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4731" w:rsidRDefault="00174731" w:rsidP="005B5F0A">
      <w:pPr>
        <w:ind w:firstLine="0"/>
        <w:jc w:val="left"/>
        <w:rPr>
          <w:noProof/>
        </w:rPr>
      </w:pPr>
      <w:bookmarkStart w:id="0" w:name="_Ref57670950"/>
      <w:bookmarkStart w:id="1" w:name="_Toc69729053"/>
    </w:p>
    <w:tbl>
      <w:tblPr>
        <w:tblW w:w="10173" w:type="dxa"/>
        <w:tblInd w:w="-289" w:type="dxa"/>
        <w:tblLayout w:type="fixed"/>
        <w:tblLook w:val="04A0" w:firstRow="1" w:lastRow="0" w:firstColumn="1" w:lastColumn="0" w:noHBand="0" w:noVBand="1"/>
      </w:tblPr>
      <w:tblGrid>
        <w:gridCol w:w="5813"/>
        <w:gridCol w:w="4360"/>
      </w:tblGrid>
      <w:tr w:rsidR="005B5F0A" w:rsidRPr="003030C3" w:rsidTr="00F74837">
        <w:trPr>
          <w:trHeight w:val="2192"/>
        </w:trPr>
        <w:tc>
          <w:tcPr>
            <w:tcW w:w="5813" w:type="dxa"/>
            <w:shd w:val="clear" w:color="auto" w:fill="auto"/>
          </w:tcPr>
          <w:p w:rsidR="005B5F0A" w:rsidRPr="003030C3" w:rsidRDefault="005B5F0A" w:rsidP="00F74837">
            <w:pPr>
              <w:ind w:left="431" w:firstLine="5"/>
              <w:contextualSpacing/>
              <w:rPr>
                <w:rFonts w:ascii="PF Din Text Cond Pro Light" w:hAnsi="PF Din Text Cond Pro Light"/>
              </w:rPr>
            </w:pPr>
            <w:r w:rsidRPr="003030C3">
              <w:rPr>
                <w:noProof/>
              </w:rPr>
              <w:drawing>
                <wp:inline distT="0" distB="0" distL="0" distR="0" wp14:anchorId="7362B8D2" wp14:editId="2D593764">
                  <wp:extent cx="2257425" cy="704850"/>
                  <wp:effectExtent l="0" t="0" r="0" b="0"/>
                  <wp:docPr id="1" name="Рисунок 1" descr="C:\Users\krotikov.ma\AppData\Local\Microsoft\Windows\INetCache\Content.Word\логотипы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C:\Users\krotikov.ma\AppData\Local\Microsoft\Windows\INetCache\Content.Word\логотипы1.png"/>
                          <pic:cNvPicPr>
                            <a:picLocks noChangeAspect="1" noChangeArrowheads="1"/>
                          </pic:cNvPicPr>
                        </pic:nvPicPr>
                        <pic:blipFill>
                          <a:blip r:embed="rId8" cstate="print">
                            <a:extLst>
                              <a:ext uri="{28A0092B-C50C-407E-A947-70E740481C1C}">
                                <a14:useLocalDpi xmlns:a14="http://schemas.microsoft.com/office/drawing/2010/main" val="0"/>
                              </a:ext>
                            </a:extLst>
                          </a:blip>
                          <a:srcRect r="32230"/>
                          <a:stretch>
                            <a:fillRect/>
                          </a:stretch>
                        </pic:blipFill>
                        <pic:spPr bwMode="auto">
                          <a:xfrm>
                            <a:off x="0" y="0"/>
                            <a:ext cx="2257425" cy="704850"/>
                          </a:xfrm>
                          <a:prstGeom prst="rect">
                            <a:avLst/>
                          </a:prstGeom>
                          <a:noFill/>
                          <a:ln>
                            <a:noFill/>
                          </a:ln>
                        </pic:spPr>
                      </pic:pic>
                    </a:graphicData>
                  </a:graphic>
                </wp:inline>
              </w:drawing>
            </w:r>
            <w:r w:rsidRPr="003030C3">
              <w:rPr>
                <w:rFonts w:ascii="PF Din Text Cond Pro Light" w:hAnsi="PF Din Text Cond Pro Light"/>
              </w:rPr>
              <w:t xml:space="preserve">          </w:t>
            </w:r>
          </w:p>
          <w:p w:rsidR="005B5F0A" w:rsidRPr="003030C3" w:rsidRDefault="005B5F0A" w:rsidP="00F74837">
            <w:pPr>
              <w:spacing w:line="240" w:lineRule="auto"/>
              <w:ind w:left="856" w:firstLine="0"/>
              <w:contextualSpacing/>
              <w:rPr>
                <w:rFonts w:ascii="PF Din Text Cond Pro Light" w:hAnsi="PF Din Text Cond Pro Light"/>
              </w:rPr>
            </w:pPr>
          </w:p>
        </w:tc>
        <w:tc>
          <w:tcPr>
            <w:tcW w:w="4360" w:type="dxa"/>
            <w:shd w:val="clear" w:color="auto" w:fill="auto"/>
          </w:tcPr>
          <w:p w:rsidR="005B5F0A" w:rsidRPr="003030C3" w:rsidRDefault="005B5F0A" w:rsidP="00F74837">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Публичное акционерное общество</w:t>
            </w:r>
          </w:p>
          <w:p w:rsidR="005B5F0A" w:rsidRPr="003030C3" w:rsidRDefault="005B5F0A" w:rsidP="00F74837">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«Россети Центр и Приволжье»</w:t>
            </w:r>
          </w:p>
          <w:p w:rsidR="005B5F0A" w:rsidRPr="003030C3" w:rsidRDefault="005B5F0A" w:rsidP="00F74837">
            <w:pPr>
              <w:spacing w:line="240" w:lineRule="auto"/>
              <w:ind w:left="5529" w:hanging="5529"/>
              <w:contextualSpacing/>
              <w:rPr>
                <w:rFonts w:ascii="PF Din Text Cond Pro Light" w:hAnsi="PF Din Text Cond Pro Light"/>
                <w:sz w:val="18"/>
                <w:szCs w:val="18"/>
              </w:rPr>
            </w:pPr>
          </w:p>
          <w:p w:rsidR="005B5F0A" w:rsidRPr="003030C3" w:rsidRDefault="005B5F0A" w:rsidP="00F74837">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Филиал ПАО «Россети Центр и Приволжье» - «Удмуртэнерго»</w:t>
            </w:r>
          </w:p>
          <w:p w:rsidR="005B5F0A" w:rsidRPr="003030C3" w:rsidRDefault="005B5F0A" w:rsidP="00F74837">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 xml:space="preserve">ул. Советская, д. 30, г. Ижевск, </w:t>
            </w:r>
          </w:p>
          <w:p w:rsidR="005B5F0A" w:rsidRPr="003030C3" w:rsidRDefault="005B5F0A" w:rsidP="00F74837">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Удмуртская Республика, 426004</w:t>
            </w:r>
          </w:p>
          <w:p w:rsidR="005B5F0A" w:rsidRPr="003030C3" w:rsidRDefault="005B5F0A" w:rsidP="00F74837">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Тел. +7 (3412) 66-15-66, факс: +7 (3412) 66-15-22</w:t>
            </w:r>
          </w:p>
          <w:p w:rsidR="005B5F0A" w:rsidRPr="003030C3" w:rsidRDefault="005B5F0A" w:rsidP="00F74837">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Единый контакт-центр ГК «Россети»: 8-800-220-0-220</w:t>
            </w:r>
          </w:p>
          <w:p w:rsidR="005B5F0A" w:rsidRPr="003030C3" w:rsidRDefault="005B5F0A" w:rsidP="00F74837">
            <w:pPr>
              <w:spacing w:line="240" w:lineRule="auto"/>
              <w:ind w:left="5529" w:hanging="5529"/>
              <w:contextualSpacing/>
              <w:rPr>
                <w:rFonts w:ascii="PF Din Text Cond Pro Light" w:hAnsi="PF Din Text Cond Pro Light"/>
                <w:sz w:val="18"/>
                <w:szCs w:val="18"/>
                <w:lang w:val="en-US"/>
              </w:rPr>
            </w:pPr>
            <w:r w:rsidRPr="003030C3">
              <w:rPr>
                <w:rFonts w:ascii="PF Din Text Cond Pro Light" w:hAnsi="PF Din Text Cond Pro Light"/>
                <w:sz w:val="18"/>
                <w:szCs w:val="18"/>
                <w:lang w:val="en-US"/>
              </w:rPr>
              <w:t>e-mail: main@ud.mrsk-cp.ru, http:// www.mrsk-cp.ru</w:t>
            </w:r>
          </w:p>
          <w:p w:rsidR="005B5F0A" w:rsidRPr="003030C3" w:rsidRDefault="005B5F0A" w:rsidP="00F74837">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ОКПО 00107614, ОГРН 1075260020043</w:t>
            </w:r>
          </w:p>
          <w:p w:rsidR="005B5F0A" w:rsidRPr="003030C3" w:rsidRDefault="005B5F0A" w:rsidP="00F74837">
            <w:pPr>
              <w:spacing w:line="240" w:lineRule="auto"/>
              <w:ind w:right="747" w:firstLine="0"/>
              <w:contextualSpacing/>
              <w:rPr>
                <w:rFonts w:ascii="PF Din Text Cond Pro Light" w:hAnsi="PF Din Text Cond Pro Light"/>
              </w:rPr>
            </w:pPr>
            <w:r w:rsidRPr="003030C3">
              <w:rPr>
                <w:rFonts w:ascii="PF Din Text Cond Pro Light" w:hAnsi="PF Din Text Cond Pro Light"/>
                <w:sz w:val="18"/>
                <w:szCs w:val="18"/>
              </w:rPr>
              <w:t>ИНН/КПП 5260200603/183502001</w:t>
            </w:r>
          </w:p>
        </w:tc>
      </w:tr>
    </w:tbl>
    <w:p w:rsidR="005B5F0A" w:rsidRPr="003030C3" w:rsidRDefault="005B5F0A" w:rsidP="005B5F0A">
      <w:pPr>
        <w:shd w:val="clear" w:color="auto" w:fill="FFFFFF"/>
        <w:tabs>
          <w:tab w:val="left" w:pos="5387"/>
        </w:tabs>
        <w:spacing w:line="240" w:lineRule="auto"/>
        <w:jc w:val="right"/>
        <w:rPr>
          <w:sz w:val="24"/>
          <w:szCs w:val="24"/>
        </w:rPr>
      </w:pPr>
    </w:p>
    <w:p w:rsidR="005B5F0A" w:rsidRPr="003030C3" w:rsidRDefault="005B5F0A" w:rsidP="005B5F0A">
      <w:pPr>
        <w:spacing w:line="240" w:lineRule="auto"/>
        <w:ind w:firstLine="0"/>
        <w:rPr>
          <w:b/>
          <w:sz w:val="23"/>
          <w:szCs w:val="23"/>
        </w:rPr>
      </w:pPr>
    </w:p>
    <w:p w:rsidR="005B5F0A" w:rsidRPr="003030C3" w:rsidRDefault="005B5F0A" w:rsidP="005B5F0A">
      <w:pPr>
        <w:jc w:val="center"/>
        <w:rPr>
          <w:noProof/>
        </w:rPr>
      </w:pPr>
    </w:p>
    <w:p w:rsidR="005B5F0A" w:rsidRPr="003030C3" w:rsidRDefault="005B5F0A" w:rsidP="005B5F0A">
      <w:pPr>
        <w:ind w:left="5954"/>
        <w:rPr>
          <w:sz w:val="24"/>
          <w:szCs w:val="24"/>
        </w:rPr>
      </w:pPr>
      <w:r w:rsidRPr="003030C3">
        <w:rPr>
          <w:sz w:val="24"/>
          <w:szCs w:val="24"/>
        </w:rPr>
        <w:t xml:space="preserve">УТВЕРЖДЕНО </w:t>
      </w:r>
    </w:p>
    <w:p w:rsidR="005B5F0A" w:rsidRPr="003030C3" w:rsidRDefault="005B5F0A" w:rsidP="005B5F0A">
      <w:pPr>
        <w:ind w:left="5954"/>
        <w:rPr>
          <w:sz w:val="24"/>
          <w:szCs w:val="24"/>
        </w:rPr>
      </w:pPr>
      <w:r w:rsidRPr="003030C3">
        <w:rPr>
          <w:sz w:val="24"/>
          <w:szCs w:val="24"/>
        </w:rPr>
        <w:t xml:space="preserve">закупочной комиссией: </w:t>
      </w:r>
    </w:p>
    <w:p w:rsidR="005B5F0A" w:rsidRPr="003030C3" w:rsidRDefault="005B5F0A" w:rsidP="005B5F0A">
      <w:pPr>
        <w:ind w:left="5954"/>
        <w:rPr>
          <w:kern w:val="36"/>
          <w:sz w:val="24"/>
          <w:szCs w:val="24"/>
        </w:rPr>
      </w:pPr>
      <w:r w:rsidRPr="003030C3">
        <w:rPr>
          <w:kern w:val="36"/>
          <w:sz w:val="24"/>
          <w:szCs w:val="24"/>
        </w:rPr>
        <w:t>Протокол №</w:t>
      </w:r>
      <w:r w:rsidR="00222469">
        <w:rPr>
          <w:kern w:val="36"/>
          <w:sz w:val="24"/>
          <w:szCs w:val="24"/>
        </w:rPr>
        <w:t>0214</w:t>
      </w:r>
      <w:r w:rsidRPr="00F92916">
        <w:rPr>
          <w:kern w:val="36"/>
          <w:sz w:val="24"/>
          <w:szCs w:val="24"/>
        </w:rPr>
        <w:t>-УД-26</w:t>
      </w:r>
    </w:p>
    <w:p w:rsidR="005B5F0A" w:rsidRPr="003030C3" w:rsidRDefault="009023B9" w:rsidP="005B5F0A">
      <w:pPr>
        <w:ind w:left="5954"/>
        <w:rPr>
          <w:bCs/>
          <w:color w:val="000000"/>
          <w:sz w:val="24"/>
          <w:szCs w:val="24"/>
        </w:rPr>
      </w:pPr>
      <w:r>
        <w:rPr>
          <w:kern w:val="36"/>
          <w:sz w:val="24"/>
          <w:szCs w:val="24"/>
        </w:rPr>
        <w:t>от «21</w:t>
      </w:r>
      <w:r w:rsidR="005B5F0A" w:rsidRPr="003030C3">
        <w:rPr>
          <w:kern w:val="36"/>
          <w:sz w:val="24"/>
          <w:szCs w:val="24"/>
        </w:rPr>
        <w:t xml:space="preserve">» </w:t>
      </w:r>
      <w:r w:rsidR="005B5F0A">
        <w:rPr>
          <w:kern w:val="36"/>
          <w:sz w:val="24"/>
          <w:szCs w:val="24"/>
        </w:rPr>
        <w:t xml:space="preserve">мая </w:t>
      </w:r>
      <w:r w:rsidR="005B5F0A" w:rsidRPr="003030C3">
        <w:rPr>
          <w:kern w:val="36"/>
          <w:sz w:val="24"/>
          <w:szCs w:val="24"/>
        </w:rPr>
        <w:t>202</w:t>
      </w:r>
      <w:r w:rsidR="005B5F0A">
        <w:rPr>
          <w:kern w:val="36"/>
          <w:sz w:val="24"/>
          <w:szCs w:val="24"/>
        </w:rPr>
        <w:t>6</w:t>
      </w:r>
      <w:r w:rsidR="005B5F0A" w:rsidRPr="003030C3">
        <w:rPr>
          <w:kern w:val="36"/>
          <w:sz w:val="24"/>
          <w:szCs w:val="24"/>
        </w:rPr>
        <w:t xml:space="preserve"> года</w:t>
      </w:r>
    </w:p>
    <w:p w:rsidR="005B5F0A" w:rsidRPr="003030C3" w:rsidRDefault="005B5F0A" w:rsidP="005B5F0A">
      <w:pPr>
        <w:jc w:val="center"/>
        <w:rPr>
          <w:noProof/>
        </w:rPr>
      </w:pPr>
    </w:p>
    <w:p w:rsidR="005B5F0A" w:rsidRPr="003030C3" w:rsidRDefault="005B5F0A" w:rsidP="005B5F0A">
      <w:pPr>
        <w:autoSpaceDE w:val="0"/>
        <w:autoSpaceDN w:val="0"/>
        <w:spacing w:line="240" w:lineRule="auto"/>
        <w:ind w:left="567" w:firstLine="0"/>
        <w:rPr>
          <w:sz w:val="24"/>
          <w:szCs w:val="24"/>
        </w:rPr>
      </w:pPr>
    </w:p>
    <w:p w:rsidR="005B5F0A" w:rsidRPr="003030C3" w:rsidRDefault="005B5F0A" w:rsidP="005B5F0A">
      <w:pPr>
        <w:spacing w:line="240" w:lineRule="auto"/>
        <w:ind w:firstLine="0"/>
        <w:jc w:val="center"/>
        <w:rPr>
          <w:color w:val="000000"/>
          <w:sz w:val="24"/>
          <w:szCs w:val="24"/>
        </w:rPr>
      </w:pPr>
    </w:p>
    <w:p w:rsidR="005B5F0A" w:rsidRPr="003030C3" w:rsidRDefault="005B5F0A" w:rsidP="005B5F0A">
      <w:pPr>
        <w:spacing w:line="240" w:lineRule="auto"/>
        <w:ind w:firstLine="0"/>
        <w:jc w:val="center"/>
        <w:rPr>
          <w:color w:val="000000"/>
          <w:sz w:val="24"/>
          <w:szCs w:val="24"/>
        </w:rPr>
      </w:pPr>
    </w:p>
    <w:p w:rsidR="005B5F0A" w:rsidRPr="003030C3" w:rsidRDefault="005B5F0A" w:rsidP="005B5F0A">
      <w:pPr>
        <w:spacing w:line="240" w:lineRule="auto"/>
        <w:ind w:firstLine="0"/>
        <w:jc w:val="center"/>
        <w:rPr>
          <w:color w:val="000000"/>
          <w:sz w:val="24"/>
          <w:szCs w:val="24"/>
        </w:rPr>
      </w:pPr>
    </w:p>
    <w:p w:rsidR="005B5F0A" w:rsidRPr="00757306" w:rsidRDefault="005B5F0A" w:rsidP="005B5F0A">
      <w:pPr>
        <w:spacing w:line="240" w:lineRule="auto"/>
        <w:ind w:firstLine="0"/>
        <w:jc w:val="center"/>
        <w:rPr>
          <w:color w:val="000000"/>
          <w:sz w:val="24"/>
          <w:szCs w:val="24"/>
        </w:rPr>
      </w:pPr>
    </w:p>
    <w:p w:rsidR="005B5F0A" w:rsidRPr="008E2355" w:rsidRDefault="005B5F0A" w:rsidP="005B5F0A">
      <w:pPr>
        <w:spacing w:line="240" w:lineRule="auto"/>
        <w:ind w:firstLine="0"/>
        <w:jc w:val="center"/>
        <w:rPr>
          <w:color w:val="000000"/>
          <w:sz w:val="24"/>
          <w:szCs w:val="24"/>
        </w:rPr>
      </w:pPr>
      <w:r w:rsidRPr="008E2355">
        <w:rPr>
          <w:color w:val="000000"/>
          <w:sz w:val="24"/>
          <w:szCs w:val="24"/>
        </w:rPr>
        <w:t xml:space="preserve">Запрос цен </w:t>
      </w:r>
      <w:r w:rsidRPr="008E2355">
        <w:rPr>
          <w:iCs/>
          <w:color w:val="000000"/>
          <w:sz w:val="24"/>
          <w:szCs w:val="24"/>
        </w:rPr>
        <w:t>на право заключения</w:t>
      </w:r>
      <w:r w:rsidRPr="008E2355">
        <w:rPr>
          <w:color w:val="000000"/>
          <w:sz w:val="24"/>
          <w:szCs w:val="24"/>
        </w:rPr>
        <w:t xml:space="preserve"> договора на</w:t>
      </w:r>
      <w:r w:rsidRPr="008E2355">
        <w:rPr>
          <w:bCs/>
          <w:color w:val="000000"/>
          <w:sz w:val="24"/>
          <w:szCs w:val="24"/>
        </w:rPr>
        <w:t xml:space="preserve"> </w:t>
      </w:r>
      <w:r w:rsidRPr="008E2355">
        <w:rPr>
          <w:color w:val="000000"/>
          <w:sz w:val="24"/>
          <w:szCs w:val="24"/>
        </w:rPr>
        <w:t xml:space="preserve">выполнение работ на объекте: </w:t>
      </w:r>
    </w:p>
    <w:p w:rsidR="005B5F0A" w:rsidRPr="008E2355" w:rsidRDefault="005B5F0A" w:rsidP="005B5F0A">
      <w:pPr>
        <w:spacing w:line="240" w:lineRule="auto"/>
        <w:ind w:firstLine="0"/>
        <w:jc w:val="center"/>
        <w:rPr>
          <w:bCs/>
          <w:color w:val="000000"/>
          <w:sz w:val="24"/>
          <w:szCs w:val="24"/>
        </w:rPr>
      </w:pPr>
      <w:r w:rsidRPr="00F92916">
        <w:rPr>
          <w:b/>
          <w:color w:val="000000"/>
          <w:sz w:val="24"/>
          <w:szCs w:val="24"/>
        </w:rPr>
        <w:t>«</w:t>
      </w:r>
      <w:r w:rsidR="00222469" w:rsidRPr="00222469">
        <w:rPr>
          <w:b/>
          <w:sz w:val="24"/>
          <w:szCs w:val="24"/>
        </w:rPr>
        <w:t>ПИР СМР: Строительство ВЛ-0,4 кВ ТП-1563, 1611 ф.315 ПС Союзная с.Первомайский, ул.Зимняя, с.Октябрьский, мкр-н Атмосфера-1 Завьяловского района (Г)</w:t>
      </w:r>
      <w:r w:rsidRPr="00F92916">
        <w:rPr>
          <w:b/>
          <w:sz w:val="24"/>
          <w:szCs w:val="24"/>
        </w:rPr>
        <w:t>»</w:t>
      </w:r>
      <w:r w:rsidRPr="008E2355">
        <w:rPr>
          <w:sz w:val="24"/>
          <w:szCs w:val="24"/>
        </w:rPr>
        <w:t xml:space="preserve"> </w:t>
      </w:r>
      <w:r w:rsidRPr="008E2355">
        <w:rPr>
          <w:bCs/>
          <w:color w:val="000000"/>
          <w:sz w:val="24"/>
          <w:szCs w:val="24"/>
        </w:rPr>
        <w:t>по результатам предварительного отбора, участниками которого могут быть только субъекты малого и среднего предпринимательства, на право заключения соглашений о проведении в дальнейшем закупок на право заключения договоров на выполнение проектных, строительно-монтажных и пусконаладочных работ по объектам распределительных сетей 0,4 – 10 кВ (новое строительство, техперевооружение, реконструкция, выносы и ремонты), а также работ «под ключ» (работ, включающих проектирование и поставку оборудования) по объектам технологического присоединения для нужд филиала ПАО «Россети Центр и Приволжье» - «Удмуртэнерго».</w:t>
      </w:r>
    </w:p>
    <w:p w:rsidR="005B5F0A" w:rsidRDefault="005B5F0A" w:rsidP="005B5F0A">
      <w:pPr>
        <w:spacing w:line="240" w:lineRule="auto"/>
        <w:ind w:firstLine="0"/>
        <w:jc w:val="center"/>
        <w:rPr>
          <w:bCs/>
          <w:color w:val="000000"/>
          <w:sz w:val="24"/>
          <w:szCs w:val="24"/>
        </w:rPr>
      </w:pPr>
    </w:p>
    <w:p w:rsidR="005B5F0A" w:rsidRDefault="005B5F0A" w:rsidP="005B5F0A">
      <w:pPr>
        <w:spacing w:line="240" w:lineRule="auto"/>
        <w:ind w:firstLine="0"/>
        <w:jc w:val="center"/>
        <w:rPr>
          <w:bCs/>
          <w:color w:val="000000"/>
          <w:sz w:val="24"/>
          <w:szCs w:val="24"/>
        </w:rPr>
      </w:pPr>
    </w:p>
    <w:p w:rsidR="005B5F0A" w:rsidRDefault="005B5F0A" w:rsidP="005B5F0A">
      <w:pPr>
        <w:spacing w:line="240" w:lineRule="auto"/>
        <w:ind w:firstLine="0"/>
        <w:jc w:val="center"/>
        <w:rPr>
          <w:bCs/>
          <w:color w:val="000000"/>
          <w:sz w:val="24"/>
          <w:szCs w:val="24"/>
        </w:rPr>
      </w:pPr>
    </w:p>
    <w:p w:rsidR="005B5F0A" w:rsidRDefault="005B5F0A" w:rsidP="005B5F0A">
      <w:pPr>
        <w:spacing w:line="240" w:lineRule="auto"/>
        <w:ind w:firstLine="0"/>
        <w:jc w:val="center"/>
        <w:rPr>
          <w:bCs/>
          <w:color w:val="000000"/>
          <w:sz w:val="24"/>
          <w:szCs w:val="24"/>
        </w:rPr>
      </w:pPr>
    </w:p>
    <w:p w:rsidR="005B5F0A" w:rsidRPr="003030C3" w:rsidRDefault="005B5F0A" w:rsidP="005B5F0A">
      <w:pPr>
        <w:spacing w:line="240" w:lineRule="auto"/>
        <w:ind w:firstLine="0"/>
        <w:rPr>
          <w:b/>
          <w:sz w:val="24"/>
          <w:szCs w:val="24"/>
        </w:rPr>
      </w:pPr>
    </w:p>
    <w:p w:rsidR="005B5F0A" w:rsidRPr="003030C3" w:rsidRDefault="005B5F0A" w:rsidP="005B5F0A">
      <w:pPr>
        <w:spacing w:line="240" w:lineRule="auto"/>
        <w:rPr>
          <w:b/>
          <w:sz w:val="24"/>
          <w:szCs w:val="24"/>
        </w:rPr>
      </w:pPr>
    </w:p>
    <w:p w:rsidR="005B5F0A" w:rsidRPr="003030C3" w:rsidRDefault="005B5F0A" w:rsidP="005B5F0A">
      <w:pPr>
        <w:spacing w:line="240" w:lineRule="auto"/>
        <w:rPr>
          <w:b/>
          <w:sz w:val="24"/>
          <w:szCs w:val="24"/>
        </w:rPr>
      </w:pPr>
    </w:p>
    <w:p w:rsidR="005B5F0A" w:rsidRPr="003030C3" w:rsidRDefault="005B5F0A" w:rsidP="005B5F0A">
      <w:pPr>
        <w:spacing w:line="240" w:lineRule="auto"/>
        <w:ind w:firstLine="0"/>
        <w:rPr>
          <w:b/>
          <w:sz w:val="24"/>
          <w:szCs w:val="24"/>
        </w:rPr>
      </w:pPr>
    </w:p>
    <w:p w:rsidR="005B5F0A" w:rsidRPr="003030C3" w:rsidRDefault="005B5F0A" w:rsidP="005B5F0A">
      <w:pPr>
        <w:spacing w:line="240" w:lineRule="auto"/>
        <w:rPr>
          <w:b/>
          <w:sz w:val="24"/>
          <w:szCs w:val="24"/>
        </w:rPr>
      </w:pPr>
    </w:p>
    <w:p w:rsidR="005B5F0A" w:rsidRPr="003030C3" w:rsidRDefault="005B5F0A" w:rsidP="005B5F0A">
      <w:pPr>
        <w:spacing w:line="240" w:lineRule="auto"/>
        <w:jc w:val="center"/>
        <w:rPr>
          <w:sz w:val="24"/>
          <w:szCs w:val="24"/>
        </w:rPr>
      </w:pPr>
    </w:p>
    <w:p w:rsidR="005B5F0A" w:rsidRPr="003030C3" w:rsidRDefault="005B5F0A" w:rsidP="005B5F0A">
      <w:pPr>
        <w:spacing w:line="240" w:lineRule="auto"/>
        <w:jc w:val="center"/>
        <w:rPr>
          <w:sz w:val="24"/>
          <w:szCs w:val="24"/>
        </w:rPr>
      </w:pPr>
    </w:p>
    <w:p w:rsidR="005B5F0A" w:rsidRPr="003030C3" w:rsidRDefault="005B5F0A" w:rsidP="005B5F0A">
      <w:pPr>
        <w:spacing w:line="240" w:lineRule="auto"/>
        <w:jc w:val="center"/>
        <w:rPr>
          <w:sz w:val="24"/>
          <w:szCs w:val="24"/>
        </w:rPr>
      </w:pPr>
      <w:r w:rsidRPr="003030C3">
        <w:rPr>
          <w:sz w:val="24"/>
          <w:szCs w:val="24"/>
        </w:rPr>
        <w:t>г. Ижевск</w:t>
      </w:r>
    </w:p>
    <w:p w:rsidR="00EE03EB" w:rsidRPr="005B5F0A" w:rsidRDefault="005B5F0A" w:rsidP="005B5F0A">
      <w:pPr>
        <w:jc w:val="center"/>
        <w:rPr>
          <w:bCs/>
          <w:color w:val="000000"/>
          <w:sz w:val="24"/>
          <w:szCs w:val="24"/>
        </w:rPr>
      </w:pPr>
      <w:r w:rsidRPr="003030C3">
        <w:rPr>
          <w:sz w:val="24"/>
          <w:szCs w:val="24"/>
        </w:rPr>
        <w:t>202</w:t>
      </w:r>
      <w:r>
        <w:rPr>
          <w:sz w:val="24"/>
          <w:szCs w:val="24"/>
        </w:rPr>
        <w:t>6</w:t>
      </w:r>
      <w:r w:rsidRPr="003030C3">
        <w:rPr>
          <w:sz w:val="24"/>
          <w:szCs w:val="24"/>
        </w:rPr>
        <w:t xml:space="preserve"> год</w:t>
      </w:r>
    </w:p>
    <w:p w:rsidR="00174731" w:rsidRPr="002100E0" w:rsidRDefault="00174731" w:rsidP="00174731">
      <w:pPr>
        <w:autoSpaceDE w:val="0"/>
        <w:autoSpaceDN w:val="0"/>
        <w:spacing w:line="240" w:lineRule="auto"/>
        <w:ind w:left="567" w:firstLine="0"/>
        <w:rPr>
          <w:sz w:val="24"/>
          <w:szCs w:val="24"/>
        </w:rPr>
      </w:pPr>
    </w:p>
    <w:p w:rsidR="00CB2E23" w:rsidRDefault="00AB7C31">
      <w:pPr>
        <w:pStyle w:val="10"/>
        <w:pageBreakBefore w:val="0"/>
        <w:tabs>
          <w:tab w:val="clear" w:pos="1134"/>
        </w:tabs>
        <w:spacing w:before="120" w:after="120"/>
        <w:ind w:left="0" w:firstLine="0"/>
        <w:jc w:val="center"/>
        <w:rPr>
          <w:rFonts w:ascii="Times New Roman" w:hAnsi="Times New Roman"/>
          <w:sz w:val="30"/>
          <w:szCs w:val="30"/>
        </w:rPr>
      </w:pPr>
      <w:r w:rsidRPr="005B5F0A">
        <w:rPr>
          <w:rFonts w:ascii="Times New Roman" w:hAnsi="Times New Roman"/>
          <w:sz w:val="30"/>
          <w:szCs w:val="30"/>
        </w:rPr>
        <w:lastRenderedPageBreak/>
        <w:t>Извещение</w:t>
      </w:r>
      <w:r w:rsidR="002979B1" w:rsidRPr="005B5F0A">
        <w:rPr>
          <w:rFonts w:ascii="Times New Roman" w:hAnsi="Times New Roman"/>
          <w:sz w:val="30"/>
          <w:szCs w:val="30"/>
          <w:lang w:val="ru-RU"/>
        </w:rPr>
        <w:t xml:space="preserve"> (документация)</w:t>
      </w:r>
      <w:r w:rsidRPr="005B5F0A">
        <w:rPr>
          <w:rFonts w:ascii="Times New Roman" w:hAnsi="Times New Roman"/>
          <w:sz w:val="30"/>
          <w:szCs w:val="30"/>
        </w:rPr>
        <w:t xml:space="preserve"> </w:t>
      </w:r>
      <w:r w:rsidR="00CB2E23" w:rsidRPr="005B5F0A">
        <w:rPr>
          <w:rFonts w:ascii="Times New Roman" w:hAnsi="Times New Roman"/>
          <w:sz w:val="30"/>
          <w:szCs w:val="30"/>
        </w:rPr>
        <w:t xml:space="preserve">о проведении запроса цен </w:t>
      </w:r>
      <w:bookmarkEnd w:id="0"/>
      <w:bookmarkEnd w:id="1"/>
      <w:r w:rsidR="00D944CC" w:rsidRPr="005B5F0A">
        <w:rPr>
          <w:rFonts w:ascii="Times New Roman" w:hAnsi="Times New Roman"/>
          <w:sz w:val="30"/>
          <w:szCs w:val="30"/>
        </w:rPr>
        <w:t>по результатам предварительного отбора</w:t>
      </w:r>
      <w:r w:rsidR="007C468C" w:rsidRPr="005B5F0A">
        <w:rPr>
          <w:rFonts w:ascii="Times New Roman" w:hAnsi="Times New Roman"/>
          <w:sz w:val="30"/>
          <w:szCs w:val="30"/>
        </w:rPr>
        <w:t>, участниками которого могут быть только субъекты малого и среднего предпринимательства</w:t>
      </w:r>
    </w:p>
    <w:p w:rsidR="00AB7C31" w:rsidRPr="009815EA" w:rsidRDefault="00AB7C31" w:rsidP="00AB7C31">
      <w:pPr>
        <w:autoSpaceDE w:val="0"/>
        <w:autoSpaceDN w:val="0"/>
        <w:spacing w:line="240" w:lineRule="auto"/>
        <w:ind w:left="567" w:firstLine="0"/>
        <w:rPr>
          <w:lang w:val="x-none"/>
        </w:rPr>
      </w:pPr>
      <w:bookmarkStart w:id="2" w:name="_Ref55337964"/>
    </w:p>
    <w:p w:rsidR="005B5F0A" w:rsidRPr="00F409BC" w:rsidRDefault="005B5F0A" w:rsidP="00222469">
      <w:pPr>
        <w:numPr>
          <w:ilvl w:val="0"/>
          <w:numId w:val="4"/>
        </w:numPr>
        <w:autoSpaceDE w:val="0"/>
        <w:autoSpaceDN w:val="0"/>
        <w:spacing w:line="240" w:lineRule="auto"/>
        <w:rPr>
          <w:sz w:val="24"/>
          <w:szCs w:val="24"/>
        </w:rPr>
      </w:pPr>
      <w:bookmarkStart w:id="3" w:name="_Ref307488551"/>
      <w:bookmarkStart w:id="4" w:name="_Toc469480717"/>
      <w:bookmarkStart w:id="5" w:name="_Ref63178786"/>
      <w:r w:rsidRPr="0013597C">
        <w:rPr>
          <w:rStyle w:val="aa"/>
          <w:color w:val="auto"/>
          <w:sz w:val="24"/>
          <w:szCs w:val="24"/>
          <w:u w:val="none"/>
        </w:rPr>
        <w:t xml:space="preserve">Заказчик, являющийся Организатором запроса цен – филиал ПАО «Россети Центр и Приволжье» - «Удмуртэнерго» (далее – Заказчик или Организатор) (почтовый адрес: РФ, 426004, г. Ижевск, ул. Советская, 30, секретарь Закупочной комиссии – заместитель начальника отдела закупочной деятельности филиала ПАО «Россети Центр и Приволжье» - «Удмуртэнерго» Уткин Дмитрий Сергеевич, контактные телефоны:(3412) 938-480, доб. 44-80, адрес электронной почты: Utkin.DS@ud.mrsk-cp.ru, ответственное лицо – </w:t>
      </w:r>
      <w:r w:rsidRPr="00F92916">
        <w:rPr>
          <w:sz w:val="24"/>
          <w:szCs w:val="24"/>
        </w:rPr>
        <w:t xml:space="preserve">Специалист </w:t>
      </w:r>
      <w:r>
        <w:rPr>
          <w:sz w:val="24"/>
          <w:szCs w:val="24"/>
        </w:rPr>
        <w:t xml:space="preserve">                               </w:t>
      </w:r>
      <w:r w:rsidRPr="00F92916">
        <w:rPr>
          <w:sz w:val="24"/>
          <w:szCs w:val="24"/>
        </w:rPr>
        <w:t>1 категории отдела закупочной деятельности Колотова Юлия Николаевна Телефон:  3412 938480 доб. 45-64</w:t>
      </w:r>
      <w:r w:rsidRPr="00214F35">
        <w:rPr>
          <w:rStyle w:val="aa"/>
          <w:color w:val="auto"/>
          <w:sz w:val="24"/>
          <w:szCs w:val="24"/>
          <w:u w:val="none"/>
        </w:rPr>
        <w:t xml:space="preserve">, </w:t>
      </w:r>
      <w:r w:rsidRPr="00214F35">
        <w:rPr>
          <w:sz w:val="24"/>
          <w:szCs w:val="24"/>
        </w:rPr>
        <w:t xml:space="preserve">настоящим Извещением приглашает юридических лиц, соответствующих требованиям п. </w:t>
      </w:r>
      <w:r w:rsidRPr="00214F35">
        <w:rPr>
          <w:sz w:val="24"/>
          <w:szCs w:val="24"/>
        </w:rPr>
        <w:fldChar w:fldCharType="begin"/>
      </w:r>
      <w:r w:rsidRPr="00214F35">
        <w:rPr>
          <w:sz w:val="24"/>
          <w:szCs w:val="24"/>
        </w:rPr>
        <w:instrText xml:space="preserve"> REF _Ref518554593 \r \h </w:instrText>
      </w:r>
      <w:r>
        <w:rPr>
          <w:sz w:val="24"/>
          <w:szCs w:val="24"/>
        </w:rPr>
        <w:instrText xml:space="preserve"> \* MERGEFORMAT </w:instrText>
      </w:r>
      <w:r w:rsidRPr="00214F35">
        <w:rPr>
          <w:sz w:val="24"/>
          <w:szCs w:val="24"/>
        </w:rPr>
      </w:r>
      <w:r w:rsidRPr="00214F35">
        <w:rPr>
          <w:sz w:val="24"/>
          <w:szCs w:val="24"/>
        </w:rPr>
        <w:fldChar w:fldCharType="separate"/>
      </w:r>
      <w:r w:rsidR="001D4B3F">
        <w:rPr>
          <w:sz w:val="24"/>
          <w:szCs w:val="24"/>
        </w:rPr>
        <w:t>21</w:t>
      </w:r>
      <w:r w:rsidRPr="00214F35">
        <w:rPr>
          <w:sz w:val="24"/>
          <w:szCs w:val="24"/>
        </w:rPr>
        <w:fldChar w:fldCharType="end"/>
      </w:r>
      <w:r w:rsidRPr="00214F35">
        <w:rPr>
          <w:sz w:val="24"/>
          <w:szCs w:val="24"/>
        </w:rPr>
        <w:t xml:space="preserve"> (далее – Участники) к участию в запросе цен по результатам предварительного отбора, участниками которого могут быть только субъекты малого и среднего предпринимательства, (далее – Запрос цен, закупка) на право заключения Договора на выполнение работ на объекте: «</w:t>
      </w:r>
      <w:r w:rsidR="00222469" w:rsidRPr="00222469">
        <w:rPr>
          <w:b/>
          <w:sz w:val="24"/>
          <w:szCs w:val="24"/>
        </w:rPr>
        <w:t>ПИР СМР: Строительство ВЛ-0,4 кВ ТП-1563, 1611 ф.315 ПС Союзная с.Первомайский, ул.Зимняя, с.Октябрьский, мкр-н Атмосфера-1 Завьяловского района (Г)</w:t>
      </w:r>
      <w:r w:rsidRPr="00214F35">
        <w:rPr>
          <w:sz w:val="24"/>
          <w:szCs w:val="24"/>
        </w:rPr>
        <w:t>» для нужд филиала ПАО «Россети Центр и Приволжье» - «Удмуртэнерго».</w:t>
      </w:r>
    </w:p>
    <w:bookmarkEnd w:id="3"/>
    <w:p w:rsidR="005B5F0A" w:rsidRDefault="005B5F0A" w:rsidP="005B5F0A">
      <w:pPr>
        <w:pStyle w:val="afe"/>
        <w:numPr>
          <w:ilvl w:val="0"/>
          <w:numId w:val="4"/>
        </w:numPr>
        <w:spacing w:before="40" w:line="240" w:lineRule="auto"/>
        <w:rPr>
          <w:sz w:val="24"/>
          <w:szCs w:val="24"/>
        </w:rPr>
      </w:pPr>
      <w:r w:rsidRPr="009815EA">
        <w:rPr>
          <w:sz w:val="24"/>
          <w:szCs w:val="24"/>
        </w:rPr>
        <w:t>Настоящее Извещение о проведении запроса цен одновременно является и документацией о проведении запроса цен и именуется в дальнейшем «Документация о проведении запроса цен» или «Документация».</w:t>
      </w:r>
    </w:p>
    <w:p w:rsidR="005B5F0A" w:rsidRPr="009815EA" w:rsidRDefault="005B5F0A" w:rsidP="005B5F0A">
      <w:pPr>
        <w:pStyle w:val="afe"/>
        <w:numPr>
          <w:ilvl w:val="0"/>
          <w:numId w:val="4"/>
        </w:numPr>
        <w:spacing w:before="40" w:line="240" w:lineRule="auto"/>
        <w:rPr>
          <w:sz w:val="24"/>
          <w:szCs w:val="24"/>
        </w:rPr>
      </w:pPr>
      <w:r w:rsidRPr="006326DE">
        <w:rPr>
          <w:sz w:val="24"/>
          <w:szCs w:val="24"/>
        </w:rPr>
        <w:t xml:space="preserve">На основании приказа ПАО «МРСК Центра» от 07.06.2021 </w:t>
      </w:r>
      <w:r w:rsidRPr="006326DE">
        <w:rPr>
          <w:sz w:val="24"/>
          <w:szCs w:val="24"/>
        </w:rPr>
        <w:br/>
        <w:t>№ 249-ЦА «Об исполнении решений годового Общего собрания акционеров</w:t>
      </w:r>
      <w:r w:rsidRPr="006326DE">
        <w:rPr>
          <w:sz w:val="24"/>
          <w:szCs w:val="24"/>
        </w:rPr>
        <w:br/>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rsidR="005B5F0A" w:rsidRPr="00D236CE" w:rsidRDefault="005B5F0A" w:rsidP="005B5F0A">
      <w:pPr>
        <w:pStyle w:val="afe"/>
        <w:numPr>
          <w:ilvl w:val="0"/>
          <w:numId w:val="4"/>
        </w:numPr>
        <w:spacing w:before="40" w:line="240" w:lineRule="auto"/>
        <w:rPr>
          <w:sz w:val="24"/>
          <w:szCs w:val="24"/>
        </w:rPr>
      </w:pPr>
      <w:bookmarkStart w:id="6" w:name="_Ref440976663"/>
      <w:r w:rsidRPr="00D236CE">
        <w:rPr>
          <w:sz w:val="24"/>
          <w:szCs w:val="24"/>
        </w:rPr>
        <w:t xml:space="preserve">Документация опубликована </w:t>
      </w:r>
      <w:r w:rsidRPr="00D236CE">
        <w:rPr>
          <w:snapToGrid w:val="0"/>
          <w:sz w:val="24"/>
          <w:szCs w:val="24"/>
        </w:rPr>
        <w:t>на официальном сайте (</w:t>
      </w:r>
      <w:hyperlink r:id="rId9" w:history="1">
        <w:r w:rsidRPr="00D236CE">
          <w:rPr>
            <w:rStyle w:val="aa"/>
            <w:sz w:val="24"/>
            <w:szCs w:val="24"/>
          </w:rPr>
          <w:t>www.zakupki.</w:t>
        </w:r>
        <w:r w:rsidRPr="00D236CE">
          <w:rPr>
            <w:rStyle w:val="aa"/>
            <w:sz w:val="24"/>
            <w:szCs w:val="24"/>
            <w:lang w:val="en-US"/>
          </w:rPr>
          <w:t>gov</w:t>
        </w:r>
        <w:r w:rsidRPr="00D236CE">
          <w:rPr>
            <w:rStyle w:val="aa"/>
            <w:sz w:val="24"/>
            <w:szCs w:val="24"/>
          </w:rPr>
          <w:t>.ru</w:t>
        </w:r>
      </w:hyperlink>
      <w:r w:rsidRPr="00D236CE">
        <w:rPr>
          <w:snapToGrid w:val="0"/>
          <w:sz w:val="24"/>
          <w:szCs w:val="24"/>
        </w:rPr>
        <w:t xml:space="preserve">), </w:t>
      </w:r>
      <w:r w:rsidRPr="00D236CE">
        <w:rPr>
          <w:sz w:val="24"/>
          <w:szCs w:val="24"/>
        </w:rPr>
        <w:t>на сайте Электронной торговой площадки Российского аукционного дома (РАД)</w:t>
      </w:r>
      <w:r w:rsidRPr="00D236CE">
        <w:rPr>
          <w:sz w:val="24"/>
          <w:szCs w:val="24"/>
          <w:u w:val="single"/>
        </w:rPr>
        <w:t xml:space="preserve"> </w:t>
      </w:r>
      <w:hyperlink r:id="rId10" w:history="1">
        <w:r w:rsidRPr="00D236CE">
          <w:rPr>
            <w:rStyle w:val="aa"/>
            <w:sz w:val="24"/>
            <w:szCs w:val="24"/>
          </w:rPr>
          <w:t>tender.lot-online.ru</w:t>
        </w:r>
      </w:hyperlink>
      <w:r w:rsidRPr="00D236CE">
        <w:rPr>
          <w:sz w:val="24"/>
          <w:szCs w:val="24"/>
        </w:rPr>
        <w:t xml:space="preserve"> (далее — ЭТП).</w:t>
      </w:r>
      <w:bookmarkEnd w:id="6"/>
      <w:r w:rsidRPr="00D236CE">
        <w:rPr>
          <w:snapToGrid w:val="0"/>
          <w:sz w:val="24"/>
          <w:szCs w:val="24"/>
          <w:shd w:val="clear" w:color="auto" w:fill="FFFF99"/>
        </w:rPr>
        <w:t xml:space="preserve"> </w:t>
      </w:r>
    </w:p>
    <w:p w:rsidR="005B5F0A" w:rsidRPr="00214F35" w:rsidRDefault="005B5F0A" w:rsidP="005B5F0A">
      <w:pPr>
        <w:pStyle w:val="afe"/>
        <w:numPr>
          <w:ilvl w:val="0"/>
          <w:numId w:val="4"/>
        </w:numPr>
        <w:spacing w:before="40" w:line="240" w:lineRule="auto"/>
        <w:rPr>
          <w:sz w:val="24"/>
          <w:szCs w:val="24"/>
        </w:rPr>
      </w:pPr>
      <w:bookmarkStart w:id="7" w:name="_Ref440269836"/>
      <w:r w:rsidRPr="00C12FA4">
        <w:rPr>
          <w:sz w:val="24"/>
          <w:szCs w:val="24"/>
        </w:rPr>
        <w:t xml:space="preserve">Настоящий Запрос </w:t>
      </w:r>
      <w:r>
        <w:rPr>
          <w:sz w:val="24"/>
          <w:szCs w:val="24"/>
        </w:rPr>
        <w:t>цен</w:t>
      </w:r>
      <w:r w:rsidRPr="00C12FA4">
        <w:rPr>
          <w:sz w:val="24"/>
          <w:szCs w:val="24"/>
        </w:rPr>
        <w:t xml:space="preserve"> проводится в соответствии с правилами и с </w:t>
      </w:r>
      <w:r w:rsidRPr="00711197">
        <w:rPr>
          <w:sz w:val="24"/>
          <w:szCs w:val="24"/>
        </w:rPr>
        <w:t xml:space="preserve">использованием </w:t>
      </w:r>
      <w:r w:rsidRPr="00214F35">
        <w:rPr>
          <w:sz w:val="24"/>
          <w:szCs w:val="24"/>
        </w:rPr>
        <w:t>функционала ЭТП.</w:t>
      </w:r>
      <w:bookmarkEnd w:id="7"/>
    </w:p>
    <w:p w:rsidR="005B5F0A" w:rsidRPr="00214F35" w:rsidRDefault="005B5F0A" w:rsidP="00222469">
      <w:pPr>
        <w:pStyle w:val="afe"/>
        <w:numPr>
          <w:ilvl w:val="0"/>
          <w:numId w:val="4"/>
        </w:numPr>
        <w:spacing w:before="40" w:line="240" w:lineRule="auto"/>
        <w:rPr>
          <w:sz w:val="24"/>
          <w:szCs w:val="24"/>
        </w:rPr>
      </w:pPr>
      <w:r w:rsidRPr="00214F35">
        <w:rPr>
          <w:b/>
          <w:sz w:val="24"/>
          <w:szCs w:val="24"/>
        </w:rPr>
        <w:t>Предмет договора:</w:t>
      </w:r>
      <w:r w:rsidRPr="00214F35">
        <w:rPr>
          <w:sz w:val="24"/>
          <w:szCs w:val="24"/>
        </w:rPr>
        <w:t xml:space="preserve"> выполнение работ на объекте: «</w:t>
      </w:r>
      <w:r w:rsidR="00222469" w:rsidRPr="00222469">
        <w:rPr>
          <w:b/>
          <w:sz w:val="24"/>
          <w:szCs w:val="24"/>
        </w:rPr>
        <w:t>ПИР СМР: Строительство ВЛ-0,4 кВ ТП-1563, 1611 ф.315 ПС Союзная с.Первомайский, ул.Зимняя, с.Октябрьский, мкр-н Атмосфера-1 Завьяловского района (Г)</w:t>
      </w:r>
      <w:r w:rsidRPr="00214F35">
        <w:rPr>
          <w:sz w:val="24"/>
          <w:szCs w:val="24"/>
        </w:rPr>
        <w:t>» для нужд филиала ПАО «Россети Центр и Приволжье» - «Удмуртэнерго».</w:t>
      </w:r>
    </w:p>
    <w:p w:rsidR="005B5F0A" w:rsidRDefault="005B5F0A" w:rsidP="005B5F0A">
      <w:pPr>
        <w:pStyle w:val="afe"/>
        <w:numPr>
          <w:ilvl w:val="0"/>
          <w:numId w:val="4"/>
        </w:numPr>
        <w:tabs>
          <w:tab w:val="left" w:pos="1080"/>
        </w:tabs>
        <w:spacing w:line="240" w:lineRule="auto"/>
        <w:rPr>
          <w:sz w:val="24"/>
          <w:szCs w:val="24"/>
        </w:rPr>
      </w:pPr>
      <w:r w:rsidRPr="00214F35">
        <w:rPr>
          <w:b/>
          <w:sz w:val="24"/>
          <w:szCs w:val="24"/>
        </w:rPr>
        <w:t>Техническое</w:t>
      </w:r>
      <w:r w:rsidRPr="00391ABE">
        <w:rPr>
          <w:b/>
          <w:sz w:val="24"/>
          <w:szCs w:val="24"/>
        </w:rPr>
        <w:t xml:space="preserve"> задание </w:t>
      </w:r>
      <w:r>
        <w:rPr>
          <w:b/>
          <w:sz w:val="24"/>
          <w:szCs w:val="24"/>
        </w:rPr>
        <w:t xml:space="preserve">на выполнение работ </w:t>
      </w:r>
      <w:r w:rsidRPr="00391ABE">
        <w:rPr>
          <w:sz w:val="24"/>
          <w:szCs w:val="24"/>
        </w:rPr>
        <w:t xml:space="preserve">изложено </w:t>
      </w:r>
      <w:r w:rsidRPr="00391ABE">
        <w:rPr>
          <w:bCs/>
          <w:sz w:val="24"/>
          <w:szCs w:val="24"/>
        </w:rPr>
        <w:t xml:space="preserve">в </w:t>
      </w:r>
      <w:r w:rsidRPr="00D279EA">
        <w:rPr>
          <w:bCs/>
          <w:sz w:val="24"/>
          <w:szCs w:val="24"/>
        </w:rPr>
        <w:t>Приложении №1</w:t>
      </w:r>
      <w:r w:rsidRPr="00D279EA">
        <w:rPr>
          <w:sz w:val="24"/>
          <w:szCs w:val="24"/>
        </w:rPr>
        <w:t>, которое является неотъемлемой частью настоящей Документации и предоставляется</w:t>
      </w:r>
      <w:r w:rsidRPr="00391ABE">
        <w:rPr>
          <w:sz w:val="24"/>
          <w:szCs w:val="24"/>
        </w:rPr>
        <w:t xml:space="preserve"> каждому Участнику в виде отдельного приложения в форме электронного документа</w:t>
      </w:r>
      <w:r>
        <w:rPr>
          <w:sz w:val="24"/>
          <w:szCs w:val="24"/>
        </w:rPr>
        <w:t xml:space="preserve"> (далее – Техническое задание)</w:t>
      </w:r>
      <w:r w:rsidRPr="00391ABE">
        <w:rPr>
          <w:sz w:val="24"/>
          <w:szCs w:val="24"/>
        </w:rPr>
        <w:t>.</w:t>
      </w:r>
    </w:p>
    <w:p w:rsidR="005B5F0A" w:rsidRPr="00886AB3" w:rsidRDefault="005B5F0A" w:rsidP="005B5F0A">
      <w:pPr>
        <w:pStyle w:val="afe"/>
        <w:numPr>
          <w:ilvl w:val="0"/>
          <w:numId w:val="4"/>
        </w:numPr>
        <w:spacing w:before="40" w:line="240" w:lineRule="auto"/>
        <w:rPr>
          <w:sz w:val="24"/>
          <w:szCs w:val="24"/>
        </w:rPr>
      </w:pPr>
      <w:bookmarkStart w:id="8" w:name="_Ref441146145"/>
      <w:r w:rsidRPr="00886AB3">
        <w:rPr>
          <w:b/>
          <w:sz w:val="24"/>
          <w:szCs w:val="24"/>
        </w:rPr>
        <w:t>Проект договора</w:t>
      </w:r>
      <w:r>
        <w:rPr>
          <w:sz w:val="24"/>
          <w:szCs w:val="24"/>
        </w:rPr>
        <w:t>, заключаемого по результатам настоящего запроса цен, изложен в Приложении №2</w:t>
      </w:r>
      <w:r w:rsidRPr="00391ABE">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w:t>
      </w:r>
      <w:r>
        <w:rPr>
          <w:sz w:val="24"/>
          <w:szCs w:val="24"/>
        </w:rPr>
        <w:t xml:space="preserve"> (далее – Проект договора)</w:t>
      </w:r>
      <w:r w:rsidRPr="00391ABE">
        <w:rPr>
          <w:sz w:val="24"/>
          <w:szCs w:val="24"/>
        </w:rPr>
        <w:t>.</w:t>
      </w:r>
      <w:bookmarkEnd w:id="8"/>
      <w:r>
        <w:rPr>
          <w:sz w:val="24"/>
          <w:szCs w:val="24"/>
        </w:rPr>
        <w:t xml:space="preserve"> </w:t>
      </w:r>
    </w:p>
    <w:p w:rsidR="006C36B9" w:rsidRPr="00E82C62" w:rsidRDefault="006C36B9" w:rsidP="00ED19A8">
      <w:pPr>
        <w:pStyle w:val="afe"/>
        <w:numPr>
          <w:ilvl w:val="0"/>
          <w:numId w:val="17"/>
        </w:numPr>
        <w:spacing w:before="40" w:line="240" w:lineRule="auto"/>
        <w:ind w:left="567" w:firstLine="0"/>
        <w:rPr>
          <w:b/>
          <w:sz w:val="24"/>
          <w:szCs w:val="24"/>
        </w:rPr>
      </w:pPr>
      <w:r w:rsidRPr="00E82C62">
        <w:rPr>
          <w:b/>
          <w:sz w:val="24"/>
          <w:szCs w:val="24"/>
        </w:rPr>
        <w:t>Антикоррупционная оговорка, включаемая в проект договора</w:t>
      </w:r>
      <w:bookmarkEnd w:id="4"/>
      <w:bookmarkEnd w:id="5"/>
    </w:p>
    <w:p w:rsidR="006C36B9" w:rsidRPr="00E82C62" w:rsidRDefault="006C36B9" w:rsidP="00442193">
      <w:pPr>
        <w:numPr>
          <w:ilvl w:val="1"/>
          <w:numId w:val="27"/>
        </w:numPr>
        <w:tabs>
          <w:tab w:val="left" w:pos="1843"/>
        </w:tabs>
        <w:spacing w:line="240" w:lineRule="auto"/>
        <w:rPr>
          <w:sz w:val="24"/>
          <w:szCs w:val="24"/>
        </w:rPr>
      </w:pPr>
      <w:r w:rsidRPr="00E82C62">
        <w:rPr>
          <w:sz w:val="24"/>
          <w:szCs w:val="24"/>
        </w:rPr>
        <w:t xml:space="preserve">При подписании по результатам настоящей закупки Договора между Заказчиком и Победителем, в текст договора должна быть включена </w:t>
      </w:r>
      <w:r w:rsidRPr="00E82C62">
        <w:rPr>
          <w:sz w:val="24"/>
          <w:szCs w:val="24"/>
        </w:rPr>
        <w:lastRenderedPageBreak/>
        <w:t xml:space="preserve">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6C36B9" w:rsidRPr="00E82C62" w:rsidRDefault="00F946B6" w:rsidP="00442193">
      <w:pPr>
        <w:numPr>
          <w:ilvl w:val="1"/>
          <w:numId w:val="27"/>
        </w:numPr>
        <w:tabs>
          <w:tab w:val="left" w:pos="1843"/>
        </w:tabs>
        <w:spacing w:line="240" w:lineRule="auto"/>
        <w:rPr>
          <w:sz w:val="24"/>
          <w:szCs w:val="24"/>
        </w:rPr>
      </w:pPr>
      <w:r w:rsidRPr="00E82C62">
        <w:rPr>
          <w:sz w:val="24"/>
          <w:szCs w:val="24"/>
        </w:rPr>
        <w:t>Информация о формах обратной связи ПАО «</w:t>
      </w:r>
      <w:r w:rsidRPr="00EE1825">
        <w:rPr>
          <w:sz w:val="24"/>
          <w:szCs w:val="24"/>
        </w:rPr>
        <w:t>Россети Центр»/ ПАО «Россети Центр и Приволжье» в рамках системы предупреждения и профилактики коррупции</w:t>
      </w:r>
      <w:r w:rsidR="006C36B9" w:rsidRPr="00E82C62">
        <w:rPr>
          <w:sz w:val="24"/>
          <w:szCs w:val="24"/>
        </w:rPr>
        <w:t>:</w:t>
      </w:r>
    </w:p>
    <w:p w:rsidR="006C36B9" w:rsidRDefault="006C36B9" w:rsidP="007D0CA0">
      <w:pPr>
        <w:pStyle w:val="Style5"/>
        <w:spacing w:line="240" w:lineRule="auto"/>
        <w:ind w:firstLine="284"/>
        <w:rPr>
          <w:i/>
          <w:iCs/>
        </w:rPr>
      </w:pPr>
    </w:p>
    <w:p w:rsidR="00F946B6" w:rsidRPr="0064052C" w:rsidRDefault="00F946B6" w:rsidP="00F946B6">
      <w:pPr>
        <w:pStyle w:val="Style5"/>
        <w:spacing w:line="240" w:lineRule="auto"/>
        <w:ind w:firstLine="284"/>
        <w:rPr>
          <w:i/>
          <w:iCs/>
          <w:color w:val="000000"/>
        </w:rPr>
      </w:pPr>
      <w:r w:rsidRPr="0064052C">
        <w:rPr>
          <w:i/>
          <w:iCs/>
        </w:rPr>
        <w:t xml:space="preserve">В ПАО «Россети Центр» и ПАО «Россети Центр и Приволжье» действует система предупреждения и профилактики коррупции. </w:t>
      </w:r>
      <w:r w:rsidRPr="0064052C">
        <w:rPr>
          <w:i/>
          <w:iCs/>
          <w:shd w:val="clear" w:color="auto" w:fill="FFFFFF"/>
        </w:rPr>
        <w:t xml:space="preserve">Информацию о возможных фактах коррупции в </w:t>
      </w:r>
      <w:r w:rsidRPr="0064052C">
        <w:rPr>
          <w:i/>
          <w:iCs/>
        </w:rPr>
        <w:t>ПАО «Россети Центр» и ПАО «Россети Центр и Приволжье»</w:t>
      </w:r>
      <w:r w:rsidRPr="0064052C">
        <w:rPr>
          <w:i/>
          <w:iCs/>
          <w:shd w:val="clear" w:color="auto" w:fill="FFFFFF"/>
        </w:rPr>
        <w:t>, а также дочерних зависимых обществах и их филиалах можно сообщить, заполнив </w:t>
      </w:r>
      <w:r w:rsidRPr="0064052C">
        <w:rPr>
          <w:i/>
        </w:rPr>
        <w:t xml:space="preserve">форму обратной связи на корпоративном сайте </w:t>
      </w:r>
      <w:r w:rsidRPr="0064052C">
        <w:rPr>
          <w:i/>
          <w:iCs/>
        </w:rPr>
        <w:t>ПАО «Россети Центр»</w:t>
      </w:r>
      <w:r w:rsidRPr="0064052C">
        <w:rPr>
          <w:i/>
        </w:rPr>
        <w:t xml:space="preserve">: </w:t>
      </w:r>
      <w:hyperlink r:id="rId11" w:history="1">
        <w:r w:rsidRPr="0064052C">
          <w:rPr>
            <w:rStyle w:val="aa"/>
            <w:i/>
          </w:rPr>
          <w:t>https://www.mrsk-1.ru/customers/customer-service/feedback/</w:t>
        </w:r>
      </w:hyperlink>
      <w:r w:rsidRPr="0064052C">
        <w:rPr>
          <w:rStyle w:val="aa"/>
          <w:i/>
        </w:rPr>
        <w:t>,</w:t>
      </w:r>
      <w:r w:rsidRPr="0064052C">
        <w:rPr>
          <w:i/>
        </w:rPr>
        <w:t xml:space="preserve"> </w:t>
      </w:r>
      <w:r w:rsidRPr="0064052C">
        <w:rPr>
          <w:i/>
          <w:iCs/>
        </w:rPr>
        <w:t>ПАО «Россети Центр и Приволжье»</w:t>
      </w:r>
      <w:r w:rsidRPr="0064052C">
        <w:rPr>
          <w:i/>
        </w:rPr>
        <w:t xml:space="preserve">: </w:t>
      </w:r>
      <w:hyperlink r:id="rId12" w:history="1">
        <w:r w:rsidRPr="0064052C">
          <w:rPr>
            <w:rStyle w:val="aa"/>
            <w:i/>
          </w:rPr>
          <w:t>https://www.mrsk-cp.ru/about/anti-corruption_policy/feedback/</w:t>
        </w:r>
      </w:hyperlink>
      <w:r w:rsidRPr="0064052C">
        <w:rPr>
          <w:i/>
        </w:rPr>
        <w:t xml:space="preserve"> </w:t>
      </w:r>
      <w:r w:rsidRPr="0064052C">
        <w:rPr>
          <w:i/>
          <w:iCs/>
        </w:rPr>
        <w:t>с обязательным указанием адреса электронной почты для обратной связи</w:t>
      </w:r>
      <w:r w:rsidRPr="0064052C">
        <w:rPr>
          <w:i/>
          <w:iCs/>
          <w:color w:val="000000"/>
        </w:rPr>
        <w:t xml:space="preserve">, а также </w:t>
      </w:r>
      <w:r w:rsidRPr="0064052C">
        <w:rPr>
          <w:i/>
          <w:iCs/>
          <w:shd w:val="clear" w:color="auto" w:fill="FFFFFF"/>
        </w:rPr>
        <w:t>позвонив по телефону «Горячей линии»:</w:t>
      </w:r>
    </w:p>
    <w:p w:rsidR="00F946B6" w:rsidRPr="0064052C" w:rsidRDefault="00F946B6" w:rsidP="00F946B6">
      <w:pPr>
        <w:spacing w:line="240" w:lineRule="auto"/>
        <w:ind w:firstLine="284"/>
        <w:rPr>
          <w:i/>
          <w:iCs/>
          <w:strike/>
          <w:sz w:val="24"/>
          <w:szCs w:val="24"/>
        </w:rPr>
      </w:pPr>
      <w:r w:rsidRPr="0064052C">
        <w:rPr>
          <w:i/>
          <w:iCs/>
          <w:sz w:val="24"/>
          <w:szCs w:val="24"/>
        </w:rPr>
        <w:t xml:space="preserve">ПАО «Россети Центр» - </w:t>
      </w:r>
      <w:r w:rsidRPr="0064052C">
        <w:rPr>
          <w:i/>
          <w:sz w:val="24"/>
          <w:szCs w:val="24"/>
        </w:rPr>
        <w:t xml:space="preserve">+7 (495) 747-92-99 или </w:t>
      </w:r>
      <w:r w:rsidRPr="0064052C">
        <w:rPr>
          <w:i/>
          <w:iCs/>
          <w:sz w:val="24"/>
          <w:szCs w:val="24"/>
          <w:shd w:val="clear" w:color="auto" w:fill="FFFFFF"/>
        </w:rPr>
        <w:t>8-800-220-0-220 </w:t>
      </w:r>
      <w:r w:rsidRPr="0064052C">
        <w:rPr>
          <w:i/>
          <w:color w:val="FF0000"/>
          <w:sz w:val="24"/>
          <w:szCs w:val="24"/>
        </w:rPr>
        <w:t xml:space="preserve"> </w:t>
      </w:r>
      <w:r w:rsidRPr="0064052C">
        <w:rPr>
          <w:i/>
          <w:iCs/>
          <w:sz w:val="24"/>
          <w:szCs w:val="24"/>
          <w:shd w:val="clear" w:color="auto" w:fill="FFFFFF"/>
        </w:rPr>
        <w:t>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rPr>
        <w:t>либо на адрес электронной почты</w:t>
      </w:r>
      <w:r w:rsidRPr="0064052C">
        <w:rPr>
          <w:i/>
          <w:iCs/>
          <w:strike/>
          <w:sz w:val="24"/>
          <w:szCs w:val="24"/>
        </w:rPr>
        <w:t> </w:t>
      </w:r>
      <w:hyperlink r:id="rId13" w:history="1">
        <w:r w:rsidRPr="0064052C">
          <w:rPr>
            <w:rStyle w:val="aa"/>
            <w:i/>
            <w:sz w:val="24"/>
            <w:szCs w:val="24"/>
            <w:lang w:val="en-US"/>
          </w:rPr>
          <w:t>posta</w:t>
        </w:r>
        <w:r w:rsidRPr="0064052C">
          <w:rPr>
            <w:rStyle w:val="aa"/>
            <w:i/>
            <w:sz w:val="24"/>
            <w:szCs w:val="24"/>
          </w:rPr>
          <w:t>@</w:t>
        </w:r>
        <w:r w:rsidRPr="0064052C">
          <w:rPr>
            <w:rStyle w:val="aa"/>
            <w:i/>
            <w:sz w:val="24"/>
            <w:szCs w:val="24"/>
            <w:lang w:val="en-US"/>
          </w:rPr>
          <w:t>mrsk</w:t>
        </w:r>
        <w:r w:rsidRPr="0064052C">
          <w:rPr>
            <w:rStyle w:val="aa"/>
            <w:i/>
            <w:sz w:val="24"/>
            <w:szCs w:val="24"/>
          </w:rPr>
          <w:t>-1.</w:t>
        </w:r>
        <w:r w:rsidRPr="0064052C">
          <w:rPr>
            <w:rStyle w:val="aa"/>
            <w:i/>
            <w:sz w:val="24"/>
            <w:szCs w:val="24"/>
            <w:lang w:val="en-US"/>
          </w:rPr>
          <w:t>ru</w:t>
        </w:r>
      </w:hyperlink>
      <w:r w:rsidRPr="0064052C">
        <w:rPr>
          <w:i/>
          <w:color w:val="000000"/>
          <w:sz w:val="24"/>
          <w:szCs w:val="24"/>
        </w:rPr>
        <w:t>.</w:t>
      </w:r>
    </w:p>
    <w:p w:rsidR="00F946B6" w:rsidRPr="0064052C" w:rsidRDefault="00F946B6" w:rsidP="00F946B6">
      <w:pPr>
        <w:spacing w:line="240" w:lineRule="auto"/>
        <w:ind w:firstLine="284"/>
        <w:rPr>
          <w:i/>
          <w:sz w:val="24"/>
          <w:szCs w:val="24"/>
          <w:shd w:val="clear" w:color="auto" w:fill="FFFFFF"/>
        </w:rPr>
      </w:pPr>
      <w:r w:rsidRPr="0064052C">
        <w:rPr>
          <w:i/>
          <w:iCs/>
          <w:sz w:val="24"/>
          <w:szCs w:val="24"/>
        </w:rPr>
        <w:t xml:space="preserve">ПАО «Россети Центр и </w:t>
      </w:r>
      <w:r w:rsidRPr="0064052C">
        <w:rPr>
          <w:i/>
          <w:iCs/>
          <w:sz w:val="24"/>
          <w:szCs w:val="24"/>
          <w:shd w:val="clear" w:color="auto" w:fill="FFFFFF"/>
        </w:rPr>
        <w:t xml:space="preserve">Приволжье» - </w:t>
      </w:r>
      <w:r w:rsidRPr="0064052C">
        <w:rPr>
          <w:i/>
          <w:sz w:val="24"/>
          <w:szCs w:val="24"/>
        </w:rPr>
        <w:t xml:space="preserve">по телефону </w:t>
      </w:r>
      <w:r w:rsidRPr="0064052C">
        <w:rPr>
          <w:i/>
          <w:iCs/>
          <w:sz w:val="24"/>
          <w:szCs w:val="24"/>
          <w:shd w:val="clear" w:color="auto" w:fill="FFFFFF"/>
        </w:rPr>
        <w:t>8-800-220-0-220  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shd w:val="clear" w:color="auto" w:fill="FFFFFF"/>
        </w:rPr>
        <w:t xml:space="preserve">либо на адрес электронной почты </w:t>
      </w:r>
      <w:hyperlink r:id="rId14" w:history="1">
        <w:r w:rsidRPr="0064052C">
          <w:rPr>
            <w:rStyle w:val="aa"/>
            <w:i/>
            <w:sz w:val="24"/>
            <w:szCs w:val="24"/>
            <w:lang w:val="en-US"/>
          </w:rPr>
          <w:t>info</w:t>
        </w:r>
        <w:r w:rsidRPr="0064052C">
          <w:rPr>
            <w:rStyle w:val="aa"/>
            <w:i/>
            <w:sz w:val="24"/>
            <w:szCs w:val="24"/>
          </w:rPr>
          <w:t>@</w:t>
        </w:r>
        <w:r w:rsidRPr="0064052C">
          <w:rPr>
            <w:rStyle w:val="aa"/>
            <w:i/>
            <w:sz w:val="24"/>
            <w:szCs w:val="24"/>
            <w:lang w:val="en-US"/>
          </w:rPr>
          <w:t>mrsk</w:t>
        </w:r>
        <w:r w:rsidRPr="0064052C">
          <w:rPr>
            <w:rStyle w:val="aa"/>
            <w:i/>
            <w:sz w:val="24"/>
            <w:szCs w:val="24"/>
          </w:rPr>
          <w:t>-</w:t>
        </w:r>
        <w:r w:rsidRPr="0064052C">
          <w:rPr>
            <w:rStyle w:val="aa"/>
            <w:i/>
            <w:sz w:val="24"/>
            <w:szCs w:val="24"/>
            <w:lang w:val="en-US"/>
          </w:rPr>
          <w:t>cp</w:t>
        </w:r>
        <w:r w:rsidRPr="0064052C">
          <w:rPr>
            <w:rStyle w:val="aa"/>
            <w:i/>
            <w:sz w:val="24"/>
            <w:szCs w:val="24"/>
          </w:rPr>
          <w:t>.</w:t>
        </w:r>
        <w:r w:rsidRPr="0064052C">
          <w:rPr>
            <w:rStyle w:val="aa"/>
            <w:i/>
            <w:sz w:val="24"/>
            <w:szCs w:val="24"/>
            <w:lang w:val="en-US"/>
          </w:rPr>
          <w:t>ru</w:t>
        </w:r>
      </w:hyperlink>
      <w:r w:rsidRPr="0064052C">
        <w:rPr>
          <w:i/>
          <w:sz w:val="24"/>
          <w:szCs w:val="24"/>
          <w:shd w:val="clear" w:color="auto" w:fill="FFFFFF"/>
        </w:rPr>
        <w:t xml:space="preserve">, </w:t>
      </w:r>
    </w:p>
    <w:p w:rsidR="00F946B6" w:rsidRPr="0064052C" w:rsidRDefault="00F946B6" w:rsidP="00F946B6">
      <w:pPr>
        <w:spacing w:line="240" w:lineRule="auto"/>
        <w:ind w:firstLine="284"/>
        <w:rPr>
          <w:i/>
          <w:iCs/>
          <w:sz w:val="24"/>
          <w:szCs w:val="24"/>
          <w:shd w:val="clear" w:color="auto" w:fill="FFFFFF"/>
        </w:rPr>
      </w:pPr>
      <w:r w:rsidRPr="0064052C">
        <w:rPr>
          <w:i/>
          <w:iCs/>
          <w:sz w:val="24"/>
          <w:szCs w:val="24"/>
          <w:shd w:val="clear" w:color="auto" w:fill="FFFFFF"/>
        </w:rPr>
        <w:t xml:space="preserve">или направив письменное обращение по адресу: </w:t>
      </w:r>
    </w:p>
    <w:p w:rsidR="00F946B6" w:rsidRPr="00F946B6" w:rsidRDefault="00F946B6" w:rsidP="00F946B6">
      <w:pPr>
        <w:spacing w:line="240" w:lineRule="auto"/>
        <w:ind w:firstLine="284"/>
        <w:rPr>
          <w:i/>
          <w:sz w:val="24"/>
          <w:shd w:val="clear" w:color="auto" w:fill="FFFFFF"/>
        </w:rPr>
      </w:pPr>
      <w:r w:rsidRPr="0064052C">
        <w:rPr>
          <w:i/>
          <w:iCs/>
          <w:sz w:val="24"/>
          <w:szCs w:val="24"/>
        </w:rPr>
        <w:t>ПАО «Россети Центр» - 119017, Россия, г. Москва, ул. Малая Ордынка, 15.</w:t>
      </w:r>
    </w:p>
    <w:p w:rsidR="00F946B6" w:rsidRPr="0064052C" w:rsidRDefault="00F946B6" w:rsidP="00F946B6">
      <w:pPr>
        <w:spacing w:line="240" w:lineRule="auto"/>
        <w:ind w:right="34" w:firstLine="284"/>
        <w:rPr>
          <w:i/>
          <w:iCs/>
          <w:sz w:val="24"/>
          <w:szCs w:val="24"/>
          <w:shd w:val="clear" w:color="auto" w:fill="FFFFFF"/>
        </w:rPr>
      </w:pPr>
      <w:r w:rsidRPr="0064052C">
        <w:rPr>
          <w:i/>
          <w:iCs/>
          <w:sz w:val="24"/>
          <w:szCs w:val="24"/>
        </w:rPr>
        <w:t>ПАО «Россети Центр и Приволжье» -</w:t>
      </w:r>
      <w:r w:rsidRPr="0064052C">
        <w:rPr>
          <w:i/>
          <w:iCs/>
          <w:sz w:val="24"/>
          <w:szCs w:val="24"/>
          <w:shd w:val="clear" w:color="auto" w:fill="FFFFFF"/>
        </w:rPr>
        <w:t xml:space="preserve"> </w:t>
      </w:r>
      <w:r w:rsidRPr="0064052C">
        <w:rPr>
          <w:rFonts w:ascii="Arial" w:hAnsi="Arial" w:cs="Arial"/>
          <w:i/>
          <w:color w:val="000000"/>
          <w:sz w:val="24"/>
          <w:szCs w:val="24"/>
          <w:shd w:val="clear" w:color="auto" w:fill="FFFFFF"/>
        </w:rPr>
        <w:t> </w:t>
      </w:r>
      <w:r>
        <w:rPr>
          <w:i/>
          <w:iCs/>
          <w:sz w:val="24"/>
          <w:szCs w:val="24"/>
          <w:shd w:val="clear" w:color="auto" w:fill="FFFFFF"/>
        </w:rPr>
        <w:t>603001</w:t>
      </w:r>
      <w:r w:rsidRPr="0064052C">
        <w:rPr>
          <w:i/>
          <w:iCs/>
          <w:sz w:val="24"/>
          <w:szCs w:val="24"/>
          <w:shd w:val="clear" w:color="auto" w:fill="FFFFFF"/>
        </w:rPr>
        <w:t>, г. Нижний Новгород, ул. Рождественская, д. 33.</w:t>
      </w:r>
    </w:p>
    <w:p w:rsidR="009749C1" w:rsidRDefault="009749C1" w:rsidP="007D0CA0">
      <w:pPr>
        <w:spacing w:line="240" w:lineRule="auto"/>
        <w:ind w:firstLine="284"/>
        <w:rPr>
          <w:i/>
          <w:iCs/>
          <w:sz w:val="24"/>
          <w:szCs w:val="24"/>
        </w:rPr>
      </w:pPr>
    </w:p>
    <w:p w:rsidR="007D0CA0" w:rsidRPr="00796F09" w:rsidRDefault="007D0CA0" w:rsidP="007D0CA0">
      <w:pPr>
        <w:spacing w:line="240" w:lineRule="auto"/>
        <w:ind w:firstLine="284"/>
        <w:rPr>
          <w:i/>
          <w:sz w:val="24"/>
          <w:szCs w:val="24"/>
        </w:rPr>
      </w:pPr>
    </w:p>
    <w:p w:rsidR="00F15AD2" w:rsidRPr="001848F5" w:rsidRDefault="00F15AD2" w:rsidP="00ED19A8">
      <w:pPr>
        <w:pStyle w:val="afe"/>
        <w:numPr>
          <w:ilvl w:val="0"/>
          <w:numId w:val="17"/>
        </w:numPr>
        <w:spacing w:before="40" w:line="240" w:lineRule="auto"/>
        <w:ind w:left="567" w:firstLine="0"/>
        <w:rPr>
          <w:b/>
          <w:sz w:val="24"/>
          <w:szCs w:val="24"/>
        </w:rPr>
      </w:pPr>
      <w:bookmarkStart w:id="9" w:name="_Ref303622434"/>
      <w:bookmarkStart w:id="10" w:name="_Ref303624273"/>
      <w:bookmarkStart w:id="11" w:name="_Ref303682476"/>
      <w:bookmarkStart w:id="12" w:name="_Ref303683017"/>
      <w:bookmarkStart w:id="13" w:name="_Toc469470557"/>
      <w:bookmarkStart w:id="14" w:name="_Toc469480721"/>
      <w:bookmarkEnd w:id="9"/>
      <w:bookmarkEnd w:id="10"/>
      <w:bookmarkEnd w:id="11"/>
      <w:bookmarkEnd w:id="12"/>
      <w:r w:rsidRPr="001848F5">
        <w:rPr>
          <w:b/>
          <w:sz w:val="24"/>
          <w:szCs w:val="24"/>
        </w:rPr>
        <w:t>Дополнительные условия, включаемые в проект договора</w:t>
      </w:r>
      <w:bookmarkEnd w:id="13"/>
      <w:bookmarkEnd w:id="14"/>
    </w:p>
    <w:p w:rsidR="00F15AD2" w:rsidRPr="001848F5" w:rsidRDefault="00F15AD2" w:rsidP="00ED19A8">
      <w:pPr>
        <w:numPr>
          <w:ilvl w:val="1"/>
          <w:numId w:val="18"/>
        </w:numPr>
        <w:tabs>
          <w:tab w:val="left" w:pos="1843"/>
        </w:tabs>
        <w:spacing w:line="240" w:lineRule="auto"/>
        <w:ind w:left="1134" w:firstLine="0"/>
        <w:rPr>
          <w:sz w:val="24"/>
          <w:szCs w:val="24"/>
        </w:rPr>
      </w:pPr>
      <w:bookmarkStart w:id="15" w:name="_Toc469470558"/>
      <w:bookmarkStart w:id="16" w:name="_Toc469480722"/>
      <w:r w:rsidRPr="001848F5">
        <w:rPr>
          <w:sz w:val="24"/>
          <w:szCs w:val="24"/>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1848F5">
        <w:rPr>
          <w:sz w:val="24"/>
          <w:szCs w:val="24"/>
        </w:rPr>
        <w:fldChar w:fldCharType="begin"/>
      </w:r>
      <w:r w:rsidRPr="001848F5">
        <w:rPr>
          <w:sz w:val="24"/>
          <w:szCs w:val="24"/>
        </w:rPr>
        <w:instrText xml:space="preserve"> REF _Ref469470272 \r \h  \* MERGEFORMAT </w:instrText>
      </w:r>
      <w:r w:rsidRPr="001848F5">
        <w:rPr>
          <w:sz w:val="24"/>
          <w:szCs w:val="24"/>
        </w:rPr>
      </w:r>
      <w:r w:rsidRPr="001848F5">
        <w:rPr>
          <w:sz w:val="24"/>
          <w:szCs w:val="24"/>
        </w:rPr>
        <w:fldChar w:fldCharType="separate"/>
      </w:r>
      <w:r w:rsidR="001D4B3F">
        <w:rPr>
          <w:sz w:val="24"/>
          <w:szCs w:val="24"/>
        </w:rPr>
        <w:t>8.2.3</w:t>
      </w:r>
      <w:r w:rsidRPr="001848F5">
        <w:rPr>
          <w:sz w:val="24"/>
          <w:szCs w:val="24"/>
        </w:rPr>
        <w:fldChar w:fldCharType="end"/>
      </w:r>
      <w:r w:rsidRPr="001848F5">
        <w:rPr>
          <w:sz w:val="24"/>
          <w:szCs w:val="24"/>
        </w:rPr>
        <w:t>).</w:t>
      </w:r>
      <w:bookmarkEnd w:id="15"/>
      <w:bookmarkEnd w:id="16"/>
    </w:p>
    <w:p w:rsidR="00F15AD2" w:rsidRPr="001848F5" w:rsidRDefault="00F15AD2" w:rsidP="00ED19A8">
      <w:pPr>
        <w:numPr>
          <w:ilvl w:val="1"/>
          <w:numId w:val="18"/>
        </w:numPr>
        <w:tabs>
          <w:tab w:val="left" w:pos="1843"/>
        </w:tabs>
        <w:spacing w:line="240" w:lineRule="auto"/>
        <w:ind w:left="1134" w:firstLine="0"/>
        <w:rPr>
          <w:sz w:val="24"/>
          <w:szCs w:val="24"/>
        </w:rPr>
      </w:pPr>
      <w:bookmarkStart w:id="17" w:name="_Toc469470559"/>
      <w:bookmarkStart w:id="18" w:name="_Toc469480723"/>
      <w:r w:rsidRPr="001848F5">
        <w:rPr>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7"/>
      <w:bookmarkEnd w:id="18"/>
    </w:p>
    <w:p w:rsidR="00F15AD2" w:rsidRPr="001848F5" w:rsidRDefault="00F15AD2" w:rsidP="00ED19A8">
      <w:pPr>
        <w:numPr>
          <w:ilvl w:val="1"/>
          <w:numId w:val="18"/>
        </w:numPr>
        <w:tabs>
          <w:tab w:val="left" w:pos="1843"/>
        </w:tabs>
        <w:spacing w:line="240" w:lineRule="auto"/>
        <w:ind w:left="1134" w:firstLine="0"/>
        <w:rPr>
          <w:sz w:val="24"/>
          <w:szCs w:val="24"/>
        </w:rPr>
      </w:pPr>
      <w:bookmarkStart w:id="19" w:name="_Ref469470272"/>
      <w:bookmarkStart w:id="20" w:name="_Toc469470560"/>
      <w:bookmarkStart w:id="21" w:name="_Toc469480724"/>
      <w:r w:rsidRPr="001848F5">
        <w:rPr>
          <w:sz w:val="24"/>
          <w:szCs w:val="24"/>
        </w:rPr>
        <w:t>Дополнительные условия:</w:t>
      </w:r>
      <w:bookmarkEnd w:id="19"/>
      <w:bookmarkEnd w:id="20"/>
      <w:bookmarkEnd w:id="21"/>
    </w:p>
    <w:p w:rsidR="00F15AD2" w:rsidRPr="001848F5" w:rsidRDefault="00F15AD2" w:rsidP="00F15AD2">
      <w:pPr>
        <w:spacing w:line="240" w:lineRule="auto"/>
        <w:ind w:left="1843" w:firstLine="0"/>
        <w:rPr>
          <w:sz w:val="24"/>
          <w:szCs w:val="24"/>
        </w:rPr>
      </w:pPr>
      <w:bookmarkStart w:id="22" w:name="_Toc469470561"/>
      <w:bookmarkStart w:id="23" w:name="_Toc469480725"/>
      <w:r w:rsidRPr="001848F5">
        <w:rPr>
          <w:sz w:val="24"/>
          <w:szCs w:val="24"/>
        </w:rPr>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1848F5">
        <w:rPr>
          <w:sz w:val="24"/>
          <w:szCs w:val="24"/>
          <w:vertAlign w:val="superscript"/>
        </w:rPr>
        <w:footnoteReference w:id="1"/>
      </w:r>
      <w:r w:rsidRPr="001848F5">
        <w:rPr>
          <w:sz w:val="24"/>
          <w:szCs w:val="24"/>
        </w:rPr>
        <w:t>.</w:t>
      </w:r>
      <w:bookmarkEnd w:id="22"/>
      <w:bookmarkEnd w:id="23"/>
    </w:p>
    <w:p w:rsidR="00F15AD2" w:rsidRPr="001848F5" w:rsidRDefault="00F15AD2" w:rsidP="00F15AD2">
      <w:pPr>
        <w:spacing w:line="240" w:lineRule="auto"/>
        <w:ind w:left="1843" w:firstLine="0"/>
        <w:rPr>
          <w:sz w:val="24"/>
          <w:szCs w:val="24"/>
        </w:rPr>
      </w:pPr>
      <w:bookmarkStart w:id="24" w:name="_Toc469470562"/>
      <w:bookmarkStart w:id="25" w:name="_Toc469480726"/>
      <w:r w:rsidRPr="001848F5">
        <w:rPr>
          <w:sz w:val="24"/>
          <w:szCs w:val="24"/>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
      <w:bookmarkEnd w:id="25"/>
    </w:p>
    <w:p w:rsidR="00F15AD2" w:rsidRPr="001848F5" w:rsidRDefault="00F15AD2" w:rsidP="00F15AD2">
      <w:pPr>
        <w:spacing w:line="240" w:lineRule="auto"/>
        <w:ind w:left="1843" w:firstLine="0"/>
        <w:rPr>
          <w:sz w:val="24"/>
          <w:szCs w:val="24"/>
        </w:rPr>
      </w:pPr>
      <w:bookmarkStart w:id="26" w:name="_Toc469470563"/>
      <w:bookmarkStart w:id="27" w:name="_Toc469480727"/>
      <w:r w:rsidRPr="001848F5">
        <w:rPr>
          <w:sz w:val="24"/>
          <w:szCs w:val="24"/>
        </w:rPr>
        <w:t xml:space="preserve">в) 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w:t>
      </w:r>
      <w:r w:rsidRPr="001848F5">
        <w:rPr>
          <w:sz w:val="24"/>
          <w:szCs w:val="24"/>
        </w:rPr>
        <w:lastRenderedPageBreak/>
        <w:t>Исполнитель) уплачивает Обществу (Заказчику) штраф за каждое нарушение в размере 1% от стоимости заключенного договора.</w:t>
      </w:r>
      <w:bookmarkEnd w:id="26"/>
      <w:bookmarkEnd w:id="27"/>
    </w:p>
    <w:p w:rsidR="00F15AD2" w:rsidRPr="005B5F0A" w:rsidRDefault="00F15AD2" w:rsidP="00F15AD2">
      <w:pPr>
        <w:spacing w:line="240" w:lineRule="auto"/>
        <w:ind w:left="1843" w:firstLine="0"/>
        <w:rPr>
          <w:sz w:val="24"/>
          <w:szCs w:val="24"/>
        </w:rPr>
      </w:pPr>
      <w:bookmarkStart w:id="28" w:name="_Toc469470564"/>
      <w:bookmarkStart w:id="29" w:name="_Toc469480728"/>
      <w:r w:rsidRPr="001848F5">
        <w:rPr>
          <w:sz w:val="24"/>
          <w:szCs w:val="24"/>
        </w:rPr>
        <w:t>г) Куратор договора</w:t>
      </w:r>
      <w:r w:rsidRPr="001848F5">
        <w:rPr>
          <w:sz w:val="24"/>
          <w:szCs w:val="24"/>
          <w:vertAlign w:val="superscript"/>
        </w:rPr>
        <w:footnoteReference w:id="2"/>
      </w:r>
      <w:r w:rsidRPr="001848F5">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w:t>
      </w:r>
      <w:r w:rsidRPr="005B5F0A">
        <w:rPr>
          <w:sz w:val="24"/>
          <w:szCs w:val="24"/>
        </w:rPr>
        <w:t>приложения к нему).</w:t>
      </w:r>
      <w:bookmarkEnd w:id="28"/>
      <w:bookmarkEnd w:id="29"/>
      <w:r w:rsidRPr="005B5F0A">
        <w:rPr>
          <w:sz w:val="24"/>
          <w:szCs w:val="24"/>
        </w:rPr>
        <w:t xml:space="preserve"> </w:t>
      </w:r>
    </w:p>
    <w:p w:rsidR="00CD7650" w:rsidRPr="005B5F0A" w:rsidRDefault="00CD7650" w:rsidP="006E0F55">
      <w:pPr>
        <w:pStyle w:val="afe"/>
        <w:numPr>
          <w:ilvl w:val="0"/>
          <w:numId w:val="4"/>
        </w:numPr>
        <w:spacing w:before="40" w:line="240" w:lineRule="auto"/>
        <w:rPr>
          <w:sz w:val="24"/>
          <w:szCs w:val="24"/>
        </w:rPr>
      </w:pPr>
      <w:r w:rsidRPr="005B5F0A">
        <w:rPr>
          <w:b/>
          <w:sz w:val="24"/>
          <w:szCs w:val="24"/>
        </w:rPr>
        <w:t>Перечень и объем выполнения работ:</w:t>
      </w:r>
      <w:r w:rsidRPr="005B5F0A">
        <w:rPr>
          <w:sz w:val="24"/>
          <w:szCs w:val="24"/>
        </w:rPr>
        <w:t xml:space="preserve"> согласно требований и условий, изложенных в Техническом задании.</w:t>
      </w:r>
    </w:p>
    <w:p w:rsidR="00391ABE" w:rsidRPr="005B5F0A" w:rsidRDefault="00391ABE" w:rsidP="006E0F55">
      <w:pPr>
        <w:pStyle w:val="afe"/>
        <w:numPr>
          <w:ilvl w:val="0"/>
          <w:numId w:val="4"/>
        </w:numPr>
        <w:tabs>
          <w:tab w:val="left" w:pos="1080"/>
        </w:tabs>
        <w:spacing w:line="240" w:lineRule="auto"/>
        <w:rPr>
          <w:sz w:val="24"/>
          <w:szCs w:val="24"/>
        </w:rPr>
      </w:pPr>
      <w:r w:rsidRPr="005B5F0A">
        <w:rPr>
          <w:b/>
          <w:sz w:val="24"/>
          <w:szCs w:val="24"/>
        </w:rPr>
        <w:t>Место выполнения работ:</w:t>
      </w:r>
      <w:r w:rsidRPr="005B5F0A">
        <w:rPr>
          <w:sz w:val="24"/>
          <w:szCs w:val="24"/>
        </w:rPr>
        <w:t xml:space="preserve"> </w:t>
      </w:r>
      <w:r w:rsidR="00EA75C7" w:rsidRPr="005B5F0A">
        <w:rPr>
          <w:sz w:val="24"/>
          <w:szCs w:val="24"/>
        </w:rPr>
        <w:t>на объектах, указанных в Приложении №1 к настоящей Документации</w:t>
      </w:r>
      <w:r w:rsidRPr="005B5F0A">
        <w:rPr>
          <w:sz w:val="24"/>
          <w:szCs w:val="24"/>
        </w:rPr>
        <w:t>.</w:t>
      </w:r>
    </w:p>
    <w:p w:rsidR="00CD7650" w:rsidRPr="005B5F0A" w:rsidRDefault="00CD7650" w:rsidP="006E0F55">
      <w:pPr>
        <w:pStyle w:val="afe"/>
        <w:numPr>
          <w:ilvl w:val="0"/>
          <w:numId w:val="4"/>
        </w:numPr>
        <w:tabs>
          <w:tab w:val="left" w:pos="1080"/>
        </w:tabs>
        <w:spacing w:line="240" w:lineRule="auto"/>
        <w:rPr>
          <w:sz w:val="24"/>
          <w:szCs w:val="24"/>
        </w:rPr>
      </w:pPr>
      <w:bookmarkStart w:id="30" w:name="_Ref440965584"/>
      <w:r w:rsidRPr="005B5F0A">
        <w:rPr>
          <w:b/>
          <w:sz w:val="24"/>
          <w:szCs w:val="24"/>
        </w:rPr>
        <w:t xml:space="preserve">Срок выполнения работ: </w:t>
      </w:r>
      <w:r w:rsidR="005B5F0A" w:rsidRPr="005B5F0A">
        <w:rPr>
          <w:sz w:val="24"/>
          <w:szCs w:val="24"/>
        </w:rPr>
        <w:t xml:space="preserve">начало – с даты подписания договора, окончание не позднее </w:t>
      </w:r>
      <w:r w:rsidR="00222469">
        <w:rPr>
          <w:b/>
          <w:bCs/>
          <w:sz w:val="24"/>
          <w:szCs w:val="24"/>
        </w:rPr>
        <w:t>31.08</w:t>
      </w:r>
      <w:r w:rsidR="005B5F0A" w:rsidRPr="005B5F0A">
        <w:rPr>
          <w:b/>
          <w:bCs/>
          <w:sz w:val="24"/>
          <w:szCs w:val="24"/>
        </w:rPr>
        <w:t xml:space="preserve">.2026 </w:t>
      </w:r>
      <w:r w:rsidR="005B5F0A" w:rsidRPr="005B5F0A">
        <w:rPr>
          <w:b/>
          <w:sz w:val="24"/>
          <w:szCs w:val="24"/>
        </w:rPr>
        <w:t>г</w:t>
      </w:r>
      <w:r w:rsidRPr="005B5F0A">
        <w:rPr>
          <w:sz w:val="24"/>
          <w:szCs w:val="24"/>
        </w:rPr>
        <w:t>.</w:t>
      </w:r>
      <w:bookmarkEnd w:id="30"/>
    </w:p>
    <w:p w:rsidR="001F1A26" w:rsidRPr="005B5F0A" w:rsidRDefault="008B62FD" w:rsidP="006E0F55">
      <w:pPr>
        <w:pStyle w:val="afe"/>
        <w:numPr>
          <w:ilvl w:val="0"/>
          <w:numId w:val="4"/>
        </w:numPr>
        <w:tabs>
          <w:tab w:val="left" w:pos="1080"/>
        </w:tabs>
        <w:spacing w:line="240" w:lineRule="auto"/>
        <w:rPr>
          <w:sz w:val="24"/>
          <w:szCs w:val="24"/>
        </w:rPr>
      </w:pPr>
      <w:r w:rsidRPr="005B5F0A">
        <w:rPr>
          <w:b/>
          <w:color w:val="000000"/>
          <w:sz w:val="24"/>
          <w:szCs w:val="24"/>
        </w:rPr>
        <w:t>Дополнительные требования к выполняемым работам</w:t>
      </w:r>
      <w:r w:rsidRPr="005B5F0A">
        <w:rPr>
          <w:color w:val="000000"/>
          <w:sz w:val="24"/>
          <w:szCs w:val="24"/>
        </w:rPr>
        <w:t xml:space="preserve"> изложены в </w:t>
      </w:r>
      <w:r w:rsidRPr="005B5F0A">
        <w:rPr>
          <w:sz w:val="24"/>
          <w:szCs w:val="24"/>
        </w:rPr>
        <w:t>Техническом задании</w:t>
      </w:r>
      <w:r w:rsidRPr="005B5F0A">
        <w:rPr>
          <w:color w:val="000000"/>
          <w:sz w:val="24"/>
          <w:szCs w:val="24"/>
        </w:rPr>
        <w:t xml:space="preserve">. При несоблюдении требований Технического задания Закупочная комиссия </w:t>
      </w:r>
      <w:r w:rsidRPr="005B5F0A">
        <w:rPr>
          <w:sz w:val="24"/>
          <w:szCs w:val="24"/>
        </w:rPr>
        <w:t xml:space="preserve">отклонит </w:t>
      </w:r>
      <w:r w:rsidRPr="005B5F0A">
        <w:rPr>
          <w:color w:val="000000"/>
          <w:sz w:val="24"/>
          <w:szCs w:val="24"/>
        </w:rPr>
        <w:t>Заявку Участника</w:t>
      </w:r>
      <w:r w:rsidRPr="005B5F0A">
        <w:rPr>
          <w:sz w:val="24"/>
          <w:szCs w:val="24"/>
        </w:rPr>
        <w:t>.</w:t>
      </w:r>
    </w:p>
    <w:p w:rsidR="00623DF7" w:rsidRPr="005B5F0A" w:rsidRDefault="009166BE" w:rsidP="006E0F55">
      <w:pPr>
        <w:numPr>
          <w:ilvl w:val="0"/>
          <w:numId w:val="4"/>
        </w:numPr>
        <w:autoSpaceDE w:val="0"/>
        <w:autoSpaceDN w:val="0"/>
        <w:spacing w:before="40" w:line="240" w:lineRule="auto"/>
        <w:rPr>
          <w:b/>
          <w:bCs/>
          <w:iCs/>
          <w:sz w:val="24"/>
          <w:szCs w:val="24"/>
          <w:shd w:val="clear" w:color="auto" w:fill="FFFF99"/>
        </w:rPr>
      </w:pPr>
      <w:bookmarkStart w:id="31" w:name="_Ref440965830"/>
      <w:bookmarkStart w:id="32" w:name="_Ref9347291"/>
      <w:r w:rsidRPr="005B5F0A">
        <w:rPr>
          <w:b/>
          <w:sz w:val="24"/>
          <w:szCs w:val="24"/>
        </w:rPr>
        <w:t>Начальная (максимальная) цена Договора</w:t>
      </w:r>
      <w:r w:rsidR="00391ABE" w:rsidRPr="005B5F0A">
        <w:rPr>
          <w:b/>
          <w:sz w:val="24"/>
          <w:szCs w:val="24"/>
        </w:rPr>
        <w:t xml:space="preserve">: </w:t>
      </w:r>
      <w:bookmarkEnd w:id="31"/>
      <w:r w:rsidR="00222469" w:rsidRPr="00222469">
        <w:rPr>
          <w:b/>
          <w:bCs/>
          <w:sz w:val="24"/>
          <w:szCs w:val="24"/>
        </w:rPr>
        <w:t>982 424,52 (девятьсот восемьдесят две тысячи четыреста двадцать четыре) рубля 52 копейки РФ, с учетом НДС</w:t>
      </w:r>
      <w:r w:rsidR="00EA75C7" w:rsidRPr="005B5F0A">
        <w:rPr>
          <w:sz w:val="24"/>
          <w:szCs w:val="24"/>
        </w:rPr>
        <w:t>.</w:t>
      </w:r>
      <w:bookmarkEnd w:id="32"/>
    </w:p>
    <w:p w:rsidR="00F95FC0" w:rsidRPr="002B0C2A" w:rsidRDefault="00F95FC0" w:rsidP="00F95FC0">
      <w:pPr>
        <w:numPr>
          <w:ilvl w:val="0"/>
          <w:numId w:val="4"/>
        </w:numPr>
        <w:autoSpaceDE w:val="0"/>
        <w:autoSpaceDN w:val="0"/>
        <w:spacing w:before="40" w:line="240" w:lineRule="auto"/>
        <w:rPr>
          <w:bCs/>
          <w:iCs/>
          <w:sz w:val="24"/>
          <w:szCs w:val="24"/>
          <w:shd w:val="clear" w:color="auto" w:fill="FFFF99"/>
        </w:rPr>
      </w:pPr>
      <w:r w:rsidRPr="005B5F0A">
        <w:rPr>
          <w:sz w:val="24"/>
          <w:szCs w:val="24"/>
        </w:rPr>
        <w:t>Обоснование начальной (максимальной) цены договора приведено в приложении №5 к настоящему Извещению. В случае, если</w:t>
      </w:r>
      <w:r w:rsidRPr="002B0C2A">
        <w:rPr>
          <w:sz w:val="24"/>
          <w:szCs w:val="24"/>
        </w:rPr>
        <w:t xml:space="preserve"> цена, указанная в Приложении №5 не соответствует цене, указанной в п. </w:t>
      </w:r>
      <w:r w:rsidRPr="002B0C2A">
        <w:rPr>
          <w:sz w:val="24"/>
          <w:szCs w:val="24"/>
        </w:rPr>
        <w:fldChar w:fldCharType="begin"/>
      </w:r>
      <w:r w:rsidRPr="002B0C2A">
        <w:rPr>
          <w:sz w:val="24"/>
          <w:szCs w:val="24"/>
        </w:rPr>
        <w:instrText xml:space="preserve"> REF _Ref440965830 \r \h  \* MERGEFORMAT </w:instrText>
      </w:r>
      <w:r w:rsidRPr="002B0C2A">
        <w:rPr>
          <w:sz w:val="24"/>
          <w:szCs w:val="24"/>
        </w:rPr>
      </w:r>
      <w:r w:rsidRPr="002B0C2A">
        <w:rPr>
          <w:sz w:val="24"/>
          <w:szCs w:val="24"/>
        </w:rPr>
        <w:fldChar w:fldCharType="separate"/>
      </w:r>
      <w:r w:rsidR="001D4B3F">
        <w:rPr>
          <w:sz w:val="24"/>
          <w:szCs w:val="24"/>
        </w:rPr>
        <w:t>13</w:t>
      </w:r>
      <w:r w:rsidRPr="002B0C2A">
        <w:rPr>
          <w:sz w:val="24"/>
          <w:szCs w:val="24"/>
        </w:rPr>
        <w:fldChar w:fldCharType="end"/>
      </w:r>
      <w:r w:rsidRPr="002B0C2A">
        <w:rPr>
          <w:sz w:val="24"/>
          <w:szCs w:val="24"/>
        </w:rPr>
        <w:t xml:space="preserve"> настоящего Извещения*, Начальной (максимальной) ценой Договора считать цену, указанную в п. </w:t>
      </w:r>
      <w:r w:rsidRPr="002B0C2A">
        <w:rPr>
          <w:sz w:val="24"/>
          <w:szCs w:val="24"/>
        </w:rPr>
        <w:fldChar w:fldCharType="begin"/>
      </w:r>
      <w:r w:rsidRPr="002B0C2A">
        <w:rPr>
          <w:sz w:val="24"/>
          <w:szCs w:val="24"/>
        </w:rPr>
        <w:instrText xml:space="preserve"> REF _Ref440965830 \r \h  \* MERGEFORMAT </w:instrText>
      </w:r>
      <w:r w:rsidRPr="002B0C2A">
        <w:rPr>
          <w:sz w:val="24"/>
          <w:szCs w:val="24"/>
        </w:rPr>
      </w:r>
      <w:r w:rsidRPr="002B0C2A">
        <w:rPr>
          <w:sz w:val="24"/>
          <w:szCs w:val="24"/>
        </w:rPr>
        <w:fldChar w:fldCharType="separate"/>
      </w:r>
      <w:r w:rsidR="001D4B3F">
        <w:rPr>
          <w:sz w:val="24"/>
          <w:szCs w:val="24"/>
        </w:rPr>
        <w:t>13</w:t>
      </w:r>
      <w:r w:rsidRPr="002B0C2A">
        <w:rPr>
          <w:sz w:val="24"/>
          <w:szCs w:val="24"/>
        </w:rPr>
        <w:fldChar w:fldCharType="end"/>
      </w:r>
      <w:r w:rsidRPr="002B0C2A">
        <w:rPr>
          <w:sz w:val="24"/>
          <w:szCs w:val="24"/>
        </w:rPr>
        <w:t xml:space="preserve"> настоящего Извещения.</w:t>
      </w:r>
    </w:p>
    <w:p w:rsidR="00F95FC0" w:rsidRDefault="00F95FC0" w:rsidP="00F95FC0">
      <w:pPr>
        <w:autoSpaceDE w:val="0"/>
        <w:autoSpaceDN w:val="0"/>
        <w:spacing w:before="40" w:line="240" w:lineRule="auto"/>
        <w:rPr>
          <w:i/>
          <w:sz w:val="24"/>
          <w:szCs w:val="24"/>
        </w:rPr>
      </w:pPr>
      <w:r w:rsidRPr="002B0C2A">
        <w:rPr>
          <w:i/>
          <w:sz w:val="24"/>
          <w:szCs w:val="24"/>
        </w:rPr>
        <w:t xml:space="preserve">* отличие цены, указанной в Приложении №5, от цены, указанной в пункте </w:t>
      </w:r>
      <w:r w:rsidRPr="002B0C2A">
        <w:rPr>
          <w:i/>
          <w:sz w:val="24"/>
          <w:szCs w:val="24"/>
        </w:rPr>
        <w:fldChar w:fldCharType="begin"/>
      </w:r>
      <w:r w:rsidRPr="002B0C2A">
        <w:rPr>
          <w:i/>
          <w:sz w:val="24"/>
          <w:szCs w:val="24"/>
        </w:rPr>
        <w:instrText xml:space="preserve"> REF _Ref440965830 \r \h  \* MERGEFORMAT </w:instrText>
      </w:r>
      <w:r w:rsidRPr="002B0C2A">
        <w:rPr>
          <w:i/>
          <w:sz w:val="24"/>
          <w:szCs w:val="24"/>
        </w:rPr>
      </w:r>
      <w:r w:rsidRPr="002B0C2A">
        <w:rPr>
          <w:i/>
          <w:sz w:val="24"/>
          <w:szCs w:val="24"/>
        </w:rPr>
        <w:fldChar w:fldCharType="separate"/>
      </w:r>
      <w:r w:rsidR="001D4B3F">
        <w:rPr>
          <w:i/>
          <w:sz w:val="24"/>
          <w:szCs w:val="24"/>
        </w:rPr>
        <w:t>13</w:t>
      </w:r>
      <w:r w:rsidRPr="002B0C2A">
        <w:rPr>
          <w:i/>
          <w:sz w:val="24"/>
          <w:szCs w:val="24"/>
        </w:rPr>
        <w:fldChar w:fldCharType="end"/>
      </w:r>
      <w:r w:rsidRPr="002B0C2A">
        <w:rPr>
          <w:i/>
          <w:sz w:val="24"/>
          <w:szCs w:val="24"/>
        </w:rPr>
        <w:t xml:space="preserve"> настоящего Извещения, может составлять доли процента.</w:t>
      </w:r>
      <w:r>
        <w:rPr>
          <w:i/>
          <w:sz w:val="24"/>
          <w:szCs w:val="24"/>
        </w:rPr>
        <w:t xml:space="preserve">  </w:t>
      </w:r>
    </w:p>
    <w:p w:rsidR="00E57110" w:rsidRPr="005B5F0A" w:rsidRDefault="00391ABE" w:rsidP="006E0F55">
      <w:pPr>
        <w:pStyle w:val="afe"/>
        <w:numPr>
          <w:ilvl w:val="0"/>
          <w:numId w:val="4"/>
        </w:numPr>
        <w:tabs>
          <w:tab w:val="left" w:pos="1080"/>
        </w:tabs>
        <w:spacing w:line="240" w:lineRule="auto"/>
        <w:rPr>
          <w:sz w:val="24"/>
          <w:szCs w:val="24"/>
        </w:rPr>
      </w:pPr>
      <w:bookmarkStart w:id="33" w:name="_Ref440964833"/>
      <w:r w:rsidRPr="005B5F0A">
        <w:rPr>
          <w:b/>
          <w:sz w:val="24"/>
          <w:szCs w:val="24"/>
        </w:rPr>
        <w:t>Форма и порядок оплаты:</w:t>
      </w:r>
      <w:r w:rsidRPr="005B5F0A">
        <w:rPr>
          <w:sz w:val="24"/>
          <w:szCs w:val="24"/>
        </w:rPr>
        <w:t xml:space="preserve"> </w:t>
      </w:r>
      <w:bookmarkEnd w:id="33"/>
      <w:r w:rsidR="002B0C2A" w:rsidRPr="005B5F0A">
        <w:rPr>
          <w:iCs/>
          <w:sz w:val="24"/>
          <w:szCs w:val="24"/>
        </w:rPr>
        <w:t xml:space="preserve">безналичный расчет, оплата производится в течение 7 (семи) рабочих дней с момента подписания Сторонами </w:t>
      </w:r>
      <w:r w:rsidR="002B0C2A" w:rsidRPr="005B5F0A">
        <w:rPr>
          <w:sz w:val="24"/>
          <w:szCs w:val="24"/>
        </w:rPr>
        <w:t>Акта приемки выполненных работ и иных документов, предусмотренных договором(ами)</w:t>
      </w:r>
      <w:r w:rsidR="002B0C2A" w:rsidRPr="005B5F0A">
        <w:rPr>
          <w:iCs/>
          <w:sz w:val="24"/>
          <w:szCs w:val="24"/>
        </w:rPr>
        <w:t xml:space="preserve">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007A1FF1" w:rsidRPr="005B5F0A">
        <w:rPr>
          <w:iCs/>
          <w:sz w:val="24"/>
          <w:szCs w:val="24"/>
        </w:rPr>
        <w:t>.</w:t>
      </w:r>
    </w:p>
    <w:p w:rsidR="005C42E5" w:rsidRPr="003052B7" w:rsidRDefault="005C42E5" w:rsidP="006E0F55">
      <w:pPr>
        <w:pStyle w:val="afe"/>
        <w:numPr>
          <w:ilvl w:val="0"/>
          <w:numId w:val="4"/>
        </w:numPr>
        <w:tabs>
          <w:tab w:val="left" w:pos="1080"/>
        </w:tabs>
        <w:spacing w:line="240" w:lineRule="auto"/>
        <w:rPr>
          <w:sz w:val="24"/>
          <w:szCs w:val="24"/>
        </w:rPr>
      </w:pPr>
      <w:r w:rsidRPr="005B5F0A">
        <w:rPr>
          <w:sz w:val="24"/>
          <w:szCs w:val="24"/>
        </w:rPr>
        <w:t>В случае, если сроки выполнения</w:t>
      </w:r>
      <w:r w:rsidRPr="002B0C2A">
        <w:rPr>
          <w:sz w:val="24"/>
          <w:szCs w:val="24"/>
        </w:rPr>
        <w:t xml:space="preserve"> работ, форма и порядок оплаты, указанные в п.п. </w:t>
      </w:r>
      <w:r w:rsidRPr="002B0C2A">
        <w:rPr>
          <w:sz w:val="24"/>
          <w:szCs w:val="24"/>
        </w:rPr>
        <w:fldChar w:fldCharType="begin"/>
      </w:r>
      <w:r w:rsidRPr="002B0C2A">
        <w:rPr>
          <w:sz w:val="24"/>
          <w:szCs w:val="24"/>
        </w:rPr>
        <w:instrText xml:space="preserve"> REF _Ref440965584 \r \h </w:instrText>
      </w:r>
      <w:r w:rsidR="002B0C2A">
        <w:rPr>
          <w:sz w:val="24"/>
          <w:szCs w:val="24"/>
        </w:rPr>
        <w:instrText xml:space="preserve"> \* MERGEFORMAT </w:instrText>
      </w:r>
      <w:r w:rsidRPr="002B0C2A">
        <w:rPr>
          <w:sz w:val="24"/>
          <w:szCs w:val="24"/>
        </w:rPr>
      </w:r>
      <w:r w:rsidRPr="002B0C2A">
        <w:rPr>
          <w:sz w:val="24"/>
          <w:szCs w:val="24"/>
        </w:rPr>
        <w:fldChar w:fldCharType="separate"/>
      </w:r>
      <w:r w:rsidR="001D4B3F">
        <w:rPr>
          <w:sz w:val="24"/>
          <w:szCs w:val="24"/>
        </w:rPr>
        <w:t>11</w:t>
      </w:r>
      <w:r w:rsidRPr="002B0C2A">
        <w:rPr>
          <w:sz w:val="24"/>
          <w:szCs w:val="24"/>
        </w:rPr>
        <w:fldChar w:fldCharType="end"/>
      </w:r>
      <w:r w:rsidRPr="002B0C2A">
        <w:rPr>
          <w:sz w:val="24"/>
          <w:szCs w:val="24"/>
        </w:rPr>
        <w:t xml:space="preserve">, </w:t>
      </w:r>
      <w:r w:rsidRPr="002B0C2A">
        <w:rPr>
          <w:sz w:val="24"/>
          <w:szCs w:val="24"/>
        </w:rPr>
        <w:fldChar w:fldCharType="begin"/>
      </w:r>
      <w:r w:rsidRPr="002B0C2A">
        <w:rPr>
          <w:sz w:val="24"/>
          <w:szCs w:val="24"/>
        </w:rPr>
        <w:instrText xml:space="preserve"> REF _Ref440964833 \r \h </w:instrText>
      </w:r>
      <w:r w:rsidR="002B0C2A">
        <w:rPr>
          <w:sz w:val="24"/>
          <w:szCs w:val="24"/>
        </w:rPr>
        <w:instrText xml:space="preserve"> \* MERGEFORMAT </w:instrText>
      </w:r>
      <w:r w:rsidRPr="002B0C2A">
        <w:rPr>
          <w:sz w:val="24"/>
          <w:szCs w:val="24"/>
        </w:rPr>
      </w:r>
      <w:r w:rsidRPr="002B0C2A">
        <w:rPr>
          <w:sz w:val="24"/>
          <w:szCs w:val="24"/>
        </w:rPr>
        <w:fldChar w:fldCharType="separate"/>
      </w:r>
      <w:r w:rsidR="001D4B3F">
        <w:rPr>
          <w:sz w:val="24"/>
          <w:szCs w:val="24"/>
        </w:rPr>
        <w:t>15</w:t>
      </w:r>
      <w:r w:rsidRPr="002B0C2A">
        <w:rPr>
          <w:sz w:val="24"/>
          <w:szCs w:val="24"/>
        </w:rPr>
        <w:fldChar w:fldCharType="end"/>
      </w:r>
      <w:r w:rsidRPr="002B0C2A">
        <w:rPr>
          <w:sz w:val="24"/>
          <w:szCs w:val="24"/>
        </w:rPr>
        <w:t xml:space="preserve"> настоящей Документации, противоречат соответствующим срокам выполнения</w:t>
      </w:r>
      <w:r w:rsidRPr="008415E0">
        <w:rPr>
          <w:sz w:val="24"/>
          <w:szCs w:val="24"/>
        </w:rPr>
        <w:t xml:space="preserve"> работ, форме и порядку оплаты, </w:t>
      </w:r>
      <w:r w:rsidR="00FD25B3">
        <w:rPr>
          <w:sz w:val="24"/>
          <w:szCs w:val="24"/>
        </w:rPr>
        <w:t>указанным в Техническом задании (Приложение №1) и/или проекте Договора (Приложение №2),</w:t>
      </w:r>
      <w:r w:rsidRPr="008415E0">
        <w:rPr>
          <w:sz w:val="24"/>
          <w:szCs w:val="24"/>
        </w:rPr>
        <w:t xml:space="preserve"> </w:t>
      </w:r>
      <w:r>
        <w:rPr>
          <w:sz w:val="24"/>
          <w:szCs w:val="24"/>
        </w:rPr>
        <w:t>Участники</w:t>
      </w:r>
      <w:r w:rsidRPr="008415E0">
        <w:rPr>
          <w:sz w:val="24"/>
          <w:szCs w:val="24"/>
        </w:rPr>
        <w:t xml:space="preserve"> при </w:t>
      </w:r>
      <w:r w:rsidRPr="003052B7">
        <w:rPr>
          <w:sz w:val="24"/>
          <w:szCs w:val="24"/>
        </w:rPr>
        <w:t xml:space="preserve">подготовке Заявок должны руководствоваться условиями, указанными в п.п. </w:t>
      </w:r>
      <w:r w:rsidRPr="003052B7">
        <w:rPr>
          <w:sz w:val="24"/>
          <w:szCs w:val="24"/>
        </w:rPr>
        <w:fldChar w:fldCharType="begin"/>
      </w:r>
      <w:r w:rsidRPr="003052B7">
        <w:rPr>
          <w:sz w:val="24"/>
          <w:szCs w:val="24"/>
        </w:rPr>
        <w:instrText xml:space="preserve"> REF _Ref440965584 \r \h </w:instrText>
      </w:r>
      <w:r w:rsidR="003052B7">
        <w:rPr>
          <w:sz w:val="24"/>
          <w:szCs w:val="24"/>
        </w:rPr>
        <w:instrText xml:space="preserve"> \* MERGEFORMAT </w:instrText>
      </w:r>
      <w:r w:rsidRPr="003052B7">
        <w:rPr>
          <w:sz w:val="24"/>
          <w:szCs w:val="24"/>
        </w:rPr>
      </w:r>
      <w:r w:rsidRPr="003052B7">
        <w:rPr>
          <w:sz w:val="24"/>
          <w:szCs w:val="24"/>
        </w:rPr>
        <w:fldChar w:fldCharType="separate"/>
      </w:r>
      <w:r w:rsidR="001D4B3F">
        <w:rPr>
          <w:sz w:val="24"/>
          <w:szCs w:val="24"/>
        </w:rPr>
        <w:t>11</w:t>
      </w:r>
      <w:r w:rsidRPr="003052B7">
        <w:rPr>
          <w:sz w:val="24"/>
          <w:szCs w:val="24"/>
        </w:rPr>
        <w:fldChar w:fldCharType="end"/>
      </w:r>
      <w:r w:rsidRPr="003052B7">
        <w:rPr>
          <w:sz w:val="24"/>
          <w:szCs w:val="24"/>
        </w:rPr>
        <w:t xml:space="preserve">, </w:t>
      </w:r>
      <w:r w:rsidRPr="003052B7">
        <w:rPr>
          <w:sz w:val="24"/>
          <w:szCs w:val="24"/>
        </w:rPr>
        <w:fldChar w:fldCharType="begin"/>
      </w:r>
      <w:r w:rsidRPr="003052B7">
        <w:rPr>
          <w:sz w:val="24"/>
          <w:szCs w:val="24"/>
        </w:rPr>
        <w:instrText xml:space="preserve"> REF _Ref440964833 \r \h </w:instrText>
      </w:r>
      <w:r w:rsidR="003052B7">
        <w:rPr>
          <w:sz w:val="24"/>
          <w:szCs w:val="24"/>
        </w:rPr>
        <w:instrText xml:space="preserve"> \* MERGEFORMAT </w:instrText>
      </w:r>
      <w:r w:rsidRPr="003052B7">
        <w:rPr>
          <w:sz w:val="24"/>
          <w:szCs w:val="24"/>
        </w:rPr>
      </w:r>
      <w:r w:rsidRPr="003052B7">
        <w:rPr>
          <w:sz w:val="24"/>
          <w:szCs w:val="24"/>
        </w:rPr>
        <w:fldChar w:fldCharType="separate"/>
      </w:r>
      <w:r w:rsidR="001D4B3F">
        <w:rPr>
          <w:sz w:val="24"/>
          <w:szCs w:val="24"/>
        </w:rPr>
        <w:t>15</w:t>
      </w:r>
      <w:r w:rsidRPr="003052B7">
        <w:rPr>
          <w:sz w:val="24"/>
          <w:szCs w:val="24"/>
        </w:rPr>
        <w:fldChar w:fldCharType="end"/>
      </w:r>
      <w:r w:rsidRPr="003052B7">
        <w:rPr>
          <w:sz w:val="24"/>
          <w:szCs w:val="24"/>
        </w:rPr>
        <w:t xml:space="preserve"> настоящей Документации.</w:t>
      </w:r>
    </w:p>
    <w:p w:rsidR="00391ABE" w:rsidRPr="00B95777" w:rsidRDefault="008B62FD" w:rsidP="006E0F55">
      <w:pPr>
        <w:pStyle w:val="afe"/>
        <w:numPr>
          <w:ilvl w:val="0"/>
          <w:numId w:val="4"/>
        </w:numPr>
        <w:tabs>
          <w:tab w:val="left" w:pos="1080"/>
        </w:tabs>
        <w:spacing w:line="240" w:lineRule="auto"/>
        <w:rPr>
          <w:sz w:val="24"/>
          <w:szCs w:val="24"/>
        </w:rPr>
      </w:pPr>
      <w:r w:rsidRPr="003052B7">
        <w:rPr>
          <w:sz w:val="24"/>
          <w:szCs w:val="24"/>
        </w:rPr>
        <w:t xml:space="preserve">Участник должен указать в составе своей Заявки конкретные условия </w:t>
      </w:r>
      <w:r w:rsidR="009D200F" w:rsidRPr="003052B7">
        <w:rPr>
          <w:sz w:val="24"/>
          <w:szCs w:val="24"/>
        </w:rPr>
        <w:t xml:space="preserve">выполнения работ </w:t>
      </w:r>
      <w:r w:rsidRPr="003052B7">
        <w:rPr>
          <w:sz w:val="24"/>
          <w:szCs w:val="24"/>
        </w:rPr>
        <w:t xml:space="preserve">не хуже </w:t>
      </w:r>
      <w:r w:rsidRPr="00B95777">
        <w:rPr>
          <w:sz w:val="24"/>
          <w:szCs w:val="24"/>
        </w:rPr>
        <w:t>условий</w:t>
      </w:r>
      <w:r w:rsidR="00303667" w:rsidRPr="00B95777">
        <w:rPr>
          <w:sz w:val="24"/>
          <w:szCs w:val="24"/>
        </w:rPr>
        <w:t>,</w:t>
      </w:r>
      <w:r w:rsidRPr="00B95777">
        <w:rPr>
          <w:sz w:val="24"/>
          <w:szCs w:val="24"/>
        </w:rPr>
        <w:t xml:space="preserve"> указанных в п.</w:t>
      </w:r>
      <w:r w:rsidR="009D200F" w:rsidRPr="00B95777">
        <w:rPr>
          <w:sz w:val="24"/>
          <w:szCs w:val="24"/>
        </w:rPr>
        <w:t xml:space="preserve"> </w:t>
      </w:r>
      <w:r w:rsidR="009D200F" w:rsidRPr="00B95777">
        <w:rPr>
          <w:sz w:val="24"/>
          <w:szCs w:val="24"/>
        </w:rPr>
        <w:fldChar w:fldCharType="begin"/>
      </w:r>
      <w:r w:rsidR="009D200F" w:rsidRPr="00B95777">
        <w:rPr>
          <w:sz w:val="24"/>
          <w:szCs w:val="24"/>
        </w:rPr>
        <w:instrText xml:space="preserve"> REF _Ref440965584 \r \h  \* MERGEFORMAT </w:instrText>
      </w:r>
      <w:r w:rsidR="009D200F" w:rsidRPr="00B95777">
        <w:rPr>
          <w:sz w:val="24"/>
          <w:szCs w:val="24"/>
        </w:rPr>
      </w:r>
      <w:r w:rsidR="009D200F" w:rsidRPr="00B95777">
        <w:rPr>
          <w:sz w:val="24"/>
          <w:szCs w:val="24"/>
        </w:rPr>
        <w:fldChar w:fldCharType="separate"/>
      </w:r>
      <w:r w:rsidR="001D4B3F">
        <w:rPr>
          <w:sz w:val="24"/>
          <w:szCs w:val="24"/>
        </w:rPr>
        <w:t>11</w:t>
      </w:r>
      <w:r w:rsidR="009D200F" w:rsidRPr="00B95777">
        <w:rPr>
          <w:sz w:val="24"/>
          <w:szCs w:val="24"/>
        </w:rPr>
        <w:fldChar w:fldCharType="end"/>
      </w:r>
      <w:r w:rsidR="002979B1">
        <w:rPr>
          <w:sz w:val="24"/>
          <w:szCs w:val="24"/>
        </w:rPr>
        <w:t>.</w:t>
      </w:r>
    </w:p>
    <w:p w:rsidR="00592424" w:rsidRPr="00B95777" w:rsidRDefault="0072453A" w:rsidP="004D3D38">
      <w:pPr>
        <w:pStyle w:val="afe"/>
        <w:numPr>
          <w:ilvl w:val="0"/>
          <w:numId w:val="4"/>
        </w:numPr>
        <w:tabs>
          <w:tab w:val="left" w:pos="1080"/>
        </w:tabs>
        <w:spacing w:line="240" w:lineRule="auto"/>
        <w:rPr>
          <w:sz w:val="24"/>
          <w:szCs w:val="24"/>
        </w:rPr>
      </w:pPr>
      <w:bookmarkStart w:id="34" w:name="_Ref440977819"/>
      <w:bookmarkStart w:id="35" w:name="_Ref440357582"/>
      <w:r w:rsidRPr="00B95777">
        <w:rPr>
          <w:sz w:val="24"/>
          <w:szCs w:val="24"/>
        </w:rPr>
        <w:t>П</w:t>
      </w:r>
      <w:r w:rsidR="00573F97" w:rsidRPr="00B95777">
        <w:rPr>
          <w:sz w:val="24"/>
          <w:szCs w:val="24"/>
        </w:rPr>
        <w:t xml:space="preserve">редложенная Участником в Заявке </w:t>
      </w:r>
      <w:r w:rsidR="00573F97" w:rsidRPr="00B95777">
        <w:rPr>
          <w:spacing w:val="-2"/>
          <w:sz w:val="24"/>
          <w:szCs w:val="24"/>
        </w:rPr>
        <w:t>(Форма 1</w:t>
      </w:r>
      <w:r w:rsidR="00573F97" w:rsidRPr="00B95777">
        <w:rPr>
          <w:sz w:val="24"/>
          <w:szCs w:val="24"/>
        </w:rPr>
        <w:t>) цена должна соответствовать цене, указанной Участником на «котировочной доске» ЭТП</w:t>
      </w:r>
      <w:bookmarkStart w:id="36" w:name="_Ref440979511"/>
      <w:bookmarkEnd w:id="34"/>
      <w:r w:rsidR="00D944CC" w:rsidRPr="00B95777">
        <w:rPr>
          <w:sz w:val="24"/>
          <w:szCs w:val="24"/>
        </w:rPr>
        <w:t>.</w:t>
      </w:r>
    </w:p>
    <w:p w:rsidR="0072453A" w:rsidRPr="00B95777" w:rsidRDefault="0072453A" w:rsidP="0072453A">
      <w:pPr>
        <w:pStyle w:val="afe"/>
        <w:numPr>
          <w:ilvl w:val="0"/>
          <w:numId w:val="4"/>
        </w:numPr>
        <w:tabs>
          <w:tab w:val="left" w:pos="1080"/>
        </w:tabs>
        <w:spacing w:line="240" w:lineRule="auto"/>
        <w:rPr>
          <w:sz w:val="24"/>
          <w:szCs w:val="24"/>
        </w:rPr>
      </w:pPr>
      <w:bookmarkStart w:id="37" w:name="_Ref114676311"/>
      <w:r w:rsidRPr="00B95777">
        <w:rPr>
          <w:b/>
          <w:sz w:val="24"/>
          <w:szCs w:val="24"/>
        </w:rPr>
        <w:t>Дата начала, дата и время окончания срока подачи заявок на участие в закупке, порядок рассмотрения заявок и подведения итогов закупки (этапов закупки)</w:t>
      </w:r>
      <w:bookmarkEnd w:id="37"/>
    </w:p>
    <w:p w:rsidR="0072453A" w:rsidRPr="00933EB4" w:rsidRDefault="0072453A" w:rsidP="0072453A">
      <w:pPr>
        <w:spacing w:before="120" w:line="240" w:lineRule="auto"/>
        <w:rPr>
          <w:sz w:val="24"/>
          <w:szCs w:val="24"/>
        </w:rPr>
      </w:pPr>
      <w:r w:rsidRPr="00D548CC">
        <w:rPr>
          <w:sz w:val="24"/>
          <w:szCs w:val="24"/>
        </w:rPr>
        <w:t xml:space="preserve">Заявка подается в электронной форме с использованием функционала и в соответствии с </w:t>
      </w:r>
      <w:r w:rsidRPr="00933EB4">
        <w:rPr>
          <w:sz w:val="24"/>
          <w:szCs w:val="24"/>
        </w:rPr>
        <w:t>Регламентом работы ЕЭТП.</w:t>
      </w:r>
    </w:p>
    <w:p w:rsidR="0072453A" w:rsidRPr="005B5F0A" w:rsidRDefault="0072453A" w:rsidP="0072453A">
      <w:pPr>
        <w:spacing w:before="120" w:line="240" w:lineRule="auto"/>
        <w:ind w:left="567" w:firstLine="0"/>
        <w:rPr>
          <w:b/>
          <w:sz w:val="24"/>
          <w:szCs w:val="24"/>
        </w:rPr>
      </w:pPr>
      <w:r w:rsidRPr="00933EB4">
        <w:rPr>
          <w:sz w:val="24"/>
          <w:szCs w:val="24"/>
        </w:rPr>
        <w:t xml:space="preserve">Дата начала срока подачи </w:t>
      </w:r>
      <w:r w:rsidRPr="005B5F0A">
        <w:rPr>
          <w:sz w:val="24"/>
          <w:szCs w:val="24"/>
        </w:rPr>
        <w:t>заявок:</w:t>
      </w:r>
      <w:r w:rsidR="009023B9">
        <w:rPr>
          <w:sz w:val="24"/>
          <w:szCs w:val="24"/>
        </w:rPr>
        <w:t xml:space="preserve"> </w:t>
      </w:r>
      <w:r w:rsidR="009023B9" w:rsidRPr="009023B9">
        <w:rPr>
          <w:b/>
          <w:sz w:val="24"/>
          <w:szCs w:val="24"/>
        </w:rPr>
        <w:t>21</w:t>
      </w:r>
      <w:r w:rsidR="005B5F0A" w:rsidRPr="009023B9">
        <w:rPr>
          <w:b/>
          <w:sz w:val="24"/>
          <w:szCs w:val="24"/>
        </w:rPr>
        <w:t xml:space="preserve">мая </w:t>
      </w:r>
      <w:r w:rsidR="00501202" w:rsidRPr="009023B9">
        <w:rPr>
          <w:b/>
          <w:sz w:val="24"/>
          <w:szCs w:val="24"/>
        </w:rPr>
        <w:t>202</w:t>
      </w:r>
      <w:r w:rsidR="00532E5A" w:rsidRPr="009023B9">
        <w:rPr>
          <w:b/>
          <w:sz w:val="24"/>
          <w:szCs w:val="24"/>
        </w:rPr>
        <w:t>6</w:t>
      </w:r>
      <w:r w:rsidRPr="009023B9">
        <w:rPr>
          <w:b/>
          <w:sz w:val="24"/>
          <w:szCs w:val="24"/>
        </w:rPr>
        <w:t xml:space="preserve"> года</w:t>
      </w:r>
      <w:r w:rsidRPr="005B5F0A">
        <w:rPr>
          <w:b/>
          <w:sz w:val="24"/>
          <w:szCs w:val="24"/>
        </w:rPr>
        <w:t>;</w:t>
      </w:r>
    </w:p>
    <w:p w:rsidR="0072453A" w:rsidRPr="005B5F0A" w:rsidRDefault="0072453A" w:rsidP="0072453A">
      <w:pPr>
        <w:spacing w:line="240" w:lineRule="auto"/>
        <w:ind w:left="567" w:firstLine="0"/>
        <w:rPr>
          <w:b/>
          <w:sz w:val="24"/>
          <w:szCs w:val="24"/>
        </w:rPr>
      </w:pPr>
      <w:bookmarkStart w:id="38" w:name="_Ref5788987"/>
      <w:r w:rsidRPr="005B5F0A">
        <w:rPr>
          <w:sz w:val="24"/>
          <w:szCs w:val="24"/>
        </w:rPr>
        <w:lastRenderedPageBreak/>
        <w:t xml:space="preserve">Дата и время окончания срока, последний день срока подачи Заявок: </w:t>
      </w:r>
      <w:r w:rsidR="00FA4255">
        <w:rPr>
          <w:b/>
          <w:sz w:val="24"/>
          <w:szCs w:val="24"/>
        </w:rPr>
        <w:t>10</w:t>
      </w:r>
      <w:r w:rsidR="00E200B0">
        <w:rPr>
          <w:b/>
          <w:sz w:val="24"/>
          <w:szCs w:val="24"/>
        </w:rPr>
        <w:t xml:space="preserve"> июня</w:t>
      </w:r>
      <w:r w:rsidR="009023B9">
        <w:rPr>
          <w:b/>
          <w:sz w:val="24"/>
          <w:szCs w:val="24"/>
        </w:rPr>
        <w:t xml:space="preserve"> </w:t>
      </w:r>
      <w:r w:rsidR="00532E5A" w:rsidRPr="005B5F0A">
        <w:rPr>
          <w:b/>
          <w:sz w:val="24"/>
          <w:szCs w:val="24"/>
        </w:rPr>
        <w:t>2026</w:t>
      </w:r>
      <w:r w:rsidR="00532E5A" w:rsidRPr="005B5F0A">
        <w:rPr>
          <w:sz w:val="24"/>
          <w:szCs w:val="24"/>
        </w:rPr>
        <w:t xml:space="preserve"> </w:t>
      </w:r>
      <w:r w:rsidRPr="005B5F0A">
        <w:rPr>
          <w:b/>
          <w:sz w:val="24"/>
          <w:szCs w:val="24"/>
        </w:rPr>
        <w:t xml:space="preserve">года </w:t>
      </w:r>
      <w:r w:rsidR="005B5F0A" w:rsidRPr="005B5F0A">
        <w:rPr>
          <w:b/>
          <w:sz w:val="24"/>
          <w:szCs w:val="24"/>
        </w:rPr>
        <w:t>12</w:t>
      </w:r>
      <w:r w:rsidRPr="005B5F0A">
        <w:rPr>
          <w:b/>
          <w:sz w:val="24"/>
          <w:szCs w:val="24"/>
        </w:rPr>
        <w:t>:00 (время московское).</w:t>
      </w:r>
      <w:bookmarkEnd w:id="38"/>
    </w:p>
    <w:p w:rsidR="0072453A" w:rsidRPr="005B5F0A" w:rsidRDefault="0072453A" w:rsidP="0072453A">
      <w:pPr>
        <w:spacing w:line="240" w:lineRule="auto"/>
        <w:ind w:left="567" w:firstLine="0"/>
        <w:rPr>
          <w:sz w:val="24"/>
          <w:szCs w:val="24"/>
        </w:rPr>
      </w:pPr>
      <w:r w:rsidRPr="005B5F0A">
        <w:rPr>
          <w:sz w:val="24"/>
          <w:szCs w:val="24"/>
        </w:rPr>
        <w:t xml:space="preserve">Рассмотрение заявок: </w:t>
      </w:r>
    </w:p>
    <w:p w:rsidR="0072453A" w:rsidRPr="005B5F0A" w:rsidRDefault="0072453A" w:rsidP="0072453A">
      <w:pPr>
        <w:pStyle w:val="Default"/>
        <w:tabs>
          <w:tab w:val="left" w:pos="0"/>
        </w:tabs>
        <w:ind w:firstLine="567"/>
        <w:jc w:val="both"/>
        <w:rPr>
          <w:color w:val="auto"/>
        </w:rPr>
      </w:pPr>
      <w:r w:rsidRPr="005B5F0A">
        <w:rPr>
          <w:color w:val="auto"/>
        </w:rPr>
        <w:t>Дата начала проведения этапа: с момента окончания срока подачи Заявок.</w:t>
      </w:r>
    </w:p>
    <w:p w:rsidR="0072453A" w:rsidRPr="005B5F0A" w:rsidRDefault="0072453A" w:rsidP="0072453A">
      <w:pPr>
        <w:pStyle w:val="Default"/>
        <w:tabs>
          <w:tab w:val="left" w:pos="0"/>
        </w:tabs>
        <w:ind w:firstLine="567"/>
        <w:jc w:val="both"/>
        <w:rPr>
          <w:color w:val="auto"/>
        </w:rPr>
      </w:pPr>
      <w:r w:rsidRPr="005B5F0A">
        <w:rPr>
          <w:color w:val="auto"/>
        </w:rPr>
        <w:t xml:space="preserve">Дата проведения этапа: </w:t>
      </w:r>
      <w:r w:rsidR="00B63F8A">
        <w:rPr>
          <w:b/>
        </w:rPr>
        <w:t>18</w:t>
      </w:r>
      <w:r w:rsidR="009023B9">
        <w:rPr>
          <w:b/>
        </w:rPr>
        <w:t xml:space="preserve"> июня </w:t>
      </w:r>
      <w:r w:rsidR="00532E5A" w:rsidRPr="005B5F0A">
        <w:rPr>
          <w:b/>
        </w:rPr>
        <w:t>2026</w:t>
      </w:r>
      <w:r w:rsidR="00532E5A" w:rsidRPr="005B5F0A">
        <w:t xml:space="preserve"> </w:t>
      </w:r>
      <w:r w:rsidRPr="005B5F0A">
        <w:rPr>
          <w:b/>
          <w:color w:val="auto"/>
        </w:rPr>
        <w:t>года</w:t>
      </w:r>
      <w:r w:rsidRPr="005B5F0A">
        <w:rPr>
          <w:color w:val="auto"/>
        </w:rPr>
        <w:t>.</w:t>
      </w:r>
    </w:p>
    <w:p w:rsidR="0072453A" w:rsidRPr="005B5F0A" w:rsidRDefault="009023B9" w:rsidP="0072453A">
      <w:pPr>
        <w:spacing w:line="240" w:lineRule="auto"/>
        <w:ind w:left="567" w:firstLine="0"/>
        <w:rPr>
          <w:b/>
          <w:sz w:val="24"/>
          <w:szCs w:val="24"/>
        </w:rPr>
      </w:pPr>
      <w:r>
        <w:rPr>
          <w:sz w:val="24"/>
          <w:szCs w:val="24"/>
        </w:rPr>
        <w:t>Подведение итогов закупки:</w:t>
      </w:r>
      <w:r w:rsidR="005B5F0A" w:rsidRPr="005B5F0A">
        <w:rPr>
          <w:b/>
          <w:sz w:val="24"/>
          <w:szCs w:val="24"/>
        </w:rPr>
        <w:t xml:space="preserve"> </w:t>
      </w:r>
      <w:r w:rsidR="00B63F8A">
        <w:rPr>
          <w:b/>
          <w:sz w:val="24"/>
          <w:szCs w:val="24"/>
        </w:rPr>
        <w:t>18</w:t>
      </w:r>
      <w:bookmarkStart w:id="39" w:name="_GoBack"/>
      <w:bookmarkEnd w:id="39"/>
      <w:r>
        <w:rPr>
          <w:b/>
          <w:sz w:val="24"/>
          <w:szCs w:val="24"/>
        </w:rPr>
        <w:t xml:space="preserve"> июня</w:t>
      </w:r>
      <w:r w:rsidR="005B5F0A" w:rsidRPr="005B5F0A">
        <w:rPr>
          <w:b/>
          <w:sz w:val="24"/>
          <w:szCs w:val="24"/>
        </w:rPr>
        <w:t xml:space="preserve"> </w:t>
      </w:r>
      <w:r w:rsidR="00532E5A" w:rsidRPr="005B5F0A">
        <w:rPr>
          <w:b/>
          <w:sz w:val="24"/>
          <w:szCs w:val="24"/>
        </w:rPr>
        <w:t>2026</w:t>
      </w:r>
      <w:r w:rsidR="00532E5A" w:rsidRPr="005B5F0A">
        <w:rPr>
          <w:sz w:val="24"/>
          <w:szCs w:val="24"/>
        </w:rPr>
        <w:t xml:space="preserve"> </w:t>
      </w:r>
      <w:r w:rsidR="0072453A" w:rsidRPr="005B5F0A">
        <w:rPr>
          <w:b/>
          <w:sz w:val="24"/>
          <w:szCs w:val="24"/>
        </w:rPr>
        <w:t>года.</w:t>
      </w:r>
    </w:p>
    <w:p w:rsidR="0072453A" w:rsidRPr="005B5F0A" w:rsidRDefault="0072453A" w:rsidP="0072453A">
      <w:pPr>
        <w:pStyle w:val="afe"/>
        <w:numPr>
          <w:ilvl w:val="0"/>
          <w:numId w:val="4"/>
        </w:numPr>
        <w:tabs>
          <w:tab w:val="left" w:pos="1080"/>
        </w:tabs>
        <w:spacing w:before="240" w:line="240" w:lineRule="auto"/>
        <w:rPr>
          <w:b/>
          <w:sz w:val="24"/>
          <w:szCs w:val="24"/>
        </w:rPr>
      </w:pPr>
      <w:bookmarkStart w:id="40" w:name="_Ref5977403"/>
      <w:r w:rsidRPr="005B5F0A">
        <w:rPr>
          <w:b/>
          <w:sz w:val="24"/>
          <w:szCs w:val="24"/>
        </w:rPr>
        <w:t>Дата и время окончания срока предоставления участникам закупки разъяснений положений извещения о закупке:</w:t>
      </w:r>
      <w:bookmarkEnd w:id="40"/>
    </w:p>
    <w:p w:rsidR="0072453A" w:rsidRPr="00933EB4" w:rsidRDefault="00FA4255" w:rsidP="0072453A">
      <w:pPr>
        <w:pStyle w:val="Default"/>
        <w:tabs>
          <w:tab w:val="left" w:pos="0"/>
        </w:tabs>
        <w:spacing w:before="120" w:after="120"/>
        <w:ind w:firstLine="567"/>
        <w:jc w:val="both"/>
        <w:rPr>
          <w:b/>
        </w:rPr>
      </w:pPr>
      <w:r>
        <w:rPr>
          <w:b/>
        </w:rPr>
        <w:t>09</w:t>
      </w:r>
      <w:r w:rsidR="00E200B0">
        <w:rPr>
          <w:b/>
        </w:rPr>
        <w:t xml:space="preserve"> июня</w:t>
      </w:r>
      <w:r w:rsidR="005B5F0A" w:rsidRPr="005B5F0A">
        <w:rPr>
          <w:b/>
        </w:rPr>
        <w:t xml:space="preserve"> </w:t>
      </w:r>
      <w:r w:rsidR="0072453A" w:rsidRPr="005B5F0A">
        <w:rPr>
          <w:b/>
        </w:rPr>
        <w:t xml:space="preserve"> </w:t>
      </w:r>
      <w:r w:rsidR="00532E5A" w:rsidRPr="005B5F0A">
        <w:rPr>
          <w:b/>
        </w:rPr>
        <w:t>2026</w:t>
      </w:r>
      <w:r w:rsidR="00532E5A" w:rsidRPr="005B5F0A">
        <w:t xml:space="preserve"> </w:t>
      </w:r>
      <w:r w:rsidR="0072453A" w:rsidRPr="005B5F0A">
        <w:rPr>
          <w:b/>
        </w:rPr>
        <w:t xml:space="preserve">года </w:t>
      </w:r>
      <w:r w:rsidR="00933EB4" w:rsidRPr="005B5F0A">
        <w:rPr>
          <w:b/>
        </w:rPr>
        <w:t>10</w:t>
      </w:r>
      <w:r w:rsidR="0072453A" w:rsidRPr="005B5F0A">
        <w:rPr>
          <w:b/>
        </w:rPr>
        <w:t>:00 (время московское).</w:t>
      </w:r>
    </w:p>
    <w:p w:rsidR="003E6B5C" w:rsidRDefault="003E6B5C" w:rsidP="006E0F55">
      <w:pPr>
        <w:numPr>
          <w:ilvl w:val="0"/>
          <w:numId w:val="4"/>
        </w:numPr>
        <w:tabs>
          <w:tab w:val="left" w:pos="3261"/>
        </w:tabs>
        <w:autoSpaceDE w:val="0"/>
        <w:autoSpaceDN w:val="0"/>
        <w:spacing w:before="40" w:line="240" w:lineRule="auto"/>
        <w:rPr>
          <w:sz w:val="24"/>
          <w:szCs w:val="24"/>
        </w:rPr>
      </w:pPr>
      <w:bookmarkStart w:id="41" w:name="_Ref518554593"/>
      <w:bookmarkEnd w:id="35"/>
      <w:bookmarkEnd w:id="36"/>
      <w:r w:rsidRPr="00DB1F32">
        <w:rPr>
          <w:sz w:val="24"/>
          <w:szCs w:val="24"/>
        </w:rPr>
        <w:t>Участвовать в настоящем Запросе цен могут юридические лица, признанные Победителями предварительного отбора, участниками которого могут быть только субъекты малого и среднего предпринимательства, на право заключения соглашений о проведении в дальнейшем закупок для заключения договоров на выполнение проектных, строительно-монтажных и пусконаладочных работ по объектам распределительных сетей 0,4 – 10 кВ (новое строительство, техперевооружение, реконструкция, выносы и ремонты), а также работ «под ключ» (работ, включающих проектирование и поставку</w:t>
      </w:r>
      <w:r w:rsidRPr="006C5935">
        <w:rPr>
          <w:sz w:val="24"/>
          <w:szCs w:val="24"/>
        </w:rPr>
        <w:t xml:space="preserve"> оборудования) по объектам технологического присоединения для нужд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 (публикация в ЕИС №32615631429), на основании Протокола очного заседания Закупочной комиссии по оценке заявок и подведению итогов</w:t>
      </w:r>
      <w:bookmarkEnd w:id="41"/>
    </w:p>
    <w:p w:rsidR="00E57110" w:rsidRPr="008728A7" w:rsidRDefault="00E57110" w:rsidP="006E0F55">
      <w:pPr>
        <w:numPr>
          <w:ilvl w:val="0"/>
          <w:numId w:val="4"/>
        </w:numPr>
        <w:tabs>
          <w:tab w:val="left" w:pos="3261"/>
        </w:tabs>
        <w:autoSpaceDE w:val="0"/>
        <w:autoSpaceDN w:val="0"/>
        <w:spacing w:before="40" w:line="240" w:lineRule="auto"/>
        <w:rPr>
          <w:sz w:val="24"/>
          <w:szCs w:val="24"/>
        </w:rPr>
      </w:pPr>
      <w:r w:rsidRPr="008728A7">
        <w:rPr>
          <w:sz w:val="24"/>
          <w:szCs w:val="24"/>
        </w:rPr>
        <w:t xml:space="preserve">Претендовать на победу в </w:t>
      </w:r>
      <w:r w:rsidR="008B62FD" w:rsidRPr="008728A7">
        <w:rPr>
          <w:sz w:val="24"/>
          <w:szCs w:val="24"/>
        </w:rPr>
        <w:t>данном запросе цен</w:t>
      </w:r>
      <w:r w:rsidRPr="008728A7">
        <w:rPr>
          <w:sz w:val="24"/>
          <w:szCs w:val="24"/>
        </w:rPr>
        <w:t xml:space="preserve"> может Участник, от</w:t>
      </w:r>
      <w:r w:rsidR="008B62FD" w:rsidRPr="008728A7">
        <w:rPr>
          <w:sz w:val="24"/>
          <w:szCs w:val="24"/>
        </w:rPr>
        <w:t>вечающий следующим требованиям:</w:t>
      </w:r>
    </w:p>
    <w:p w:rsidR="007E234B" w:rsidRDefault="007E234B" w:rsidP="002B0C2A">
      <w:pPr>
        <w:widowControl w:val="0"/>
        <w:numPr>
          <w:ilvl w:val="0"/>
          <w:numId w:val="6"/>
        </w:numPr>
        <w:tabs>
          <w:tab w:val="left" w:pos="0"/>
          <w:tab w:val="left" w:pos="1134"/>
        </w:tabs>
        <w:spacing w:line="264" w:lineRule="auto"/>
        <w:ind w:left="1134"/>
        <w:rPr>
          <w:sz w:val="24"/>
          <w:szCs w:val="24"/>
        </w:rPr>
      </w:pPr>
      <w:bookmarkStart w:id="42" w:name="_Ref306032455"/>
      <w:r w:rsidRPr="00CC1343">
        <w:rPr>
          <w:color w:val="000000"/>
          <w:sz w:val="24"/>
          <w:szCs w:val="24"/>
        </w:rPr>
        <w:t xml:space="preserve">должен </w:t>
      </w:r>
      <w:bookmarkStart w:id="43" w:name="_Ref303669099"/>
      <w:r w:rsidRPr="00CC1343">
        <w:rPr>
          <w:color w:val="000000"/>
          <w:sz w:val="24"/>
          <w:szCs w:val="24"/>
        </w:rPr>
        <w:t xml:space="preserve">обладать гражданской правоспособностью в полном объеме для заключения и </w:t>
      </w:r>
      <w:r w:rsidRPr="00CC1343">
        <w:rPr>
          <w:sz w:val="24"/>
          <w:szCs w:val="24"/>
        </w:rPr>
        <w:t>исполнения</w:t>
      </w:r>
      <w:r w:rsidRPr="00CC1343">
        <w:rPr>
          <w:color w:val="000000"/>
          <w:sz w:val="24"/>
          <w:szCs w:val="24"/>
        </w:rPr>
        <w:t xml:space="preserve"> Договора (должен быть зарегистрирован в установленном порядке);</w:t>
      </w:r>
      <w:bookmarkEnd w:id="42"/>
      <w:bookmarkEnd w:id="43"/>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не должен находиться в процессе ликвидации, должно отсутствовать решение арбитражного суда о признании Участника несостоятельным (банкротом) (для юридического лица, индивидуального предпринимателя); </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деятельности участника не должна быть приостановлена в порядке, установленном Кодексом Российской Федерации об административных правонарушениях;</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(документы для подтверждения требованию не предоставляются. Проверка соответствия установленному требованию осуществляется на основании открытых данных соответствующего источника: </w:t>
      </w:r>
      <w:hyperlink r:id="rId15" w:history="1">
        <w:r w:rsidRPr="008728A7">
          <w:rPr>
            <w:rStyle w:val="aa"/>
            <w:sz w:val="24"/>
            <w:szCs w:val="24"/>
          </w:rPr>
          <w:t>https://zakupki.gov.ru/epz/dishonestsupplier/search/results.html</w:t>
        </w:r>
      </w:hyperlink>
      <w:r w:rsidRPr="008728A7">
        <w:rPr>
          <w:sz w:val="24"/>
          <w:szCs w:val="24"/>
        </w:rPr>
        <w:t>);</w:t>
      </w:r>
      <w:r w:rsidR="008728A7">
        <w:rPr>
          <w:sz w:val="24"/>
          <w:szCs w:val="24"/>
        </w:rPr>
        <w:t xml:space="preserve"> </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Требования по отношению к особо опасным, технически сложным объектам капитального строительства – не устанавливаются.</w:t>
      </w:r>
    </w:p>
    <w:p w:rsidR="00D84589" w:rsidRPr="008728A7" w:rsidRDefault="00D84589" w:rsidP="00D84589">
      <w:pPr>
        <w:widowControl w:val="0"/>
        <w:numPr>
          <w:ilvl w:val="0"/>
          <w:numId w:val="6"/>
        </w:numPr>
        <w:tabs>
          <w:tab w:val="left" w:pos="0"/>
          <w:tab w:val="left" w:pos="1134"/>
        </w:tabs>
        <w:spacing w:line="240" w:lineRule="auto"/>
        <w:ind w:left="1134"/>
        <w:rPr>
          <w:sz w:val="24"/>
          <w:szCs w:val="24"/>
        </w:rPr>
      </w:pPr>
      <w:r w:rsidRPr="008728A7">
        <w:rPr>
          <w:sz w:val="24"/>
          <w:szCs w:val="24"/>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3B28BD" w:rsidRPr="008728A7" w:rsidRDefault="003B28BD" w:rsidP="003B28BD">
      <w:pPr>
        <w:pStyle w:val="afe"/>
        <w:numPr>
          <w:ilvl w:val="0"/>
          <w:numId w:val="4"/>
        </w:numPr>
        <w:tabs>
          <w:tab w:val="left" w:pos="1080"/>
        </w:tabs>
        <w:spacing w:line="240" w:lineRule="auto"/>
        <w:rPr>
          <w:sz w:val="24"/>
          <w:szCs w:val="24"/>
        </w:rPr>
      </w:pPr>
      <w:r w:rsidRPr="008728A7">
        <w:rPr>
          <w:sz w:val="24"/>
          <w:szCs w:val="24"/>
        </w:rPr>
        <w:lastRenderedPageBreak/>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sidRPr="008728A7">
        <w:rPr>
          <w:iCs/>
          <w:sz w:val="24"/>
          <w:szCs w:val="24"/>
        </w:rPr>
        <w:t xml:space="preserve">ПАО «Россети </w:t>
      </w:r>
      <w:r w:rsidR="00F946B6" w:rsidRPr="005E65B7">
        <w:rPr>
          <w:sz w:val="24"/>
          <w:szCs w:val="24"/>
        </w:rPr>
        <w:t>Центр и Приволжье</w:t>
      </w:r>
      <w:r w:rsidRPr="008728A7">
        <w:rPr>
          <w:iCs/>
          <w:sz w:val="24"/>
          <w:szCs w:val="24"/>
        </w:rPr>
        <w:t>»</w:t>
      </w:r>
      <w:r w:rsidRPr="008728A7">
        <w:rPr>
          <w:sz w:val="24"/>
          <w:szCs w:val="24"/>
        </w:rPr>
        <w:t>, его филиалов и ДЗО, а также по заключенным договорам с иными Заказчиками. Под отрицательным опытом понимается:</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наличие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несоблюдение сроков окончания работ и сдачи результата работ Заказчику, предусмотренных договором подряда;</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иные нарушения существенных условий заключенных договоров подряда.</w:t>
      </w:r>
    </w:p>
    <w:p w:rsidR="00E57110" w:rsidRPr="008728A7" w:rsidRDefault="005C42E5" w:rsidP="006E0F55">
      <w:pPr>
        <w:pStyle w:val="afe"/>
        <w:numPr>
          <w:ilvl w:val="0"/>
          <w:numId w:val="4"/>
        </w:numPr>
        <w:tabs>
          <w:tab w:val="left" w:pos="1080"/>
        </w:tabs>
        <w:spacing w:line="240" w:lineRule="auto"/>
        <w:rPr>
          <w:sz w:val="24"/>
          <w:szCs w:val="24"/>
        </w:rPr>
      </w:pPr>
      <w:bookmarkStart w:id="44" w:name="_Ref307493257"/>
      <w:r w:rsidRPr="008728A7">
        <w:rPr>
          <w:sz w:val="24"/>
          <w:szCs w:val="24"/>
        </w:rPr>
        <w:t>Участник</w:t>
      </w:r>
      <w:r w:rsidR="00E57110" w:rsidRPr="008728A7">
        <w:rPr>
          <w:sz w:val="24"/>
          <w:szCs w:val="24"/>
        </w:rPr>
        <w:t xml:space="preserve"> имеет право подать только одну </w:t>
      </w:r>
      <w:r w:rsidRPr="008728A7">
        <w:rPr>
          <w:sz w:val="24"/>
          <w:szCs w:val="24"/>
        </w:rPr>
        <w:t>Заявку</w:t>
      </w:r>
      <w:r w:rsidR="00E57110" w:rsidRPr="008728A7">
        <w:rPr>
          <w:sz w:val="24"/>
          <w:szCs w:val="24"/>
        </w:rPr>
        <w:t xml:space="preserve">. В случае подачи </w:t>
      </w:r>
      <w:r w:rsidRPr="008728A7">
        <w:rPr>
          <w:sz w:val="24"/>
          <w:szCs w:val="24"/>
        </w:rPr>
        <w:t>Участником</w:t>
      </w:r>
      <w:r w:rsidR="00E57110" w:rsidRPr="008728A7">
        <w:rPr>
          <w:sz w:val="24"/>
          <w:szCs w:val="24"/>
        </w:rPr>
        <w:t xml:space="preserve"> нескольких </w:t>
      </w:r>
      <w:r w:rsidRPr="008728A7">
        <w:rPr>
          <w:sz w:val="24"/>
          <w:szCs w:val="24"/>
        </w:rPr>
        <w:t>Заявок</w:t>
      </w:r>
      <w:r w:rsidR="00E57110" w:rsidRPr="008728A7">
        <w:rPr>
          <w:sz w:val="24"/>
          <w:szCs w:val="24"/>
        </w:rPr>
        <w:t xml:space="preserve"> все они будут отклонены без рассмотрения по существу.</w:t>
      </w:r>
      <w:bookmarkEnd w:id="44"/>
    </w:p>
    <w:p w:rsidR="0094588A" w:rsidRPr="008728A7" w:rsidRDefault="0094588A" w:rsidP="0094588A">
      <w:pPr>
        <w:pStyle w:val="afe"/>
        <w:numPr>
          <w:ilvl w:val="0"/>
          <w:numId w:val="4"/>
        </w:numPr>
        <w:tabs>
          <w:tab w:val="left" w:pos="1080"/>
        </w:tabs>
        <w:spacing w:line="240" w:lineRule="auto"/>
        <w:rPr>
          <w:sz w:val="24"/>
          <w:szCs w:val="24"/>
        </w:rPr>
      </w:pPr>
      <w:bookmarkStart w:id="45" w:name="_Ref444161569"/>
      <w:bookmarkStart w:id="46" w:name="_Ref444161478"/>
      <w:r w:rsidRPr="008728A7">
        <w:rPr>
          <w:sz w:val="24"/>
          <w:szCs w:val="24"/>
        </w:rPr>
        <w:t>Требования к оформлению заявки:</w:t>
      </w:r>
      <w:r w:rsidR="0026600B" w:rsidRPr="008728A7">
        <w:rPr>
          <w:sz w:val="24"/>
          <w:szCs w:val="24"/>
        </w:rPr>
        <w:t xml:space="preserve"> </w:t>
      </w:r>
    </w:p>
    <w:p w:rsidR="0094588A" w:rsidRPr="0094588A"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8728A7">
        <w:rPr>
          <w:sz w:val="24"/>
          <w:szCs w:val="24"/>
        </w:rPr>
        <w:t>Заявка должна быть оформлена по формам, приведенным в Приложении №3 к настоящей Документации, и быть действительной не менее чем 90 календарных дней со дня, следующего за днем окончания подачи Заявок (п</w:t>
      </w:r>
      <w:r w:rsidRPr="0094588A">
        <w:rPr>
          <w:sz w:val="24"/>
          <w:szCs w:val="24"/>
        </w:rPr>
        <w:t xml:space="preserve">. </w:t>
      </w:r>
      <w:r w:rsidR="006274EC">
        <w:rPr>
          <w:sz w:val="24"/>
          <w:szCs w:val="24"/>
        </w:rPr>
        <w:fldChar w:fldCharType="begin"/>
      </w:r>
      <w:r w:rsidR="006274EC">
        <w:rPr>
          <w:sz w:val="24"/>
          <w:szCs w:val="24"/>
        </w:rPr>
        <w:instrText xml:space="preserve"> REF _Ref114676311 \r \h </w:instrText>
      </w:r>
      <w:r w:rsidR="006274EC">
        <w:rPr>
          <w:sz w:val="24"/>
          <w:szCs w:val="24"/>
        </w:rPr>
      </w:r>
      <w:r w:rsidR="006274EC">
        <w:rPr>
          <w:sz w:val="24"/>
          <w:szCs w:val="24"/>
        </w:rPr>
        <w:fldChar w:fldCharType="separate"/>
      </w:r>
      <w:r w:rsidR="001D4B3F">
        <w:rPr>
          <w:sz w:val="24"/>
          <w:szCs w:val="24"/>
        </w:rPr>
        <w:t>19</w:t>
      </w:r>
      <w:r w:rsidR="006274EC">
        <w:rPr>
          <w:sz w:val="24"/>
          <w:szCs w:val="24"/>
        </w:rPr>
        <w:fldChar w:fldCharType="end"/>
      </w:r>
      <w:r w:rsidRPr="0094588A">
        <w:rPr>
          <w:sz w:val="24"/>
          <w:szCs w:val="24"/>
        </w:rPr>
        <w:t>).</w:t>
      </w:r>
      <w:r w:rsidR="0026600B">
        <w:rPr>
          <w:sz w:val="24"/>
          <w:szCs w:val="24"/>
        </w:rPr>
        <w:t xml:space="preserve"> </w:t>
      </w:r>
      <w:r w:rsidRPr="0094588A">
        <w:rPr>
          <w:sz w:val="24"/>
          <w:szCs w:val="24"/>
        </w:rPr>
        <w:t xml:space="preserve"> </w:t>
      </w:r>
    </w:p>
    <w:p w:rsidR="0094588A" w:rsidRPr="00AA12FE"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94588A">
        <w:rPr>
          <w:sz w:val="24"/>
          <w:szCs w:val="24"/>
        </w:rPr>
        <w:t xml:space="preserve">Все формы, указанные в Приложении №3 к настоящей Документации, подаваемые Участником в составе своей Заявки, должны быть подготовлены и </w:t>
      </w:r>
      <w:r w:rsidRPr="00AA12FE">
        <w:rPr>
          <w:sz w:val="24"/>
          <w:szCs w:val="24"/>
        </w:rPr>
        <w:t xml:space="preserve">оформлены по форме и в соответствии с инструкциями, приведенными в настоящей Документации, в противном случае Заявка Участника </w:t>
      </w:r>
      <w:r w:rsidR="005060AB" w:rsidRPr="00AA12FE">
        <w:rPr>
          <w:sz w:val="24"/>
          <w:szCs w:val="24"/>
        </w:rPr>
        <w:t>будет</w:t>
      </w:r>
      <w:r w:rsidRPr="00AA12FE">
        <w:rPr>
          <w:sz w:val="24"/>
          <w:szCs w:val="24"/>
        </w:rPr>
        <w:t xml:space="preserve"> отклонена. </w:t>
      </w:r>
    </w:p>
    <w:p w:rsidR="0094588A"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Все документы, входящие в состав заявки, должны быть подписаны уполномоченным лицом</w:t>
      </w:r>
      <w:r w:rsidR="0094588A" w:rsidRPr="00AA12FE">
        <w:rPr>
          <w:sz w:val="24"/>
          <w:szCs w:val="24"/>
        </w:rPr>
        <w:t>.</w:t>
      </w:r>
      <w:bookmarkEnd w:id="45"/>
    </w:p>
    <w:p w:rsidR="00750101"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B03B3C" w:rsidRDefault="00916793" w:rsidP="006E0F55">
      <w:pPr>
        <w:pStyle w:val="afe"/>
        <w:numPr>
          <w:ilvl w:val="0"/>
          <w:numId w:val="4"/>
        </w:numPr>
        <w:tabs>
          <w:tab w:val="left" w:pos="1080"/>
        </w:tabs>
        <w:spacing w:line="240" w:lineRule="auto"/>
        <w:rPr>
          <w:sz w:val="24"/>
          <w:szCs w:val="24"/>
        </w:rPr>
      </w:pPr>
      <w:bookmarkStart w:id="47" w:name="_Ref315706700"/>
      <w:bookmarkEnd w:id="46"/>
      <w:r w:rsidRPr="00AA12FE">
        <w:rPr>
          <w:sz w:val="24"/>
          <w:szCs w:val="24"/>
        </w:rPr>
        <w:t>Участник должен подготовить Заявку, включающую</w:t>
      </w:r>
      <w:r w:rsidRPr="00B03B3C">
        <w:rPr>
          <w:sz w:val="24"/>
          <w:szCs w:val="24"/>
        </w:rPr>
        <w:t xml:space="preserve"> </w:t>
      </w:r>
      <w:r w:rsidRPr="00B03B3C">
        <w:rPr>
          <w:b/>
          <w:i/>
          <w:sz w:val="24"/>
          <w:szCs w:val="24"/>
        </w:rPr>
        <w:t>следующие обязательные документы</w:t>
      </w:r>
      <w:r w:rsidRPr="00B03B3C">
        <w:rPr>
          <w:sz w:val="24"/>
          <w:szCs w:val="24"/>
        </w:rPr>
        <w:t>:</w:t>
      </w:r>
      <w:bookmarkEnd w:id="47"/>
    </w:p>
    <w:p w:rsidR="00916793" w:rsidRPr="00297B01" w:rsidRDefault="00413C5D" w:rsidP="006E0F55">
      <w:pPr>
        <w:pStyle w:val="af9"/>
        <w:numPr>
          <w:ilvl w:val="0"/>
          <w:numId w:val="7"/>
        </w:numPr>
        <w:tabs>
          <w:tab w:val="left" w:pos="1134"/>
        </w:tabs>
        <w:spacing w:line="240" w:lineRule="auto"/>
        <w:ind w:left="1134"/>
        <w:rPr>
          <w:sz w:val="24"/>
          <w:szCs w:val="24"/>
        </w:rPr>
      </w:pPr>
      <w:r w:rsidRPr="00B03B3C">
        <w:rPr>
          <w:sz w:val="24"/>
          <w:szCs w:val="24"/>
        </w:rPr>
        <w:t>Заявка</w:t>
      </w:r>
      <w:r w:rsidR="00916793" w:rsidRPr="00B03B3C">
        <w:rPr>
          <w:sz w:val="24"/>
          <w:szCs w:val="24"/>
        </w:rPr>
        <w:t xml:space="preserve"> на </w:t>
      </w:r>
      <w:r w:rsidR="00916793" w:rsidRPr="00297B01">
        <w:rPr>
          <w:sz w:val="24"/>
          <w:szCs w:val="24"/>
        </w:rPr>
        <w:t>выполнение работ (форма 1);</w:t>
      </w:r>
    </w:p>
    <w:p w:rsidR="009D2CEF" w:rsidRPr="009D2CEF" w:rsidRDefault="009D2CEF" w:rsidP="009D2CEF">
      <w:pPr>
        <w:pStyle w:val="af9"/>
        <w:numPr>
          <w:ilvl w:val="0"/>
          <w:numId w:val="7"/>
        </w:numPr>
        <w:tabs>
          <w:tab w:val="left" w:pos="1134"/>
        </w:tabs>
        <w:spacing w:line="240" w:lineRule="auto"/>
        <w:ind w:left="1134"/>
        <w:rPr>
          <w:sz w:val="24"/>
          <w:szCs w:val="24"/>
        </w:rPr>
      </w:pPr>
      <w:bookmarkStart w:id="48" w:name="_Ref440279062"/>
      <w:r w:rsidRPr="00297B01">
        <w:rPr>
          <w:i/>
          <w:sz w:val="24"/>
          <w:szCs w:val="24"/>
        </w:rPr>
        <w:t xml:space="preserve">для Участников, </w:t>
      </w:r>
      <w:r w:rsidRPr="00604BE3">
        <w:rPr>
          <w:i/>
          <w:sz w:val="24"/>
          <w:szCs w:val="24"/>
        </w:rPr>
        <w:t>зарегистрированных на территории РФ:</w:t>
      </w:r>
      <w:r w:rsidRPr="00604BE3">
        <w:rPr>
          <w:sz w:val="24"/>
          <w:szCs w:val="24"/>
        </w:rPr>
        <w:t xml:space="preserve"> выписку из Единого государственного реестра юридических лиц (ЕГРЮЛ) с указанием сведений, что Участник не находится в состоянии ликвидации, выданную </w:t>
      </w:r>
      <w:r w:rsidRPr="00B95777">
        <w:rPr>
          <w:sz w:val="24"/>
          <w:szCs w:val="24"/>
        </w:rPr>
        <w:t>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w:t>
      </w:r>
      <w:r w:rsidRPr="00B95777">
        <w:rPr>
          <w:bCs/>
          <w:sz w:val="24"/>
          <w:szCs w:val="24"/>
        </w:rPr>
        <w:t>;</w:t>
      </w:r>
      <w:bookmarkEnd w:id="48"/>
    </w:p>
    <w:p w:rsidR="009D2CEF" w:rsidRPr="00B95777" w:rsidRDefault="009D2CEF" w:rsidP="009D2CEF">
      <w:pPr>
        <w:pStyle w:val="af9"/>
        <w:numPr>
          <w:ilvl w:val="0"/>
          <w:numId w:val="7"/>
        </w:numPr>
        <w:tabs>
          <w:tab w:val="left" w:pos="1134"/>
        </w:tabs>
        <w:spacing w:line="240" w:lineRule="auto"/>
        <w:ind w:left="1134"/>
        <w:rPr>
          <w:sz w:val="24"/>
          <w:szCs w:val="24"/>
        </w:rPr>
      </w:pPr>
      <w:r w:rsidRPr="00B95777">
        <w:rPr>
          <w:sz w:val="24"/>
          <w:szCs w:val="24"/>
        </w:rPr>
        <w:t>Выписк</w:t>
      </w:r>
      <w:r w:rsidRPr="00B95777">
        <w:rPr>
          <w:sz w:val="24"/>
          <w:szCs w:val="24"/>
          <w:lang w:val="ru-RU"/>
        </w:rPr>
        <w:t>а</w:t>
      </w:r>
      <w:r w:rsidRPr="00B95777">
        <w:rPr>
          <w:sz w:val="24"/>
          <w:szCs w:val="24"/>
        </w:rPr>
        <w:t xml:space="preserve"> из Единого реестра субъектов малого и среднего предпринимательства (далее МСП), сформированн</w:t>
      </w:r>
      <w:r w:rsidRPr="00B95777">
        <w:rPr>
          <w:sz w:val="24"/>
          <w:szCs w:val="24"/>
          <w:lang w:val="ru-RU"/>
        </w:rPr>
        <w:t>ая</w:t>
      </w:r>
      <w:r w:rsidRPr="00B95777">
        <w:rPr>
          <w:sz w:val="24"/>
          <w:szCs w:val="24"/>
        </w:rPr>
        <w:t xml:space="preserve">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16" w:history="1">
        <w:r w:rsidRPr="00B95777">
          <w:rPr>
            <w:rStyle w:val="aa"/>
            <w:sz w:val="24"/>
            <w:szCs w:val="24"/>
          </w:rPr>
          <w:t>https://rmsp.nalog.ru</w:t>
        </w:r>
      </w:hyperlink>
      <w:r w:rsidRPr="00B95777">
        <w:rPr>
          <w:sz w:val="24"/>
          <w:szCs w:val="24"/>
        </w:rPr>
        <w:t xml:space="preserve"> (Сведения, сгенерированные в выписку, должны быть подписаны усиленной </w:t>
      </w:r>
      <w:r w:rsidRPr="00B95777">
        <w:rPr>
          <w:sz w:val="24"/>
          <w:szCs w:val="24"/>
        </w:rPr>
        <w:lastRenderedPageBreak/>
        <w:t>квалифицированной электронной подписью, о чем должна быть соответственная отметка в документе с указанием № сертификата, владельца, срока действия)</w:t>
      </w:r>
      <w:r>
        <w:rPr>
          <w:sz w:val="24"/>
          <w:szCs w:val="24"/>
          <w:lang w:val="ru-RU"/>
        </w:rPr>
        <w:t>;</w:t>
      </w:r>
    </w:p>
    <w:p w:rsidR="00916793" w:rsidRPr="00B95777" w:rsidRDefault="00916793" w:rsidP="006E0F55">
      <w:pPr>
        <w:pStyle w:val="af9"/>
        <w:numPr>
          <w:ilvl w:val="0"/>
          <w:numId w:val="7"/>
        </w:numPr>
        <w:tabs>
          <w:tab w:val="left" w:pos="1134"/>
        </w:tabs>
        <w:spacing w:line="240" w:lineRule="auto"/>
        <w:ind w:left="1134"/>
        <w:rPr>
          <w:sz w:val="24"/>
          <w:szCs w:val="24"/>
        </w:rPr>
      </w:pPr>
      <w:r w:rsidRPr="00B95777">
        <w:rPr>
          <w:sz w:val="24"/>
          <w:szCs w:val="24"/>
        </w:rPr>
        <w:t xml:space="preserve">Приложения к </w:t>
      </w:r>
      <w:r w:rsidR="00413C5D" w:rsidRPr="00B95777">
        <w:rPr>
          <w:sz w:val="24"/>
          <w:szCs w:val="24"/>
        </w:rPr>
        <w:t>Заявке</w:t>
      </w:r>
      <w:r w:rsidR="00623DF7" w:rsidRPr="00B95777">
        <w:rPr>
          <w:sz w:val="24"/>
          <w:szCs w:val="24"/>
        </w:rPr>
        <w:t xml:space="preserve"> на выполнение работ:</w:t>
      </w:r>
      <w:r w:rsidRPr="00B95777">
        <w:rPr>
          <w:sz w:val="24"/>
          <w:szCs w:val="24"/>
        </w:rPr>
        <w:t xml:space="preserve"> Техническое предложение (Форма 2), График выполнения работ (Форма 3); </w:t>
      </w:r>
      <w:r w:rsidR="00B73F9E" w:rsidRPr="00B95777">
        <w:rPr>
          <w:sz w:val="24"/>
          <w:szCs w:val="24"/>
        </w:rPr>
        <w:t xml:space="preserve">Сводная таблица стоимости работ </w:t>
      </w:r>
      <w:r w:rsidR="00B73F9E" w:rsidRPr="00B95777">
        <w:rPr>
          <w:sz w:val="24"/>
          <w:szCs w:val="24"/>
          <w:lang w:val="ru-RU"/>
        </w:rPr>
        <w:t>(форма 4)</w:t>
      </w:r>
      <w:r w:rsidR="00A12178" w:rsidRPr="00B95777">
        <w:rPr>
          <w:sz w:val="24"/>
          <w:szCs w:val="24"/>
          <w:lang w:val="ru-RU"/>
        </w:rPr>
        <w:t xml:space="preserve"> </w:t>
      </w:r>
      <w:r w:rsidR="00A12178" w:rsidRPr="00B95777">
        <w:rPr>
          <w:spacing w:val="-1"/>
          <w:sz w:val="24"/>
          <w:szCs w:val="24"/>
        </w:rPr>
        <w:t xml:space="preserve">с приложением файла копии Сводной таблицы стоимости </w:t>
      </w:r>
      <w:r w:rsidR="00A12178" w:rsidRPr="00B95777">
        <w:rPr>
          <w:sz w:val="24"/>
          <w:szCs w:val="24"/>
        </w:rPr>
        <w:t>работ</w:t>
      </w:r>
      <w:r w:rsidR="00A12178" w:rsidRPr="00B95777">
        <w:rPr>
          <w:spacing w:val="-1"/>
          <w:sz w:val="24"/>
          <w:szCs w:val="24"/>
        </w:rPr>
        <w:t xml:space="preserve">, </w:t>
      </w:r>
      <w:r w:rsidR="00A12178" w:rsidRPr="00B95777">
        <w:rPr>
          <w:bCs/>
          <w:spacing w:val="-1"/>
          <w:sz w:val="24"/>
          <w:szCs w:val="24"/>
        </w:rPr>
        <w:t xml:space="preserve">выполненного в редактируемом формате, желательно в формате </w:t>
      </w:r>
      <w:r w:rsidR="00A12178" w:rsidRPr="00B95777">
        <w:rPr>
          <w:bCs/>
          <w:spacing w:val="-1"/>
          <w:sz w:val="24"/>
          <w:szCs w:val="24"/>
          <w:lang w:val="en-US"/>
        </w:rPr>
        <w:t>MS</w:t>
      </w:r>
      <w:r w:rsidR="00A12178" w:rsidRPr="00B95777">
        <w:rPr>
          <w:bCs/>
          <w:spacing w:val="-1"/>
          <w:sz w:val="24"/>
          <w:szCs w:val="24"/>
        </w:rPr>
        <w:t> </w:t>
      </w:r>
      <w:r w:rsidR="00A12178" w:rsidRPr="00B95777">
        <w:rPr>
          <w:bCs/>
          <w:spacing w:val="-1"/>
          <w:sz w:val="24"/>
          <w:szCs w:val="24"/>
          <w:lang w:val="en-US"/>
        </w:rPr>
        <w:t>Excel</w:t>
      </w:r>
      <w:r w:rsidR="00B73F9E" w:rsidRPr="00B95777">
        <w:rPr>
          <w:sz w:val="24"/>
          <w:szCs w:val="24"/>
          <w:lang w:val="ru-RU"/>
        </w:rPr>
        <w:t xml:space="preserve">; </w:t>
      </w:r>
      <w:r w:rsidR="004456E5" w:rsidRPr="00B95777">
        <w:rPr>
          <w:sz w:val="24"/>
          <w:szCs w:val="24"/>
          <w:lang w:val="ru-RU"/>
        </w:rPr>
        <w:t>Согласие с проектом Договора</w:t>
      </w:r>
      <w:r w:rsidR="00B73F9E" w:rsidRPr="00B95777">
        <w:rPr>
          <w:sz w:val="24"/>
          <w:szCs w:val="24"/>
        </w:rPr>
        <w:t xml:space="preserve"> (Форма </w:t>
      </w:r>
      <w:r w:rsidR="002979B1">
        <w:rPr>
          <w:sz w:val="24"/>
          <w:szCs w:val="24"/>
          <w:lang w:val="ru-RU"/>
        </w:rPr>
        <w:t>5</w:t>
      </w:r>
      <w:r w:rsidR="00B73F9E" w:rsidRPr="00B95777">
        <w:rPr>
          <w:sz w:val="24"/>
          <w:szCs w:val="24"/>
        </w:rPr>
        <w:t>)</w:t>
      </w:r>
      <w:r w:rsidR="00732338" w:rsidRPr="006451A0">
        <w:rPr>
          <w:sz w:val="24"/>
          <w:szCs w:val="24"/>
          <w:lang w:val="ru-RU"/>
        </w:rPr>
        <w:t>;</w:t>
      </w:r>
    </w:p>
    <w:p w:rsidR="00863DF7" w:rsidRPr="008728A7" w:rsidRDefault="00863DF7" w:rsidP="00863DF7">
      <w:pPr>
        <w:pStyle w:val="afe"/>
        <w:numPr>
          <w:ilvl w:val="0"/>
          <w:numId w:val="4"/>
        </w:numPr>
        <w:tabs>
          <w:tab w:val="left" w:pos="1080"/>
        </w:tabs>
        <w:spacing w:line="240" w:lineRule="auto"/>
        <w:rPr>
          <w:sz w:val="24"/>
          <w:szCs w:val="24"/>
        </w:rPr>
      </w:pPr>
      <w:bookmarkStart w:id="49" w:name="_Ref1108245"/>
      <w:r w:rsidRPr="00B95777">
        <w:rPr>
          <w:sz w:val="24"/>
          <w:szCs w:val="24"/>
        </w:rPr>
        <w:t xml:space="preserve">Участник должен принять во внимание, что в соответствии с функционалом ЭТП, заявка участника состоит </w:t>
      </w:r>
      <w:r w:rsidRPr="008728A7">
        <w:rPr>
          <w:sz w:val="24"/>
          <w:szCs w:val="24"/>
        </w:rPr>
        <w:t>из общей части и ценового предложения, при этом:</w:t>
      </w:r>
      <w:bookmarkEnd w:id="49"/>
    </w:p>
    <w:p w:rsidR="00863DF7" w:rsidRPr="008728A7" w:rsidRDefault="00863DF7" w:rsidP="00ED19A8">
      <w:pPr>
        <w:pStyle w:val="affa"/>
        <w:numPr>
          <w:ilvl w:val="0"/>
          <w:numId w:val="21"/>
        </w:numPr>
        <w:spacing w:line="240" w:lineRule="auto"/>
        <w:rPr>
          <w:sz w:val="24"/>
          <w:szCs w:val="24"/>
        </w:rPr>
      </w:pPr>
      <w:r w:rsidRPr="008728A7">
        <w:rPr>
          <w:sz w:val="24"/>
          <w:szCs w:val="24"/>
        </w:rPr>
        <w:t>общая часть заявки содержит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и сведений об участнике, о соответствии его требованиям, установленным документацией о закупке, а также об иных условиях исполнения договора;</w:t>
      </w:r>
    </w:p>
    <w:p w:rsidR="00863DF7" w:rsidRPr="008728A7" w:rsidRDefault="00863DF7" w:rsidP="00ED19A8">
      <w:pPr>
        <w:pStyle w:val="affa"/>
        <w:numPr>
          <w:ilvl w:val="0"/>
          <w:numId w:val="21"/>
        </w:numPr>
        <w:spacing w:line="240" w:lineRule="auto"/>
        <w:rPr>
          <w:sz w:val="24"/>
          <w:szCs w:val="24"/>
        </w:rPr>
      </w:pPr>
      <w:r w:rsidRPr="008728A7">
        <w:rPr>
          <w:bCs/>
          <w:sz w:val="24"/>
          <w:szCs w:val="24"/>
        </w:rPr>
        <w:t>ценовое</w:t>
      </w:r>
      <w:r w:rsidRPr="008728A7">
        <w:rPr>
          <w:b/>
          <w:bCs/>
          <w:sz w:val="24"/>
          <w:szCs w:val="24"/>
        </w:rPr>
        <w:t xml:space="preserve"> </w:t>
      </w:r>
      <w:r w:rsidRPr="008728A7">
        <w:rPr>
          <w:sz w:val="24"/>
          <w:szCs w:val="24"/>
        </w:rPr>
        <w:t>предложение заявки представляет собой цифровое поле на «котировочной доске» ЭТП, с возможностью прикрепления файлов ценовой части заявки</w:t>
      </w:r>
      <w:r w:rsidRPr="008728A7">
        <w:rPr>
          <w:i/>
          <w:iCs/>
          <w:sz w:val="24"/>
          <w:szCs w:val="24"/>
        </w:rPr>
        <w:t xml:space="preserve">. </w:t>
      </w:r>
    </w:p>
    <w:p w:rsidR="00863DF7" w:rsidRPr="008728A7" w:rsidRDefault="00863DF7" w:rsidP="00863DF7">
      <w:pPr>
        <w:pStyle w:val="afe"/>
        <w:numPr>
          <w:ilvl w:val="0"/>
          <w:numId w:val="4"/>
        </w:numPr>
        <w:tabs>
          <w:tab w:val="left" w:pos="1080"/>
        </w:tabs>
        <w:spacing w:line="240" w:lineRule="auto"/>
        <w:rPr>
          <w:sz w:val="24"/>
          <w:szCs w:val="24"/>
        </w:rPr>
      </w:pPr>
      <w:bookmarkStart w:id="50" w:name="_Ref130826117"/>
      <w:r w:rsidRPr="008728A7">
        <w:rPr>
          <w:sz w:val="24"/>
          <w:szCs w:val="24"/>
        </w:rPr>
        <w:t>В составе ценовой части Участник предоставляет:</w:t>
      </w:r>
      <w:bookmarkEnd w:id="50"/>
    </w:p>
    <w:p w:rsidR="00863DF7" w:rsidRPr="008728A7" w:rsidRDefault="00863DF7" w:rsidP="00ED19A8">
      <w:pPr>
        <w:pStyle w:val="afe"/>
        <w:numPr>
          <w:ilvl w:val="0"/>
          <w:numId w:val="22"/>
        </w:numPr>
        <w:tabs>
          <w:tab w:val="left" w:pos="1080"/>
        </w:tabs>
        <w:spacing w:line="240" w:lineRule="auto"/>
        <w:ind w:left="1843"/>
        <w:rPr>
          <w:sz w:val="24"/>
          <w:szCs w:val="24"/>
        </w:rPr>
      </w:pPr>
      <w:r w:rsidRPr="008728A7">
        <w:rPr>
          <w:sz w:val="24"/>
          <w:szCs w:val="24"/>
        </w:rPr>
        <w:t>Заявку на выполнение работ (форма 1);</w:t>
      </w:r>
    </w:p>
    <w:p w:rsidR="00863DF7" w:rsidRPr="00B95777" w:rsidRDefault="00863DF7" w:rsidP="00ED19A8">
      <w:pPr>
        <w:pStyle w:val="afe"/>
        <w:numPr>
          <w:ilvl w:val="0"/>
          <w:numId w:val="22"/>
        </w:numPr>
        <w:tabs>
          <w:tab w:val="left" w:pos="1080"/>
        </w:tabs>
        <w:spacing w:line="240" w:lineRule="auto"/>
        <w:ind w:left="1843"/>
        <w:rPr>
          <w:sz w:val="24"/>
          <w:szCs w:val="24"/>
        </w:rPr>
      </w:pPr>
      <w:r w:rsidRPr="00B95777">
        <w:rPr>
          <w:sz w:val="24"/>
          <w:szCs w:val="24"/>
        </w:rPr>
        <w:t>Сводную таблицу стоимости работ (форма 4)</w:t>
      </w:r>
      <w:r w:rsidR="00190C8D" w:rsidRPr="00B95777">
        <w:rPr>
          <w:sz w:val="24"/>
          <w:szCs w:val="24"/>
        </w:rPr>
        <w:t>, с приложением файла Сводной таблицы стоимости работ</w:t>
      </w:r>
      <w:r w:rsidR="00190C8D" w:rsidRPr="00B95777">
        <w:rPr>
          <w:spacing w:val="-1"/>
          <w:sz w:val="24"/>
          <w:szCs w:val="24"/>
        </w:rPr>
        <w:t xml:space="preserve">, </w:t>
      </w:r>
      <w:r w:rsidR="00190C8D" w:rsidRPr="00B95777">
        <w:rPr>
          <w:bCs/>
          <w:spacing w:val="-1"/>
          <w:sz w:val="24"/>
          <w:szCs w:val="24"/>
        </w:rPr>
        <w:t xml:space="preserve">выполненного в редактируемом формате, желательно в формате </w:t>
      </w:r>
      <w:r w:rsidR="00190C8D" w:rsidRPr="00B95777">
        <w:rPr>
          <w:bCs/>
          <w:spacing w:val="-1"/>
          <w:sz w:val="24"/>
          <w:szCs w:val="24"/>
          <w:lang w:val="en-US"/>
        </w:rPr>
        <w:t>MS</w:t>
      </w:r>
      <w:r w:rsidR="00190C8D" w:rsidRPr="00B95777">
        <w:rPr>
          <w:bCs/>
          <w:spacing w:val="-1"/>
          <w:sz w:val="24"/>
          <w:szCs w:val="24"/>
        </w:rPr>
        <w:t> </w:t>
      </w:r>
      <w:r w:rsidR="00190C8D" w:rsidRPr="00B95777">
        <w:rPr>
          <w:bCs/>
          <w:spacing w:val="-1"/>
          <w:sz w:val="24"/>
          <w:szCs w:val="24"/>
          <w:lang w:val="en-US"/>
        </w:rPr>
        <w:t>Excel</w:t>
      </w:r>
      <w:r w:rsidRPr="00B95777">
        <w:rPr>
          <w:sz w:val="24"/>
          <w:szCs w:val="24"/>
        </w:rPr>
        <w:t>;</w:t>
      </w:r>
    </w:p>
    <w:p w:rsidR="00863DF7" w:rsidRPr="00B95777" w:rsidRDefault="00863DF7" w:rsidP="00863DF7">
      <w:pPr>
        <w:pStyle w:val="afe"/>
        <w:tabs>
          <w:tab w:val="left" w:pos="1080"/>
        </w:tabs>
        <w:spacing w:line="240" w:lineRule="auto"/>
        <w:rPr>
          <w:sz w:val="24"/>
          <w:szCs w:val="24"/>
        </w:rPr>
      </w:pPr>
      <w:r w:rsidRPr="00B95777">
        <w:rPr>
          <w:sz w:val="24"/>
          <w:szCs w:val="24"/>
        </w:rPr>
        <w:tab/>
        <w:t xml:space="preserve">Все остальные документы, перечисленные в пункте </w:t>
      </w:r>
      <w:r w:rsidRPr="00B95777">
        <w:rPr>
          <w:sz w:val="24"/>
          <w:szCs w:val="24"/>
        </w:rPr>
        <w:fldChar w:fldCharType="begin"/>
      </w:r>
      <w:r w:rsidRPr="00B95777">
        <w:rPr>
          <w:sz w:val="24"/>
          <w:szCs w:val="24"/>
        </w:rPr>
        <w:instrText xml:space="preserve"> REF _Ref315706700 \r \h  \* MERGEFORMAT </w:instrText>
      </w:r>
      <w:r w:rsidRPr="00B95777">
        <w:rPr>
          <w:sz w:val="24"/>
          <w:szCs w:val="24"/>
        </w:rPr>
      </w:r>
      <w:r w:rsidRPr="00B95777">
        <w:rPr>
          <w:sz w:val="24"/>
          <w:szCs w:val="24"/>
        </w:rPr>
        <w:fldChar w:fldCharType="separate"/>
      </w:r>
      <w:r w:rsidR="001D4B3F">
        <w:rPr>
          <w:sz w:val="24"/>
          <w:szCs w:val="24"/>
        </w:rPr>
        <w:t>26</w:t>
      </w:r>
      <w:r w:rsidRPr="00B95777">
        <w:rPr>
          <w:sz w:val="24"/>
          <w:szCs w:val="24"/>
        </w:rPr>
        <w:fldChar w:fldCharType="end"/>
      </w:r>
      <w:r w:rsidRPr="00B95777">
        <w:rPr>
          <w:sz w:val="24"/>
          <w:szCs w:val="24"/>
        </w:rPr>
        <w:t xml:space="preserve"> Документации, предоставляются Участником в общей части.</w:t>
      </w:r>
    </w:p>
    <w:p w:rsidR="0094588A" w:rsidRPr="00B95777" w:rsidRDefault="00750101" w:rsidP="0094588A">
      <w:pPr>
        <w:pStyle w:val="afe"/>
        <w:numPr>
          <w:ilvl w:val="0"/>
          <w:numId w:val="4"/>
        </w:numPr>
        <w:tabs>
          <w:tab w:val="left" w:pos="1080"/>
        </w:tabs>
        <w:spacing w:line="240" w:lineRule="auto"/>
        <w:rPr>
          <w:sz w:val="24"/>
          <w:szCs w:val="24"/>
        </w:rPr>
      </w:pPr>
      <w:r w:rsidRPr="00B95777">
        <w:rPr>
          <w:sz w:val="24"/>
          <w:szCs w:val="24"/>
        </w:rPr>
        <w:t>В случае непредставления</w:t>
      </w:r>
      <w:r w:rsidR="0094588A" w:rsidRPr="00B95777">
        <w:rPr>
          <w:sz w:val="24"/>
          <w:szCs w:val="24"/>
        </w:rPr>
        <w:t xml:space="preserve"> Участником в составе Заявки хотя бы одного из перечисленных в пункте </w:t>
      </w:r>
      <w:r w:rsidR="0094588A" w:rsidRPr="00B95777">
        <w:rPr>
          <w:sz w:val="24"/>
          <w:szCs w:val="24"/>
        </w:rPr>
        <w:fldChar w:fldCharType="begin"/>
      </w:r>
      <w:r w:rsidR="0094588A" w:rsidRPr="00B95777">
        <w:rPr>
          <w:sz w:val="24"/>
          <w:szCs w:val="24"/>
        </w:rPr>
        <w:instrText xml:space="preserve"> REF _Ref315706700 \r \h  \* MERGEFORMAT </w:instrText>
      </w:r>
      <w:r w:rsidR="0094588A" w:rsidRPr="00B95777">
        <w:rPr>
          <w:sz w:val="24"/>
          <w:szCs w:val="24"/>
        </w:rPr>
      </w:r>
      <w:r w:rsidR="0094588A" w:rsidRPr="00B95777">
        <w:rPr>
          <w:sz w:val="24"/>
          <w:szCs w:val="24"/>
        </w:rPr>
        <w:fldChar w:fldCharType="separate"/>
      </w:r>
      <w:r w:rsidR="001D4B3F">
        <w:rPr>
          <w:sz w:val="24"/>
          <w:szCs w:val="24"/>
        </w:rPr>
        <w:t>26</w:t>
      </w:r>
      <w:r w:rsidR="0094588A" w:rsidRPr="00B95777">
        <w:rPr>
          <w:sz w:val="24"/>
          <w:szCs w:val="24"/>
        </w:rPr>
        <w:fldChar w:fldCharType="end"/>
      </w:r>
      <w:r w:rsidR="0023622C">
        <w:rPr>
          <w:sz w:val="24"/>
          <w:szCs w:val="24"/>
        </w:rPr>
        <w:t xml:space="preserve"> и </w:t>
      </w:r>
      <w:r w:rsidR="0023622C">
        <w:rPr>
          <w:sz w:val="24"/>
          <w:szCs w:val="24"/>
        </w:rPr>
        <w:fldChar w:fldCharType="begin"/>
      </w:r>
      <w:r w:rsidR="0023622C">
        <w:rPr>
          <w:sz w:val="24"/>
          <w:szCs w:val="24"/>
        </w:rPr>
        <w:instrText xml:space="preserve"> REF _Ref130826117 \r \h </w:instrText>
      </w:r>
      <w:r w:rsidR="0023622C">
        <w:rPr>
          <w:sz w:val="24"/>
          <w:szCs w:val="24"/>
        </w:rPr>
      </w:r>
      <w:r w:rsidR="0023622C">
        <w:rPr>
          <w:sz w:val="24"/>
          <w:szCs w:val="24"/>
        </w:rPr>
        <w:fldChar w:fldCharType="separate"/>
      </w:r>
      <w:r w:rsidR="001D4B3F">
        <w:rPr>
          <w:sz w:val="24"/>
          <w:szCs w:val="24"/>
        </w:rPr>
        <w:t>28</w:t>
      </w:r>
      <w:r w:rsidR="0023622C">
        <w:rPr>
          <w:sz w:val="24"/>
          <w:szCs w:val="24"/>
        </w:rPr>
        <w:fldChar w:fldCharType="end"/>
      </w:r>
      <w:r w:rsidR="0094588A" w:rsidRPr="00B95777">
        <w:rPr>
          <w:sz w:val="24"/>
          <w:szCs w:val="24"/>
        </w:rPr>
        <w:t xml:space="preserve"> Документации документов, Закупочная комиссия отклонит Заявку данного Участника.</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B95777">
        <w:rPr>
          <w:sz w:val="24"/>
          <w:szCs w:val="24"/>
        </w:rPr>
        <w:t>Участником</w:t>
      </w:r>
      <w:r w:rsidR="002E19F7" w:rsidRPr="00B95777">
        <w:rPr>
          <w:sz w:val="24"/>
          <w:szCs w:val="24"/>
        </w:rPr>
        <w:t>.</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Заявка должна быть подана на русском языке. Все цены должны быть выражены в рублях</w:t>
      </w:r>
      <w:r w:rsidR="00EA29B4" w:rsidRPr="00B95777">
        <w:rPr>
          <w:sz w:val="24"/>
          <w:szCs w:val="24"/>
        </w:rPr>
        <w:t xml:space="preserve"> РФ</w:t>
      </w:r>
      <w:r w:rsidRPr="00B95777">
        <w:rPr>
          <w:sz w:val="24"/>
          <w:szCs w:val="24"/>
        </w:rPr>
        <w:t>.</w:t>
      </w:r>
    </w:p>
    <w:p w:rsidR="0016674C" w:rsidRPr="008A1489" w:rsidRDefault="002E19F7" w:rsidP="0016674C">
      <w:pPr>
        <w:pStyle w:val="afe"/>
        <w:numPr>
          <w:ilvl w:val="0"/>
          <w:numId w:val="4"/>
        </w:numPr>
        <w:tabs>
          <w:tab w:val="left" w:pos="1080"/>
        </w:tabs>
        <w:spacing w:line="240" w:lineRule="auto"/>
        <w:rPr>
          <w:sz w:val="24"/>
          <w:szCs w:val="24"/>
        </w:rPr>
      </w:pPr>
      <w:r w:rsidRPr="008A1489">
        <w:rPr>
          <w:sz w:val="24"/>
          <w:szCs w:val="24"/>
        </w:rPr>
        <w:t xml:space="preserve">Организатор запроса цен отклонит </w:t>
      </w:r>
      <w:r w:rsidR="00413C5D" w:rsidRPr="008A1489">
        <w:rPr>
          <w:sz w:val="24"/>
          <w:szCs w:val="24"/>
        </w:rPr>
        <w:t>Заявку</w:t>
      </w:r>
      <w:r w:rsidRPr="008A1489">
        <w:rPr>
          <w:sz w:val="24"/>
          <w:szCs w:val="24"/>
        </w:rPr>
        <w:t xml:space="preserve"> </w:t>
      </w:r>
      <w:r w:rsidR="00AA0B09" w:rsidRPr="008A1489">
        <w:rPr>
          <w:sz w:val="24"/>
          <w:szCs w:val="24"/>
        </w:rPr>
        <w:t>Участника</w:t>
      </w:r>
      <w:r w:rsidRPr="008A1489">
        <w:rPr>
          <w:sz w:val="24"/>
          <w:szCs w:val="24"/>
        </w:rPr>
        <w:t xml:space="preserve"> только на том основании, что предложенная </w:t>
      </w:r>
      <w:r w:rsidR="00AA0B09" w:rsidRPr="008A1489">
        <w:rPr>
          <w:sz w:val="24"/>
          <w:szCs w:val="24"/>
        </w:rPr>
        <w:t>Участником</w:t>
      </w:r>
      <w:r w:rsidRPr="008A1489">
        <w:rPr>
          <w:sz w:val="24"/>
          <w:szCs w:val="24"/>
        </w:rPr>
        <w:t xml:space="preserve"> цена превышает установленную начальную (</w:t>
      </w:r>
      <w:r w:rsidR="009D200F" w:rsidRPr="008A1489">
        <w:rPr>
          <w:sz w:val="24"/>
          <w:szCs w:val="24"/>
        </w:rPr>
        <w:t>максимальную</w:t>
      </w:r>
      <w:r w:rsidRPr="008A1489">
        <w:rPr>
          <w:sz w:val="24"/>
          <w:szCs w:val="24"/>
        </w:rPr>
        <w:t>) цену</w:t>
      </w:r>
      <w:r w:rsidR="00CA30A2" w:rsidRPr="008A1489">
        <w:rPr>
          <w:sz w:val="24"/>
          <w:szCs w:val="24"/>
        </w:rPr>
        <w:t xml:space="preserve"> </w:t>
      </w:r>
      <w:r w:rsidR="007C0F80" w:rsidRPr="008A1489">
        <w:rPr>
          <w:sz w:val="24"/>
          <w:szCs w:val="24"/>
        </w:rPr>
        <w:t xml:space="preserve">Договора </w:t>
      </w:r>
      <w:r w:rsidR="00510B6F" w:rsidRPr="008A1489">
        <w:rPr>
          <w:sz w:val="24"/>
          <w:szCs w:val="24"/>
        </w:rPr>
        <w:t>с учетом</w:t>
      </w:r>
      <w:r w:rsidR="00B51691" w:rsidRPr="008A1489">
        <w:rPr>
          <w:sz w:val="24"/>
          <w:szCs w:val="24"/>
        </w:rPr>
        <w:t xml:space="preserve"> НДС </w:t>
      </w:r>
      <w:r w:rsidR="00E66163" w:rsidRPr="008A1489">
        <w:rPr>
          <w:sz w:val="24"/>
          <w:szCs w:val="24"/>
        </w:rPr>
        <w:t xml:space="preserve">(п. </w:t>
      </w:r>
      <w:r w:rsidR="00E66163" w:rsidRPr="008A1489">
        <w:rPr>
          <w:sz w:val="24"/>
          <w:szCs w:val="24"/>
        </w:rPr>
        <w:fldChar w:fldCharType="begin"/>
      </w:r>
      <w:r w:rsidR="00E66163" w:rsidRPr="008A1489">
        <w:rPr>
          <w:sz w:val="24"/>
          <w:szCs w:val="24"/>
        </w:rPr>
        <w:instrText xml:space="preserve"> REF _Ref440965830 \r \h  \* MERGEFORMAT </w:instrText>
      </w:r>
      <w:r w:rsidR="00E66163" w:rsidRPr="008A1489">
        <w:rPr>
          <w:sz w:val="24"/>
          <w:szCs w:val="24"/>
        </w:rPr>
      </w:r>
      <w:r w:rsidR="00E66163" w:rsidRPr="008A1489">
        <w:rPr>
          <w:sz w:val="24"/>
          <w:szCs w:val="24"/>
        </w:rPr>
        <w:fldChar w:fldCharType="separate"/>
      </w:r>
      <w:r w:rsidR="001D4B3F">
        <w:rPr>
          <w:sz w:val="24"/>
          <w:szCs w:val="24"/>
        </w:rPr>
        <w:t>13</w:t>
      </w:r>
      <w:r w:rsidR="00E66163" w:rsidRPr="008A1489">
        <w:rPr>
          <w:sz w:val="24"/>
          <w:szCs w:val="24"/>
        </w:rPr>
        <w:fldChar w:fldCharType="end"/>
      </w:r>
      <w:r w:rsidR="00E66163" w:rsidRPr="008A1489">
        <w:rPr>
          <w:sz w:val="24"/>
          <w:szCs w:val="24"/>
        </w:rPr>
        <w:t xml:space="preserve">) </w:t>
      </w:r>
      <w:r w:rsidR="00CA30A2" w:rsidRPr="008A1489">
        <w:rPr>
          <w:sz w:val="24"/>
          <w:szCs w:val="24"/>
        </w:rPr>
        <w:t xml:space="preserve">либо не соответствует цене, указанной в </w:t>
      </w:r>
      <w:r w:rsidR="00B73F9E" w:rsidRPr="008A1489">
        <w:rPr>
          <w:sz w:val="24"/>
          <w:szCs w:val="24"/>
        </w:rPr>
        <w:t>Сводной таблице стоимости работ (форма 4)</w:t>
      </w:r>
      <w:r w:rsidRPr="008A1489">
        <w:rPr>
          <w:sz w:val="24"/>
          <w:szCs w:val="24"/>
        </w:rPr>
        <w:t>.</w:t>
      </w:r>
    </w:p>
    <w:p w:rsidR="003D4CBC" w:rsidRPr="008A1489" w:rsidRDefault="003D4CBC" w:rsidP="0016674C">
      <w:pPr>
        <w:pStyle w:val="afe"/>
        <w:numPr>
          <w:ilvl w:val="0"/>
          <w:numId w:val="4"/>
        </w:numPr>
        <w:tabs>
          <w:tab w:val="left" w:pos="1080"/>
        </w:tabs>
        <w:spacing w:line="240" w:lineRule="auto"/>
        <w:rPr>
          <w:sz w:val="24"/>
          <w:szCs w:val="24"/>
        </w:rPr>
      </w:pPr>
      <w:r w:rsidRPr="008A1489">
        <w:rPr>
          <w:sz w:val="24"/>
          <w:szCs w:val="24"/>
        </w:rPr>
        <w:t xml:space="preserve">В случае предоставления ложной информации </w:t>
      </w:r>
      <w:r w:rsidR="00A052FB" w:rsidRPr="008A1489">
        <w:rPr>
          <w:sz w:val="24"/>
          <w:szCs w:val="24"/>
        </w:rPr>
        <w:t>Организатор</w:t>
      </w:r>
      <w:r w:rsidRPr="008A1489">
        <w:rPr>
          <w:sz w:val="24"/>
          <w:szCs w:val="24"/>
        </w:rPr>
        <w:t xml:space="preserve"> отклонит Заявку Участника.</w:t>
      </w:r>
    </w:p>
    <w:p w:rsidR="00A75ECB" w:rsidRPr="00B95777" w:rsidRDefault="00872623" w:rsidP="0016674C">
      <w:pPr>
        <w:pStyle w:val="afe"/>
        <w:numPr>
          <w:ilvl w:val="0"/>
          <w:numId w:val="4"/>
        </w:numPr>
        <w:tabs>
          <w:tab w:val="left" w:pos="1080"/>
        </w:tabs>
        <w:spacing w:line="240" w:lineRule="auto"/>
        <w:rPr>
          <w:sz w:val="24"/>
          <w:szCs w:val="24"/>
        </w:rPr>
      </w:pPr>
      <w:r w:rsidRPr="008A1489">
        <w:rPr>
          <w:sz w:val="24"/>
          <w:szCs w:val="24"/>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w:t>
      </w:r>
      <w:r w:rsidRPr="00B95777">
        <w:rPr>
          <w:sz w:val="24"/>
          <w:szCs w:val="24"/>
        </w:rPr>
        <w:t xml:space="preserve">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закупке на любом этапе ее проведения.</w:t>
      </w:r>
    </w:p>
    <w:p w:rsidR="004304E1" w:rsidRPr="00B95777" w:rsidRDefault="004304E1" w:rsidP="004304E1">
      <w:pPr>
        <w:pStyle w:val="afe"/>
        <w:numPr>
          <w:ilvl w:val="0"/>
          <w:numId w:val="4"/>
        </w:numPr>
        <w:tabs>
          <w:tab w:val="left" w:pos="1080"/>
        </w:tabs>
        <w:spacing w:line="240" w:lineRule="auto"/>
        <w:rPr>
          <w:sz w:val="24"/>
          <w:szCs w:val="24"/>
        </w:rPr>
      </w:pPr>
      <w:bookmarkStart w:id="51" w:name="_Ref440966276"/>
      <w:r w:rsidRPr="00B95777">
        <w:rPr>
          <w:sz w:val="24"/>
          <w:szCs w:val="24"/>
        </w:rPr>
        <w:lastRenderedPageBreak/>
        <w:t xml:space="preserve">Участник в Графике выполнения работ (форма 3) – условия по срокам выполнения работ, не противоречащие условиям, указанным в Заявке </w:t>
      </w:r>
      <w:r w:rsidRPr="00B95777">
        <w:rPr>
          <w:spacing w:val="-2"/>
          <w:sz w:val="24"/>
          <w:szCs w:val="24"/>
        </w:rPr>
        <w:t>(форма 1</w:t>
      </w:r>
      <w:r w:rsidRPr="00B95777">
        <w:rPr>
          <w:sz w:val="24"/>
          <w:szCs w:val="24"/>
        </w:rPr>
        <w:t xml:space="preserve">). </w:t>
      </w:r>
    </w:p>
    <w:p w:rsidR="00201DCA" w:rsidRPr="00B95777" w:rsidRDefault="003A1217" w:rsidP="00201DCA">
      <w:pPr>
        <w:pStyle w:val="afe"/>
        <w:numPr>
          <w:ilvl w:val="0"/>
          <w:numId w:val="4"/>
        </w:numPr>
        <w:tabs>
          <w:tab w:val="left" w:pos="1080"/>
        </w:tabs>
        <w:spacing w:line="240" w:lineRule="auto"/>
        <w:rPr>
          <w:sz w:val="24"/>
          <w:szCs w:val="24"/>
        </w:rPr>
      </w:pPr>
      <w:r w:rsidRPr="00B95777">
        <w:rPr>
          <w:sz w:val="24"/>
          <w:szCs w:val="24"/>
        </w:rPr>
        <w:t>Заявки на ЭТП могут быть поданы до наступления времени и даты окончания приема Заявок</w:t>
      </w:r>
      <w:r w:rsidR="00716EE9" w:rsidRPr="00B95777">
        <w:rPr>
          <w:sz w:val="24"/>
          <w:szCs w:val="24"/>
        </w:rPr>
        <w:t xml:space="preserve"> </w:t>
      </w:r>
      <w:r w:rsidRPr="00B95777">
        <w:rPr>
          <w:sz w:val="24"/>
          <w:szCs w:val="24"/>
        </w:rPr>
        <w:t>(</w:t>
      </w:r>
      <w:r w:rsidR="00716EE9"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1D4B3F">
        <w:rPr>
          <w:sz w:val="24"/>
          <w:szCs w:val="24"/>
        </w:rPr>
        <w:t>19</w:t>
      </w:r>
      <w:r w:rsidR="00AB2E60">
        <w:rPr>
          <w:sz w:val="24"/>
          <w:szCs w:val="24"/>
        </w:rPr>
        <w:fldChar w:fldCharType="end"/>
      </w:r>
      <w:r w:rsidRPr="00B95777">
        <w:rPr>
          <w:sz w:val="24"/>
          <w:szCs w:val="24"/>
        </w:rPr>
        <w:t>)</w:t>
      </w:r>
      <w:r w:rsidR="00BF5BCE" w:rsidRPr="00B95777">
        <w:rPr>
          <w:sz w:val="24"/>
          <w:szCs w:val="24"/>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w:t>
      </w:r>
      <w:r w:rsidR="00716EE9" w:rsidRPr="00B95777">
        <w:rPr>
          <w:sz w:val="24"/>
          <w:szCs w:val="24"/>
        </w:rPr>
        <w:t xml:space="preserve">. </w:t>
      </w:r>
      <w:r w:rsidR="002E19F7" w:rsidRPr="00B95777">
        <w:rPr>
          <w:sz w:val="24"/>
          <w:szCs w:val="24"/>
        </w:rPr>
        <w:t xml:space="preserve">Порядок подачи Заявок на ЭТП определяется правилами и инструкциями данной ЭТП. Все требуемые документы в соответствии условиями настоящей Документации по запросу </w:t>
      </w:r>
      <w:r w:rsidR="00413C5D" w:rsidRPr="00B95777">
        <w:rPr>
          <w:sz w:val="24"/>
          <w:szCs w:val="24"/>
        </w:rPr>
        <w:t>цен</w:t>
      </w:r>
      <w:r w:rsidR="002E19F7" w:rsidRPr="00B95777">
        <w:rPr>
          <w:sz w:val="24"/>
          <w:szCs w:val="24"/>
        </w:rPr>
        <w:t xml:space="preserve"> должны быть предоставлены Участником через ЭТП</w:t>
      </w:r>
      <w:r w:rsidR="00733625">
        <w:rPr>
          <w:sz w:val="24"/>
          <w:szCs w:val="24"/>
        </w:rPr>
        <w:t>.</w:t>
      </w:r>
      <w:r w:rsidR="002E19F7" w:rsidRPr="00B95777">
        <w:rPr>
          <w:sz w:val="24"/>
          <w:szCs w:val="24"/>
        </w:rPr>
        <w:t xml:space="preserve"> Размещение электронных архивов, состоящих из нескольких частей (томов) на ЭТП не допускается. Подача Участником Заявки в письменной</w:t>
      </w:r>
      <w:r w:rsidR="0043676E" w:rsidRPr="00B95777">
        <w:rPr>
          <w:sz w:val="24"/>
          <w:szCs w:val="24"/>
        </w:rPr>
        <w:t xml:space="preserve"> (бумажной)</w:t>
      </w:r>
      <w:r w:rsidR="002E19F7" w:rsidRPr="00B95777">
        <w:rPr>
          <w:sz w:val="24"/>
          <w:szCs w:val="24"/>
        </w:rPr>
        <w:t xml:space="preserve"> форме не предусмотрена.</w:t>
      </w:r>
      <w:bookmarkEnd w:id="51"/>
      <w:r w:rsidR="00201DCA" w:rsidRPr="00B95777">
        <w:rPr>
          <w:sz w:val="24"/>
          <w:szCs w:val="24"/>
        </w:rPr>
        <w:t xml:space="preserve"> </w:t>
      </w:r>
      <w:r w:rsidR="000850D1" w:rsidRPr="00B95777">
        <w:rPr>
          <w:sz w:val="24"/>
          <w:szCs w:val="24"/>
        </w:rPr>
        <w:t>После наступления даты и времени завершения срока подачи Заявок Участниками (</w:t>
      </w:r>
      <w:r w:rsidR="00AB2E60"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1D4B3F">
        <w:rPr>
          <w:sz w:val="24"/>
          <w:szCs w:val="24"/>
        </w:rPr>
        <w:t>19</w:t>
      </w:r>
      <w:r w:rsidR="00AB2E60">
        <w:rPr>
          <w:sz w:val="24"/>
          <w:szCs w:val="24"/>
        </w:rPr>
        <w:fldChar w:fldCharType="end"/>
      </w:r>
      <w:r w:rsidR="000850D1" w:rsidRPr="00B95777">
        <w:rPr>
          <w:sz w:val="24"/>
          <w:szCs w:val="24"/>
        </w:rPr>
        <w:t xml:space="preserve">) </w:t>
      </w:r>
      <w:r w:rsidR="000850D1" w:rsidRPr="00B95777">
        <w:rPr>
          <w:iCs/>
          <w:sz w:val="24"/>
          <w:szCs w:val="24"/>
        </w:rPr>
        <w:t>Организатор запроса цен</w:t>
      </w:r>
      <w:r w:rsidR="000850D1" w:rsidRPr="00B95777">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Не допускается подача заявок на отдельные позиции или часть объема по какой-либо из позиций </w:t>
      </w:r>
      <w:r w:rsidR="003D4CBC" w:rsidRPr="00B95777">
        <w:rPr>
          <w:sz w:val="24"/>
          <w:szCs w:val="24"/>
        </w:rPr>
        <w:t>закупаемого в соответствии с Техническим заданием</w:t>
      </w:r>
      <w:r w:rsidRPr="00B95777">
        <w:rPr>
          <w:sz w:val="24"/>
          <w:szCs w:val="24"/>
        </w:rPr>
        <w:t xml:space="preserve"> перечня </w:t>
      </w:r>
      <w:r w:rsidR="003D4CBC" w:rsidRPr="00B95777">
        <w:rPr>
          <w:sz w:val="24"/>
          <w:szCs w:val="24"/>
        </w:rPr>
        <w:t>работ</w:t>
      </w:r>
      <w:r w:rsidRPr="00B95777">
        <w:rPr>
          <w:sz w:val="24"/>
          <w:szCs w:val="24"/>
        </w:rPr>
        <w:t>.</w:t>
      </w:r>
    </w:p>
    <w:p w:rsidR="00F35AF8" w:rsidRDefault="00F35AF8" w:rsidP="00F35AF8">
      <w:pPr>
        <w:pStyle w:val="afe"/>
        <w:numPr>
          <w:ilvl w:val="0"/>
          <w:numId w:val="4"/>
        </w:numPr>
        <w:tabs>
          <w:tab w:val="left" w:pos="1080"/>
        </w:tabs>
        <w:spacing w:line="240" w:lineRule="auto"/>
        <w:rPr>
          <w:sz w:val="24"/>
          <w:szCs w:val="24"/>
        </w:rPr>
      </w:pPr>
      <w:bookmarkStart w:id="52" w:name="_Ref225757361"/>
      <w:bookmarkStart w:id="53" w:name="_Ref440969473"/>
      <w:r w:rsidRPr="002B0C2A">
        <w:rPr>
          <w:sz w:val="24"/>
          <w:szCs w:val="24"/>
        </w:rPr>
        <w:t>До окончания срока подачи заявок (</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1D4B3F">
        <w:rPr>
          <w:sz w:val="24"/>
          <w:szCs w:val="24"/>
        </w:rPr>
        <w:t>19</w:t>
      </w:r>
      <w:r w:rsidR="00AB2E60" w:rsidRPr="002B0C2A">
        <w:rPr>
          <w:sz w:val="24"/>
          <w:szCs w:val="24"/>
        </w:rPr>
        <w:fldChar w:fldCharType="end"/>
      </w:r>
      <w:r w:rsidRPr="002B0C2A">
        <w:rPr>
          <w:sz w:val="24"/>
          <w:szCs w:val="24"/>
        </w:rPr>
        <w:t xml:space="preserve">) Участник вправе изменить или отозвать поданную Заявку. Порядок изменения или отзыва Заявок до окончания срока подачи Заявок </w:t>
      </w:r>
      <w:r w:rsidRPr="002B0C2A">
        <w:rPr>
          <w:bCs/>
          <w:iCs/>
          <w:sz w:val="24"/>
          <w:szCs w:val="24"/>
        </w:rPr>
        <w:t>(</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1D4B3F">
        <w:rPr>
          <w:sz w:val="24"/>
          <w:szCs w:val="24"/>
        </w:rPr>
        <w:t>19</w:t>
      </w:r>
      <w:r w:rsidR="00AB2E60" w:rsidRPr="002B0C2A">
        <w:rPr>
          <w:sz w:val="24"/>
          <w:szCs w:val="24"/>
        </w:rPr>
        <w:fldChar w:fldCharType="end"/>
      </w:r>
      <w:r w:rsidRPr="002B0C2A">
        <w:rPr>
          <w:bCs/>
          <w:iCs/>
          <w:sz w:val="24"/>
          <w:szCs w:val="24"/>
        </w:rPr>
        <w:t>)</w:t>
      </w:r>
      <w:r w:rsidRPr="002B0C2A">
        <w:rPr>
          <w:sz w:val="24"/>
          <w:szCs w:val="24"/>
        </w:rPr>
        <w:t xml:space="preserve"> через ЭТП определяется правилами данной системы. После окончания срока подачи Заявок </w:t>
      </w:r>
      <w:r w:rsidRPr="002B0C2A">
        <w:rPr>
          <w:bCs/>
          <w:iCs/>
          <w:sz w:val="24"/>
          <w:szCs w:val="24"/>
        </w:rPr>
        <w:t>(</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1D4B3F">
        <w:rPr>
          <w:sz w:val="24"/>
          <w:szCs w:val="24"/>
        </w:rPr>
        <w:t>19</w:t>
      </w:r>
      <w:r w:rsidR="00AB2E60" w:rsidRPr="002B0C2A">
        <w:rPr>
          <w:sz w:val="24"/>
          <w:szCs w:val="24"/>
        </w:rPr>
        <w:fldChar w:fldCharType="end"/>
      </w:r>
      <w:r w:rsidRPr="002B0C2A">
        <w:rPr>
          <w:bCs/>
          <w:iCs/>
          <w:sz w:val="24"/>
          <w:szCs w:val="24"/>
        </w:rPr>
        <w:t>)</w:t>
      </w:r>
      <w:r w:rsidRPr="002B0C2A">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Pr="002B0C2A">
        <w:rPr>
          <w:sz w:val="24"/>
          <w:szCs w:val="24"/>
        </w:rPr>
        <w:fldChar w:fldCharType="begin"/>
      </w:r>
      <w:r w:rsidRPr="002B0C2A">
        <w:rPr>
          <w:sz w:val="24"/>
          <w:szCs w:val="24"/>
        </w:rPr>
        <w:instrText xml:space="preserve"> REF _Ref444161478 \r \h </w:instrText>
      </w:r>
      <w:r w:rsidR="00B95777" w:rsidRPr="002B0C2A">
        <w:rPr>
          <w:sz w:val="24"/>
          <w:szCs w:val="24"/>
        </w:rPr>
        <w:instrText xml:space="preserve"> \* MERGEFORMAT </w:instrText>
      </w:r>
      <w:r w:rsidRPr="002B0C2A">
        <w:rPr>
          <w:sz w:val="24"/>
          <w:szCs w:val="24"/>
        </w:rPr>
      </w:r>
      <w:r w:rsidRPr="002B0C2A">
        <w:rPr>
          <w:sz w:val="24"/>
          <w:szCs w:val="24"/>
        </w:rPr>
        <w:fldChar w:fldCharType="separate"/>
      </w:r>
      <w:r w:rsidR="001D4B3F">
        <w:rPr>
          <w:sz w:val="24"/>
          <w:szCs w:val="24"/>
        </w:rPr>
        <w:t>25</w:t>
      </w:r>
      <w:r w:rsidRPr="002B0C2A">
        <w:rPr>
          <w:sz w:val="24"/>
          <w:szCs w:val="24"/>
        </w:rPr>
        <w:fldChar w:fldCharType="end"/>
      </w:r>
      <w:r w:rsidRPr="002B0C2A">
        <w:rPr>
          <w:sz w:val="24"/>
          <w:szCs w:val="24"/>
        </w:rPr>
        <w:t>, в письменной форме.</w:t>
      </w:r>
      <w:bookmarkEnd w:id="52"/>
    </w:p>
    <w:p w:rsidR="00011AF5" w:rsidRPr="00E81D8F" w:rsidRDefault="00011AF5" w:rsidP="00011AF5">
      <w:pPr>
        <w:pStyle w:val="afe"/>
        <w:numPr>
          <w:ilvl w:val="0"/>
          <w:numId w:val="4"/>
        </w:numPr>
        <w:tabs>
          <w:tab w:val="clear" w:pos="1134"/>
          <w:tab w:val="num" w:pos="993"/>
          <w:tab w:val="left" w:pos="1080"/>
        </w:tabs>
        <w:spacing w:line="240" w:lineRule="auto"/>
        <w:rPr>
          <w:sz w:val="24"/>
          <w:szCs w:val="24"/>
        </w:rPr>
      </w:pPr>
      <w:bookmarkStart w:id="54" w:name="_Ref228956692"/>
      <w:r w:rsidRPr="00E81D8F">
        <w:rPr>
          <w:sz w:val="24"/>
          <w:szCs w:val="24"/>
        </w:rPr>
        <w:t xml:space="preserve">Организатор, по решению Закупочной комиссии, в любой момент до истечения срока приема заявок (п. </w:t>
      </w:r>
      <w:r w:rsidRPr="00E81D8F">
        <w:rPr>
          <w:sz w:val="24"/>
          <w:szCs w:val="24"/>
        </w:rPr>
        <w:fldChar w:fldCharType="begin"/>
      </w:r>
      <w:r w:rsidRPr="00E81D8F">
        <w:rPr>
          <w:sz w:val="24"/>
          <w:szCs w:val="24"/>
        </w:rPr>
        <w:instrText xml:space="preserve"> REF _Ref440977819 \r \h  \* MERGEFORMAT </w:instrText>
      </w:r>
      <w:r w:rsidRPr="00E81D8F">
        <w:rPr>
          <w:sz w:val="24"/>
          <w:szCs w:val="24"/>
        </w:rPr>
      </w:r>
      <w:r w:rsidRPr="00E81D8F">
        <w:rPr>
          <w:sz w:val="24"/>
          <w:szCs w:val="24"/>
        </w:rPr>
        <w:fldChar w:fldCharType="separate"/>
      </w:r>
      <w:r w:rsidR="001D4B3F">
        <w:rPr>
          <w:sz w:val="24"/>
          <w:szCs w:val="24"/>
        </w:rPr>
        <w:t>18</w:t>
      </w:r>
      <w:r w:rsidRPr="00E81D8F">
        <w:rPr>
          <w:sz w:val="24"/>
          <w:szCs w:val="24"/>
        </w:rPr>
        <w:fldChar w:fldCharType="end"/>
      </w:r>
      <w:r w:rsidRPr="00E81D8F">
        <w:rPr>
          <w:sz w:val="24"/>
          <w:szCs w:val="24"/>
        </w:rPr>
        <w:t>) вправе внести изменения в настоящую Документацию. Все Участники, оформившие свое участие в запросе цен через ЭТП, получат соответствующие уведомления в порядке, установленными правилами данной системы.</w:t>
      </w:r>
      <w:bookmarkEnd w:id="54"/>
    </w:p>
    <w:bookmarkEnd w:id="53"/>
    <w:p w:rsidR="00E57110" w:rsidRPr="006E61DB" w:rsidRDefault="0016674C" w:rsidP="006E0F55">
      <w:pPr>
        <w:pStyle w:val="afe"/>
        <w:numPr>
          <w:ilvl w:val="0"/>
          <w:numId w:val="4"/>
        </w:numPr>
        <w:tabs>
          <w:tab w:val="left" w:pos="1080"/>
        </w:tabs>
        <w:spacing w:line="240" w:lineRule="auto"/>
        <w:rPr>
          <w:sz w:val="24"/>
          <w:szCs w:val="24"/>
        </w:rPr>
      </w:pPr>
      <w:r w:rsidRPr="00B95777">
        <w:rPr>
          <w:sz w:val="24"/>
          <w:szCs w:val="24"/>
        </w:rPr>
        <w:t>В процессе подготовки Заявки Участники вправе</w:t>
      </w:r>
      <w:r w:rsidRPr="00B95777">
        <w:rPr>
          <w:iCs/>
          <w:sz w:val="24"/>
          <w:szCs w:val="24"/>
        </w:rPr>
        <w:t xml:space="preserve"> обратиться к Организатору за разъяснениями настоящей Д</w:t>
      </w:r>
      <w:r w:rsidRPr="00B95777">
        <w:rPr>
          <w:sz w:val="24"/>
          <w:szCs w:val="24"/>
        </w:rPr>
        <w:t>окументации</w:t>
      </w:r>
      <w:r w:rsidRPr="00B95777">
        <w:rPr>
          <w:iCs/>
          <w:sz w:val="24"/>
          <w:szCs w:val="24"/>
        </w:rPr>
        <w:t xml:space="preserve">. Запросы на разъяснение Документации должны быть направлены через </w:t>
      </w:r>
      <w:r w:rsidRPr="002B0C2A">
        <w:rPr>
          <w:iCs/>
          <w:sz w:val="24"/>
          <w:szCs w:val="24"/>
        </w:rPr>
        <w:t xml:space="preserve">ЭТП. </w:t>
      </w:r>
      <w:r w:rsidRPr="002B0C2A">
        <w:rPr>
          <w:sz w:val="24"/>
          <w:szCs w:val="24"/>
        </w:rPr>
        <w:t xml:space="preserve">Организатор обязуется ответить на любой запрос разъяснений в срок не позднее </w:t>
      </w:r>
      <w:r w:rsidR="002B0C2A" w:rsidRPr="002B0C2A">
        <w:rPr>
          <w:sz w:val="24"/>
          <w:szCs w:val="24"/>
        </w:rPr>
        <w:t>1</w:t>
      </w:r>
      <w:r w:rsidRPr="002B0C2A">
        <w:rPr>
          <w:sz w:val="24"/>
          <w:szCs w:val="24"/>
        </w:rPr>
        <w:t xml:space="preserve"> (</w:t>
      </w:r>
      <w:r w:rsidR="002B0C2A" w:rsidRPr="002B0C2A">
        <w:rPr>
          <w:sz w:val="24"/>
          <w:szCs w:val="24"/>
        </w:rPr>
        <w:t>одного</w:t>
      </w:r>
      <w:r w:rsidRPr="002B0C2A">
        <w:rPr>
          <w:sz w:val="24"/>
          <w:szCs w:val="24"/>
        </w:rPr>
        <w:t>) рабоч</w:t>
      </w:r>
      <w:r w:rsidR="002B0C2A" w:rsidRPr="002B0C2A">
        <w:rPr>
          <w:sz w:val="24"/>
          <w:szCs w:val="24"/>
        </w:rPr>
        <w:t>его дня</w:t>
      </w:r>
      <w:r w:rsidRPr="002B0C2A">
        <w:rPr>
          <w:sz w:val="24"/>
          <w:szCs w:val="24"/>
        </w:rPr>
        <w:t xml:space="preserve"> с даты поступления запроса. Ответ на запрос разъяснений Организатор размещает посредством функционала ЭТП. Организатор начинает предоставлять </w:t>
      </w:r>
      <w:r w:rsidRPr="00B95777">
        <w:rPr>
          <w:sz w:val="24"/>
          <w:szCs w:val="24"/>
        </w:rPr>
        <w:t xml:space="preserve">ответы на запросы разъяснений с даты публикации закупочной процедуры (п. </w:t>
      </w:r>
      <w:r w:rsidRPr="00B95777">
        <w:rPr>
          <w:sz w:val="24"/>
          <w:szCs w:val="24"/>
        </w:rPr>
        <w:fldChar w:fldCharType="begin"/>
      </w:r>
      <w:r w:rsidRPr="00B95777">
        <w:rPr>
          <w:sz w:val="24"/>
          <w:szCs w:val="24"/>
        </w:rPr>
        <w:instrText xml:space="preserve"> REF _Ref440976663 \r \h  \* MERGEFORMAT </w:instrText>
      </w:r>
      <w:r w:rsidRPr="00B95777">
        <w:rPr>
          <w:sz w:val="24"/>
          <w:szCs w:val="24"/>
        </w:rPr>
      </w:r>
      <w:r w:rsidRPr="00B95777">
        <w:rPr>
          <w:sz w:val="24"/>
          <w:szCs w:val="24"/>
        </w:rPr>
        <w:fldChar w:fldCharType="separate"/>
      </w:r>
      <w:r w:rsidR="001D4B3F">
        <w:rPr>
          <w:sz w:val="24"/>
          <w:szCs w:val="24"/>
        </w:rPr>
        <w:t>4</w:t>
      </w:r>
      <w:r w:rsidRPr="00B95777">
        <w:rPr>
          <w:sz w:val="24"/>
          <w:szCs w:val="24"/>
        </w:rPr>
        <w:fldChar w:fldCharType="end"/>
      </w:r>
      <w:r w:rsidRPr="00B95777">
        <w:rPr>
          <w:sz w:val="24"/>
          <w:szCs w:val="24"/>
        </w:rPr>
        <w:t xml:space="preserve">). Организатор заканчивает предоставлять ответы на запросы разъяснений </w:t>
      </w:r>
      <w:r w:rsidR="0072453A" w:rsidRPr="00B95777">
        <w:rPr>
          <w:sz w:val="24"/>
          <w:szCs w:val="24"/>
        </w:rPr>
        <w:t xml:space="preserve">в срок, указанный в п. </w:t>
      </w:r>
      <w:r w:rsidR="0072453A" w:rsidRPr="00B95777">
        <w:rPr>
          <w:sz w:val="24"/>
          <w:szCs w:val="24"/>
        </w:rPr>
        <w:fldChar w:fldCharType="begin"/>
      </w:r>
      <w:r w:rsidR="0072453A" w:rsidRPr="00B95777">
        <w:rPr>
          <w:sz w:val="24"/>
          <w:szCs w:val="24"/>
        </w:rPr>
        <w:instrText xml:space="preserve"> REF _Ref5977403 \r \h  \* MERGEFORMAT </w:instrText>
      </w:r>
      <w:r w:rsidR="0072453A" w:rsidRPr="00B95777">
        <w:rPr>
          <w:sz w:val="24"/>
          <w:szCs w:val="24"/>
        </w:rPr>
      </w:r>
      <w:r w:rsidR="0072453A" w:rsidRPr="00B95777">
        <w:rPr>
          <w:sz w:val="24"/>
          <w:szCs w:val="24"/>
        </w:rPr>
        <w:fldChar w:fldCharType="separate"/>
      </w:r>
      <w:r w:rsidR="001D4B3F">
        <w:rPr>
          <w:sz w:val="24"/>
          <w:szCs w:val="24"/>
        </w:rPr>
        <w:t>20</w:t>
      </w:r>
      <w:r w:rsidR="0072453A" w:rsidRPr="00B95777">
        <w:rPr>
          <w:sz w:val="24"/>
          <w:szCs w:val="24"/>
        </w:rPr>
        <w:fldChar w:fldCharType="end"/>
      </w:r>
      <w:r w:rsidR="0072453A" w:rsidRPr="00B95777">
        <w:rPr>
          <w:sz w:val="24"/>
          <w:szCs w:val="24"/>
        </w:rPr>
        <w:t xml:space="preserve"> настоящего извещения</w:t>
      </w:r>
      <w:r w:rsidR="0072453A" w:rsidRPr="00B95777">
        <w:rPr>
          <w:iCs/>
          <w:sz w:val="24"/>
          <w:szCs w:val="24"/>
        </w:rPr>
        <w:t>.</w:t>
      </w:r>
    </w:p>
    <w:p w:rsidR="003B28BD" w:rsidRPr="00B95777" w:rsidRDefault="003B28BD" w:rsidP="006E0F55">
      <w:pPr>
        <w:pStyle w:val="afe"/>
        <w:numPr>
          <w:ilvl w:val="0"/>
          <w:numId w:val="4"/>
        </w:numPr>
        <w:tabs>
          <w:tab w:val="left" w:pos="1080"/>
        </w:tabs>
        <w:spacing w:line="240" w:lineRule="auto"/>
        <w:rPr>
          <w:sz w:val="24"/>
          <w:szCs w:val="24"/>
        </w:rPr>
      </w:pPr>
      <w:r w:rsidRPr="00B95777">
        <w:rPr>
          <w:sz w:val="24"/>
          <w:szCs w:val="24"/>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B95777">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B95777">
        <w:rPr>
          <w:sz w:val="24"/>
          <w:szCs w:val="24"/>
        </w:rPr>
        <w:t>окументации по запросу цен</w:t>
      </w:r>
      <w:r w:rsidRPr="00B95777">
        <w:rPr>
          <w:iCs/>
          <w:sz w:val="24"/>
          <w:szCs w:val="24"/>
        </w:rPr>
        <w:t xml:space="preserve">, если в тексте ответа не будет указано иное. В случае, если разъяснения изменяют Документацию, Организатором будут внесены изменения в Документацию (п. </w:t>
      </w:r>
      <w:r w:rsidR="00011AF5">
        <w:rPr>
          <w:iCs/>
          <w:sz w:val="24"/>
          <w:szCs w:val="24"/>
          <w:highlight w:val="blue"/>
        </w:rPr>
        <w:fldChar w:fldCharType="begin"/>
      </w:r>
      <w:r w:rsidR="00011AF5">
        <w:rPr>
          <w:iCs/>
          <w:sz w:val="24"/>
          <w:szCs w:val="24"/>
        </w:rPr>
        <w:instrText xml:space="preserve"> REF _Ref228956692 \r \h </w:instrText>
      </w:r>
      <w:r w:rsidR="00011AF5">
        <w:rPr>
          <w:iCs/>
          <w:sz w:val="24"/>
          <w:szCs w:val="24"/>
          <w:highlight w:val="blue"/>
        </w:rPr>
      </w:r>
      <w:r w:rsidR="00011AF5">
        <w:rPr>
          <w:iCs/>
          <w:sz w:val="24"/>
          <w:szCs w:val="24"/>
          <w:highlight w:val="blue"/>
        </w:rPr>
        <w:fldChar w:fldCharType="separate"/>
      </w:r>
      <w:r w:rsidR="001D4B3F">
        <w:rPr>
          <w:iCs/>
          <w:sz w:val="24"/>
          <w:szCs w:val="24"/>
        </w:rPr>
        <w:t>39</w:t>
      </w:r>
      <w:r w:rsidR="00011AF5">
        <w:rPr>
          <w:iCs/>
          <w:sz w:val="24"/>
          <w:szCs w:val="24"/>
          <w:highlight w:val="blue"/>
        </w:rPr>
        <w:fldChar w:fldCharType="end"/>
      </w:r>
      <w:r w:rsidRPr="00B95777">
        <w:rPr>
          <w:iCs/>
          <w:sz w:val="24"/>
          <w:szCs w:val="24"/>
        </w:rPr>
        <w:t xml:space="preserve">) и, при необходимости, осуществлено продление подачи заявок в соответствии с п. </w:t>
      </w:r>
      <w:r w:rsidRPr="00B95777">
        <w:rPr>
          <w:bCs/>
          <w:iCs/>
          <w:sz w:val="24"/>
          <w:szCs w:val="24"/>
        </w:rPr>
        <w:fldChar w:fldCharType="begin"/>
      </w:r>
      <w:r w:rsidRPr="00B95777">
        <w:rPr>
          <w:iCs/>
          <w:sz w:val="24"/>
          <w:szCs w:val="24"/>
        </w:rPr>
        <w:instrText xml:space="preserve"> REF _Ref440968965 \r \h </w:instrText>
      </w:r>
      <w:r w:rsidRPr="00B95777">
        <w:rPr>
          <w:bCs/>
          <w:iCs/>
          <w:sz w:val="24"/>
          <w:szCs w:val="24"/>
        </w:rPr>
        <w:instrText xml:space="preserve"> \* MERGEFORMAT </w:instrText>
      </w:r>
      <w:r w:rsidRPr="00B95777">
        <w:rPr>
          <w:bCs/>
          <w:iCs/>
          <w:sz w:val="24"/>
          <w:szCs w:val="24"/>
        </w:rPr>
      </w:r>
      <w:r w:rsidRPr="00B95777">
        <w:rPr>
          <w:bCs/>
          <w:iCs/>
          <w:sz w:val="24"/>
          <w:szCs w:val="24"/>
        </w:rPr>
        <w:fldChar w:fldCharType="separate"/>
      </w:r>
      <w:r w:rsidR="001D4B3F">
        <w:rPr>
          <w:iCs/>
          <w:sz w:val="24"/>
          <w:szCs w:val="24"/>
        </w:rPr>
        <w:t>42</w:t>
      </w:r>
      <w:r w:rsidRPr="00B95777">
        <w:rPr>
          <w:bCs/>
          <w:iCs/>
          <w:sz w:val="24"/>
          <w:szCs w:val="24"/>
        </w:rPr>
        <w:fldChar w:fldCharType="end"/>
      </w:r>
      <w:r w:rsidRPr="00B95777">
        <w:rPr>
          <w:iCs/>
          <w:sz w:val="24"/>
          <w:szCs w:val="24"/>
        </w:rPr>
        <w:t>.</w:t>
      </w:r>
    </w:p>
    <w:p w:rsidR="00431757" w:rsidRPr="00976622" w:rsidRDefault="00431757" w:rsidP="006E0F55">
      <w:pPr>
        <w:pStyle w:val="afe"/>
        <w:numPr>
          <w:ilvl w:val="0"/>
          <w:numId w:val="4"/>
        </w:numPr>
        <w:tabs>
          <w:tab w:val="left" w:pos="1080"/>
        </w:tabs>
        <w:spacing w:line="240" w:lineRule="auto"/>
        <w:rPr>
          <w:sz w:val="24"/>
          <w:szCs w:val="24"/>
        </w:rPr>
      </w:pPr>
      <w:bookmarkStart w:id="55" w:name="_Ref440968965"/>
      <w:r w:rsidRPr="00B95777">
        <w:rPr>
          <w:sz w:val="24"/>
          <w:szCs w:val="24"/>
        </w:rPr>
        <w:t>При необходимости Организатор, по решению Закупочной комиссии</w:t>
      </w:r>
      <w:r w:rsidR="004965B3" w:rsidRPr="00B95777">
        <w:rPr>
          <w:sz w:val="24"/>
          <w:szCs w:val="24"/>
        </w:rPr>
        <w:t xml:space="preserve"> </w:t>
      </w:r>
      <w:r w:rsidRPr="00B95777">
        <w:rPr>
          <w:sz w:val="24"/>
          <w:szCs w:val="24"/>
        </w:rPr>
        <w:t xml:space="preserve">имеет право продлевать срок окончания </w:t>
      </w:r>
      <w:r w:rsidRPr="008728A7">
        <w:rPr>
          <w:sz w:val="24"/>
          <w:szCs w:val="24"/>
        </w:rPr>
        <w:t>приема Заявок</w:t>
      </w:r>
      <w:r w:rsidR="003C3E7B" w:rsidRPr="008728A7">
        <w:rPr>
          <w:sz w:val="24"/>
          <w:szCs w:val="24"/>
        </w:rPr>
        <w:t xml:space="preserve"> (</w:t>
      </w:r>
      <w:r w:rsidR="00AB2E60" w:rsidRPr="008728A7">
        <w:rPr>
          <w:sz w:val="24"/>
          <w:szCs w:val="24"/>
        </w:rPr>
        <w:t xml:space="preserve">п. </w:t>
      </w:r>
      <w:r w:rsidR="00AB2E60" w:rsidRPr="008728A7">
        <w:rPr>
          <w:sz w:val="24"/>
          <w:szCs w:val="24"/>
        </w:rPr>
        <w:fldChar w:fldCharType="begin"/>
      </w:r>
      <w:r w:rsidR="00AB2E60" w:rsidRPr="008728A7">
        <w:rPr>
          <w:sz w:val="24"/>
          <w:szCs w:val="24"/>
        </w:rPr>
        <w:instrText xml:space="preserve"> REF _Ref114676311 \r \h </w:instrText>
      </w:r>
      <w:r w:rsidR="008728A7">
        <w:rPr>
          <w:sz w:val="24"/>
          <w:szCs w:val="24"/>
        </w:rPr>
        <w:instrText xml:space="preserve"> \* MERGEFORMAT </w:instrText>
      </w:r>
      <w:r w:rsidR="00AB2E60" w:rsidRPr="008728A7">
        <w:rPr>
          <w:sz w:val="24"/>
          <w:szCs w:val="24"/>
        </w:rPr>
      </w:r>
      <w:r w:rsidR="00AB2E60" w:rsidRPr="008728A7">
        <w:rPr>
          <w:sz w:val="24"/>
          <w:szCs w:val="24"/>
        </w:rPr>
        <w:fldChar w:fldCharType="separate"/>
      </w:r>
      <w:r w:rsidR="001D4B3F">
        <w:rPr>
          <w:sz w:val="24"/>
          <w:szCs w:val="24"/>
        </w:rPr>
        <w:t>19</w:t>
      </w:r>
      <w:r w:rsidR="00AB2E60" w:rsidRPr="008728A7">
        <w:rPr>
          <w:sz w:val="24"/>
          <w:szCs w:val="24"/>
        </w:rPr>
        <w:fldChar w:fldCharType="end"/>
      </w:r>
      <w:r w:rsidR="003C3E7B" w:rsidRPr="008728A7">
        <w:rPr>
          <w:sz w:val="24"/>
          <w:szCs w:val="24"/>
        </w:rPr>
        <w:t>)</w:t>
      </w:r>
      <w:r w:rsidRPr="008728A7">
        <w:rPr>
          <w:sz w:val="24"/>
          <w:szCs w:val="24"/>
        </w:rPr>
        <w:t>.</w:t>
      </w:r>
      <w:bookmarkEnd w:id="55"/>
      <w:r w:rsidRPr="008728A7">
        <w:rPr>
          <w:sz w:val="24"/>
          <w:szCs w:val="24"/>
        </w:rPr>
        <w:t xml:space="preserve"> Все Участники, оформившие свое участие в запросе </w:t>
      </w:r>
      <w:r w:rsidR="00413C5D" w:rsidRPr="008728A7">
        <w:rPr>
          <w:sz w:val="24"/>
          <w:szCs w:val="24"/>
        </w:rPr>
        <w:t>цен</w:t>
      </w:r>
      <w:r w:rsidRPr="008728A7">
        <w:rPr>
          <w:sz w:val="24"/>
          <w:szCs w:val="24"/>
        </w:rPr>
        <w:t xml:space="preserve"> через ЭТП, получат соответствующие уведомления в порядке, установленными правилами ЭТП.</w:t>
      </w:r>
      <w:r w:rsidR="006E61DB" w:rsidRPr="008728A7">
        <w:rPr>
          <w:sz w:val="24"/>
          <w:szCs w:val="24"/>
        </w:rPr>
        <w:t xml:space="preserve"> В случае внесения изменений, касающихся исключительно изменения срока подачи заявок в сторону увеличения такого срока без изменения иных параметров закупки, такие изменения могут быть внесены в любое время до окончания первоначально установленного срока подачи заявок без обязательства продления этого срока на срок не менее половины, определенного по конкретной </w:t>
      </w:r>
      <w:r w:rsidR="006E61DB" w:rsidRPr="00976622">
        <w:rPr>
          <w:sz w:val="24"/>
          <w:szCs w:val="24"/>
        </w:rPr>
        <w:t>закупочной процедуре</w:t>
      </w:r>
      <w:r w:rsidR="00000C5A" w:rsidRPr="00976622">
        <w:rPr>
          <w:sz w:val="24"/>
          <w:szCs w:val="24"/>
        </w:rPr>
        <w:t>.</w:t>
      </w:r>
    </w:p>
    <w:p w:rsidR="007C6E12" w:rsidRPr="00B95777" w:rsidRDefault="007C6E12" w:rsidP="006E0F55">
      <w:pPr>
        <w:pStyle w:val="afe"/>
        <w:numPr>
          <w:ilvl w:val="0"/>
          <w:numId w:val="4"/>
        </w:numPr>
        <w:tabs>
          <w:tab w:val="left" w:pos="1080"/>
        </w:tabs>
        <w:spacing w:line="240" w:lineRule="auto"/>
        <w:rPr>
          <w:sz w:val="24"/>
          <w:szCs w:val="24"/>
        </w:rPr>
      </w:pPr>
      <w:r w:rsidRPr="00976622">
        <w:rPr>
          <w:sz w:val="24"/>
          <w:szCs w:val="24"/>
        </w:rPr>
        <w:lastRenderedPageBreak/>
        <w:t xml:space="preserve">Оценка Заявок осуществляется Закупочной комиссией </w:t>
      </w:r>
      <w:r w:rsidRPr="00976622">
        <w:rPr>
          <w:spacing w:val="-1"/>
          <w:sz w:val="24"/>
          <w:szCs w:val="24"/>
        </w:rPr>
        <w:t xml:space="preserve">и иными лицами (экспертами и специалистами), привлеченными </w:t>
      </w:r>
      <w:r w:rsidRPr="00976622">
        <w:rPr>
          <w:sz w:val="24"/>
          <w:szCs w:val="24"/>
        </w:rPr>
        <w:t>Организатором</w:t>
      </w:r>
      <w:r w:rsidRPr="008728A7">
        <w:rPr>
          <w:sz w:val="24"/>
          <w:szCs w:val="24"/>
        </w:rPr>
        <w:t>. Оценка Заявок будет осуществляться, исходя из электронных версий документов Заявок, в соответствии с условиями</w:t>
      </w:r>
      <w:r w:rsidRPr="00B95777">
        <w:rPr>
          <w:sz w:val="24"/>
          <w:szCs w:val="24"/>
        </w:rPr>
        <w:t xml:space="preserve">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9756A9" w:rsidRPr="00B95777">
        <w:rPr>
          <w:iCs/>
          <w:sz w:val="24"/>
          <w:szCs w:val="24"/>
        </w:rPr>
        <w:t>ПАО «Россети Центр»</w:t>
      </w:r>
      <w:r w:rsidRPr="00B95777">
        <w:rPr>
          <w:sz w:val="24"/>
          <w:szCs w:val="24"/>
        </w:rPr>
        <w:t xml:space="preserve">, </w:t>
      </w:r>
      <w:r w:rsidR="00F946B6" w:rsidRPr="00B23BFA">
        <w:rPr>
          <w:iCs/>
          <w:sz w:val="24"/>
          <w:szCs w:val="24"/>
        </w:rPr>
        <w:t xml:space="preserve">ПАО «Россети Центр и Приволжье», </w:t>
      </w:r>
      <w:r w:rsidRPr="00B95777">
        <w:rPr>
          <w:sz w:val="24"/>
          <w:szCs w:val="24"/>
        </w:rPr>
        <w:t>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Оценка Заявок включа</w:t>
      </w:r>
      <w:r w:rsidR="00750101" w:rsidRPr="00B95777">
        <w:rPr>
          <w:sz w:val="24"/>
          <w:szCs w:val="24"/>
        </w:rPr>
        <w:t>е</w:t>
      </w:r>
      <w:r w:rsidRPr="00B95777">
        <w:rPr>
          <w:sz w:val="24"/>
          <w:szCs w:val="24"/>
        </w:rPr>
        <w:t xml:space="preserve">т отборочную стадию (пункт </w:t>
      </w:r>
      <w:r w:rsidR="0000453A" w:rsidRPr="00B95777">
        <w:fldChar w:fldCharType="begin"/>
      </w:r>
      <w:r w:rsidR="0000453A" w:rsidRPr="00B95777">
        <w:rPr>
          <w:sz w:val="24"/>
          <w:szCs w:val="24"/>
        </w:rPr>
        <w:instrText xml:space="preserve"> REF _Ref440971211 \r \h </w:instrText>
      </w:r>
      <w:r w:rsidR="00AA12FE" w:rsidRPr="00B95777">
        <w:instrText xml:space="preserve"> \* MERGEFORMAT </w:instrText>
      </w:r>
      <w:r w:rsidR="0000453A" w:rsidRPr="00B95777">
        <w:fldChar w:fldCharType="separate"/>
      </w:r>
      <w:r w:rsidR="001D4B3F">
        <w:rPr>
          <w:sz w:val="24"/>
          <w:szCs w:val="24"/>
        </w:rPr>
        <w:t>44</w:t>
      </w:r>
      <w:r w:rsidR="0000453A" w:rsidRPr="00B95777">
        <w:fldChar w:fldCharType="end"/>
      </w:r>
      <w:r w:rsidRPr="00B95777">
        <w:rPr>
          <w:sz w:val="24"/>
          <w:szCs w:val="24"/>
        </w:rPr>
        <w:t xml:space="preserve">) и оценочную стадию (пункт </w:t>
      </w:r>
      <w:r w:rsidR="00931E0D" w:rsidRPr="00B95777">
        <w:fldChar w:fldCharType="begin"/>
      </w:r>
      <w:r w:rsidR="00931E0D" w:rsidRPr="00B95777">
        <w:rPr>
          <w:sz w:val="24"/>
          <w:szCs w:val="24"/>
        </w:rPr>
        <w:instrText xml:space="preserve"> REF _Ref516150028 \r \h </w:instrText>
      </w:r>
      <w:r w:rsidR="00AA12FE" w:rsidRPr="00B95777">
        <w:instrText xml:space="preserve"> \* MERGEFORMAT </w:instrText>
      </w:r>
      <w:r w:rsidR="00931E0D" w:rsidRPr="00B95777">
        <w:fldChar w:fldCharType="separate"/>
      </w:r>
      <w:r w:rsidR="001D4B3F">
        <w:rPr>
          <w:sz w:val="24"/>
          <w:szCs w:val="24"/>
        </w:rPr>
        <w:t>45</w:t>
      </w:r>
      <w:r w:rsidR="00931E0D" w:rsidRPr="00B95777">
        <w:fldChar w:fldCharType="end"/>
      </w:r>
      <w:r w:rsidRPr="00B95777">
        <w:rPr>
          <w:sz w:val="24"/>
          <w:szCs w:val="24"/>
        </w:rPr>
        <w:t xml:space="preserve">). </w:t>
      </w:r>
    </w:p>
    <w:p w:rsidR="0000453A" w:rsidRPr="00B95777" w:rsidRDefault="0000453A" w:rsidP="006E0F55">
      <w:pPr>
        <w:pStyle w:val="afe"/>
        <w:numPr>
          <w:ilvl w:val="0"/>
          <w:numId w:val="4"/>
        </w:numPr>
        <w:tabs>
          <w:tab w:val="left" w:pos="1080"/>
        </w:tabs>
        <w:spacing w:line="240" w:lineRule="auto"/>
        <w:rPr>
          <w:sz w:val="24"/>
          <w:szCs w:val="24"/>
          <w:u w:val="single"/>
        </w:rPr>
      </w:pPr>
      <w:bookmarkStart w:id="56" w:name="_Ref440971211"/>
      <w:r w:rsidRPr="00B95777">
        <w:rPr>
          <w:sz w:val="24"/>
          <w:szCs w:val="24"/>
          <w:u w:val="single"/>
        </w:rPr>
        <w:t>Порядок проведения отборочной стадии:</w:t>
      </w:r>
      <w:bookmarkEnd w:id="56"/>
    </w:p>
    <w:p w:rsidR="0000453A" w:rsidRPr="00B95777"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В рамках отборочной стадии Закупочная комиссия проверяет:</w:t>
      </w:r>
    </w:p>
    <w:p w:rsidR="0000453A" w:rsidRPr="00B95777"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95777">
        <w:rPr>
          <w:sz w:val="24"/>
          <w:szCs w:val="24"/>
        </w:rPr>
        <w:t xml:space="preserve">правильность оформления Заявки и </w:t>
      </w:r>
      <w:r w:rsidR="00685203" w:rsidRPr="00B95777">
        <w:rPr>
          <w:sz w:val="24"/>
          <w:szCs w:val="24"/>
        </w:rPr>
        <w:t>её</w:t>
      </w:r>
      <w:r w:rsidRPr="00B95777">
        <w:rPr>
          <w:sz w:val="24"/>
          <w:szCs w:val="24"/>
        </w:rPr>
        <w:t xml:space="preserve"> соответствие требованиям настоящей Документации по существу;</w:t>
      </w:r>
    </w:p>
    <w:p w:rsidR="0000453A" w:rsidRPr="00D86EDD"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95777">
        <w:rPr>
          <w:sz w:val="24"/>
          <w:szCs w:val="24"/>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94DE4" w:rsidRPr="00B9577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B95777">
        <w:rPr>
          <w:sz w:val="24"/>
          <w:szCs w:val="24"/>
        </w:rPr>
        <w:t xml:space="preserve">, Федерального закона от 18.07.2011 № 223-ФЗ «О закупках товаров, работ, услуг отдельными видами </w:t>
      </w:r>
      <w:r w:rsidRPr="00D86EDD">
        <w:rPr>
          <w:sz w:val="24"/>
          <w:szCs w:val="24"/>
        </w:rPr>
        <w:t xml:space="preserve">юридических лиц»; отсутствие отрицательных отзывов о работе Участника; </w:t>
      </w:r>
    </w:p>
    <w:p w:rsidR="0000453A" w:rsidRPr="008A1489"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D86EDD">
        <w:rPr>
          <w:sz w:val="24"/>
          <w:szCs w:val="24"/>
        </w:rPr>
        <w:t xml:space="preserve">соответствие коммерческой и технической </w:t>
      </w:r>
      <w:r w:rsidRPr="008A1489">
        <w:rPr>
          <w:sz w:val="24"/>
          <w:szCs w:val="24"/>
        </w:rPr>
        <w:t>составляющих Заявки требованиям настоящей Документации, в том числе соответствие цены Заявки установленной начальной (максимальной) цене Договора</w:t>
      </w:r>
      <w:r w:rsidR="00510B6F" w:rsidRPr="008A1489">
        <w:rPr>
          <w:sz w:val="24"/>
          <w:szCs w:val="24"/>
        </w:rPr>
        <w:t xml:space="preserve"> с учетом </w:t>
      </w:r>
      <w:r w:rsidR="00B51691" w:rsidRPr="008A1489">
        <w:rPr>
          <w:sz w:val="24"/>
          <w:szCs w:val="24"/>
        </w:rPr>
        <w:t>НДС</w:t>
      </w:r>
      <w:r w:rsidR="00221378" w:rsidRPr="008A1489">
        <w:rPr>
          <w:sz w:val="24"/>
          <w:szCs w:val="24"/>
        </w:rPr>
        <w:t xml:space="preserve"> и требований по предоставлению национального режима в соответствии с Постановлением правительства РФ №1875</w:t>
      </w:r>
      <w:r w:rsidRPr="008A1489">
        <w:rPr>
          <w:i/>
          <w:sz w:val="24"/>
          <w:szCs w:val="24"/>
        </w:rPr>
        <w:t>.</w:t>
      </w:r>
    </w:p>
    <w:p w:rsidR="0000453A" w:rsidRPr="008A1489" w:rsidRDefault="00A957F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7" w:name="_Ref55304419"/>
      <w:r w:rsidRPr="008A1489">
        <w:rPr>
          <w:bCs/>
          <w:sz w:val="24"/>
          <w:szCs w:val="24"/>
        </w:rPr>
        <w:t>З</w:t>
      </w:r>
      <w:r w:rsidRPr="008A1489">
        <w:rPr>
          <w:sz w:val="24"/>
          <w:szCs w:val="24"/>
        </w:rPr>
        <w:t>акупочная комиссия может</w:t>
      </w:r>
      <w:r w:rsidR="00806C6D" w:rsidRPr="008A1489">
        <w:rPr>
          <w:sz w:val="24"/>
          <w:szCs w:val="24"/>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00453A" w:rsidRPr="008A1489"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8A1489">
        <w:rPr>
          <w:sz w:val="24"/>
          <w:szCs w:val="24"/>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00453A" w:rsidRPr="008A1489"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8" w:name="_Ref55307002"/>
      <w:r w:rsidRPr="008A1489">
        <w:rPr>
          <w:sz w:val="24"/>
          <w:szCs w:val="24"/>
        </w:rPr>
        <w:lastRenderedPageBreak/>
        <w:t>По результатам проведения отборочной стадии Закупочная комиссия отклонит Заявки, которые</w:t>
      </w:r>
      <w:r w:rsidR="0094588A" w:rsidRPr="008A1489">
        <w:rPr>
          <w:sz w:val="24"/>
          <w:szCs w:val="24"/>
        </w:rPr>
        <w:t xml:space="preserve"> не соответствуют установленным в настоящей Документации одному либо нескольким отборочным критериям</w:t>
      </w:r>
      <w:r w:rsidRPr="008A1489">
        <w:rPr>
          <w:sz w:val="24"/>
          <w:szCs w:val="24"/>
        </w:rPr>
        <w:t>:</w:t>
      </w:r>
      <w:bookmarkEnd w:id="57"/>
      <w:bookmarkEnd w:id="58"/>
    </w:p>
    <w:p w:rsidR="00C05DDB" w:rsidRPr="008A1489" w:rsidRDefault="00C05DDB" w:rsidP="00ED19A8">
      <w:pPr>
        <w:widowControl w:val="0"/>
        <w:numPr>
          <w:ilvl w:val="0"/>
          <w:numId w:val="14"/>
        </w:numPr>
        <w:tabs>
          <w:tab w:val="left" w:pos="-2127"/>
        </w:tabs>
        <w:suppressAutoHyphens/>
        <w:autoSpaceDE w:val="0"/>
        <w:spacing w:line="264" w:lineRule="auto"/>
        <w:ind w:left="1701" w:hanging="425"/>
        <w:rPr>
          <w:sz w:val="24"/>
          <w:szCs w:val="24"/>
        </w:rPr>
      </w:pPr>
      <w:r w:rsidRPr="008A1489">
        <w:rPr>
          <w:sz w:val="24"/>
          <w:szCs w:val="24"/>
        </w:rPr>
        <w:t>поданы с нарушением порядка подачи Заявок, установленного в настоящей документации;</w:t>
      </w:r>
    </w:p>
    <w:p w:rsidR="0000453A" w:rsidRPr="008A1489" w:rsidRDefault="001436B3" w:rsidP="00ED19A8">
      <w:pPr>
        <w:widowControl w:val="0"/>
        <w:numPr>
          <w:ilvl w:val="0"/>
          <w:numId w:val="14"/>
        </w:numPr>
        <w:tabs>
          <w:tab w:val="left" w:pos="-2127"/>
        </w:tabs>
        <w:suppressAutoHyphens/>
        <w:autoSpaceDE w:val="0"/>
        <w:spacing w:line="264" w:lineRule="auto"/>
        <w:ind w:left="1701" w:hanging="425"/>
        <w:rPr>
          <w:sz w:val="24"/>
          <w:szCs w:val="24"/>
        </w:rPr>
      </w:pPr>
      <w:r w:rsidRPr="008A1489">
        <w:rPr>
          <w:sz w:val="24"/>
          <w:szCs w:val="24"/>
        </w:rPr>
        <w:t xml:space="preserve">заявка участника 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w:t>
      </w:r>
      <w:r w:rsidR="00012FC7" w:rsidRPr="008A1489">
        <w:rPr>
          <w:sz w:val="24"/>
          <w:szCs w:val="24"/>
        </w:rPr>
        <w:t>в</w:t>
      </w:r>
      <w:r w:rsidR="000C758B" w:rsidRPr="008A1489">
        <w:rPr>
          <w:sz w:val="24"/>
          <w:szCs w:val="24"/>
        </w:rPr>
        <w:t xml:space="preserve"> том числе в части соблюдения требований по </w:t>
      </w:r>
      <w:r w:rsidR="00012FC7" w:rsidRPr="008A1489">
        <w:rPr>
          <w:sz w:val="24"/>
          <w:szCs w:val="24"/>
        </w:rPr>
        <w:t>п</w:t>
      </w:r>
      <w:r w:rsidR="000C758B" w:rsidRPr="008A1489">
        <w:rPr>
          <w:sz w:val="24"/>
          <w:szCs w:val="24"/>
        </w:rPr>
        <w:t>редоставлению национального режима в соответствии с Постановлением правительства РФ №1875</w:t>
      </w:r>
      <w:r w:rsidR="0000453A" w:rsidRPr="008A1489">
        <w:rPr>
          <w:sz w:val="24"/>
          <w:szCs w:val="24"/>
        </w:rPr>
        <w:t>;</w:t>
      </w:r>
    </w:p>
    <w:p w:rsidR="00CA30A2" w:rsidRPr="008A1489" w:rsidRDefault="00765C03" w:rsidP="00ED19A8">
      <w:pPr>
        <w:widowControl w:val="0"/>
        <w:numPr>
          <w:ilvl w:val="0"/>
          <w:numId w:val="14"/>
        </w:numPr>
        <w:tabs>
          <w:tab w:val="left" w:pos="-2127"/>
        </w:tabs>
        <w:suppressAutoHyphens/>
        <w:autoSpaceDE w:val="0"/>
        <w:spacing w:line="264" w:lineRule="auto"/>
        <w:ind w:left="1701" w:hanging="425"/>
        <w:rPr>
          <w:sz w:val="24"/>
          <w:szCs w:val="24"/>
        </w:rPr>
      </w:pPr>
      <w:r w:rsidRPr="008A1489">
        <w:rPr>
          <w:sz w:val="24"/>
          <w:szCs w:val="24"/>
        </w:rPr>
        <w:t>имеют</w:t>
      </w:r>
      <w:r w:rsidR="00CA30A2" w:rsidRPr="008A1489">
        <w:rPr>
          <w:sz w:val="24"/>
          <w:szCs w:val="24"/>
        </w:rPr>
        <w:t xml:space="preserve"> цен</w:t>
      </w:r>
      <w:r w:rsidRPr="008A1489">
        <w:rPr>
          <w:sz w:val="24"/>
          <w:szCs w:val="24"/>
        </w:rPr>
        <w:t>у</w:t>
      </w:r>
      <w:r w:rsidR="00CA30A2" w:rsidRPr="008A1489">
        <w:rPr>
          <w:sz w:val="24"/>
          <w:szCs w:val="24"/>
        </w:rPr>
        <w:t xml:space="preserve"> Заявки</w:t>
      </w:r>
      <w:r w:rsidRPr="008A1489">
        <w:rPr>
          <w:sz w:val="24"/>
          <w:szCs w:val="24"/>
        </w:rPr>
        <w:t>,</w:t>
      </w:r>
      <w:r w:rsidR="00CA30A2" w:rsidRPr="008A1489">
        <w:rPr>
          <w:sz w:val="24"/>
          <w:szCs w:val="24"/>
        </w:rPr>
        <w:t xml:space="preserve"> превыша</w:t>
      </w:r>
      <w:r w:rsidRPr="008A1489">
        <w:rPr>
          <w:sz w:val="24"/>
          <w:szCs w:val="24"/>
        </w:rPr>
        <w:t>ющую</w:t>
      </w:r>
      <w:r w:rsidR="00CA30A2" w:rsidRPr="008A1489">
        <w:rPr>
          <w:sz w:val="24"/>
          <w:szCs w:val="24"/>
        </w:rPr>
        <w:t xml:space="preserve"> начальную (</w:t>
      </w:r>
      <w:r w:rsidR="009D200F" w:rsidRPr="008A1489">
        <w:rPr>
          <w:sz w:val="24"/>
          <w:szCs w:val="24"/>
        </w:rPr>
        <w:t>максимальную</w:t>
      </w:r>
      <w:r w:rsidR="00CA30A2" w:rsidRPr="008A1489">
        <w:rPr>
          <w:sz w:val="24"/>
          <w:szCs w:val="24"/>
        </w:rPr>
        <w:t>) цену</w:t>
      </w:r>
      <w:r w:rsidR="00693173" w:rsidRPr="008A1489">
        <w:rPr>
          <w:sz w:val="24"/>
          <w:szCs w:val="24"/>
        </w:rPr>
        <w:t xml:space="preserve"> Договора</w:t>
      </w:r>
      <w:r w:rsidR="00221378" w:rsidRPr="008A1489">
        <w:rPr>
          <w:sz w:val="24"/>
          <w:szCs w:val="24"/>
        </w:rPr>
        <w:t xml:space="preserve"> </w:t>
      </w:r>
      <w:r w:rsidR="00510B6F" w:rsidRPr="008A1489">
        <w:rPr>
          <w:sz w:val="24"/>
          <w:szCs w:val="24"/>
        </w:rPr>
        <w:t>с учетом</w:t>
      </w:r>
      <w:r w:rsidR="00221378" w:rsidRPr="008A1489">
        <w:rPr>
          <w:sz w:val="24"/>
          <w:szCs w:val="24"/>
        </w:rPr>
        <w:t xml:space="preserve"> НДС</w:t>
      </w:r>
      <w:r w:rsidR="00CA30A2" w:rsidRPr="008A1489">
        <w:rPr>
          <w:sz w:val="24"/>
          <w:szCs w:val="24"/>
        </w:rPr>
        <w:t>;</w:t>
      </w:r>
    </w:p>
    <w:p w:rsidR="0000453A" w:rsidRPr="008A1489" w:rsidRDefault="00EE46CC" w:rsidP="00ED19A8">
      <w:pPr>
        <w:widowControl w:val="0"/>
        <w:numPr>
          <w:ilvl w:val="0"/>
          <w:numId w:val="14"/>
        </w:numPr>
        <w:tabs>
          <w:tab w:val="left" w:pos="-2127"/>
        </w:tabs>
        <w:suppressAutoHyphens/>
        <w:autoSpaceDE w:val="0"/>
        <w:spacing w:line="264" w:lineRule="auto"/>
        <w:ind w:left="1701" w:hanging="425"/>
        <w:rPr>
          <w:sz w:val="24"/>
          <w:szCs w:val="24"/>
        </w:rPr>
      </w:pPr>
      <w:r w:rsidRPr="008A1489">
        <w:rPr>
          <w:sz w:val="24"/>
          <w:szCs w:val="24"/>
          <w:lang w:val="x-none"/>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2C7E6D" w:rsidRPr="008A1489">
        <w:rPr>
          <w:sz w:val="24"/>
          <w:szCs w:val="24"/>
        </w:rPr>
        <w:t>;</w:t>
      </w:r>
    </w:p>
    <w:p w:rsidR="000850D1" w:rsidRPr="008A1489" w:rsidRDefault="000850D1" w:rsidP="00ED19A8">
      <w:pPr>
        <w:widowControl w:val="0"/>
        <w:numPr>
          <w:ilvl w:val="0"/>
          <w:numId w:val="14"/>
        </w:numPr>
        <w:tabs>
          <w:tab w:val="left" w:pos="-2127"/>
        </w:tabs>
        <w:suppressAutoHyphens/>
        <w:autoSpaceDE w:val="0"/>
        <w:spacing w:line="264" w:lineRule="auto"/>
        <w:ind w:left="1701" w:hanging="425"/>
        <w:rPr>
          <w:sz w:val="24"/>
          <w:szCs w:val="24"/>
        </w:rPr>
      </w:pPr>
      <w:r w:rsidRPr="008A1489">
        <w:rPr>
          <w:sz w:val="24"/>
          <w:szCs w:val="24"/>
        </w:rPr>
        <w:t>содержат недостоверные сведения</w:t>
      </w:r>
      <w:r w:rsidR="00AA12FE" w:rsidRPr="008A1489">
        <w:rPr>
          <w:sz w:val="24"/>
          <w:szCs w:val="24"/>
        </w:rPr>
        <w:t>.</w:t>
      </w:r>
    </w:p>
    <w:p w:rsidR="0000453A" w:rsidRPr="00FF4872"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9" w:name="_Ref469063154"/>
      <w:r w:rsidRPr="008A1489">
        <w:rPr>
          <w:sz w:val="24"/>
          <w:szCs w:val="24"/>
        </w:rPr>
        <w:t>При проведении отборочной стадии Организатор вправе</w:t>
      </w:r>
      <w:r w:rsidRPr="00B95777">
        <w:rPr>
          <w:sz w:val="24"/>
          <w:szCs w:val="24"/>
        </w:rPr>
        <w:t xml:space="preserve"> проверять </w:t>
      </w:r>
      <w:r w:rsidRPr="00FF4872">
        <w:rPr>
          <w:sz w:val="24"/>
          <w:szCs w:val="24"/>
        </w:rPr>
        <w:t xml:space="preserve">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2C7E6D" w:rsidRPr="00FF4872">
        <w:rPr>
          <w:sz w:val="24"/>
          <w:szCs w:val="24"/>
        </w:rPr>
        <w:t xml:space="preserve">или документов (представлении </w:t>
      </w:r>
      <w:r w:rsidR="00D751DB" w:rsidRPr="00FF4872">
        <w:rPr>
          <w:sz w:val="24"/>
          <w:szCs w:val="24"/>
        </w:rPr>
        <w:t xml:space="preserve">фальсифицированных </w:t>
      </w:r>
      <w:r w:rsidR="002C7E6D" w:rsidRPr="00FF4872">
        <w:rPr>
          <w:sz w:val="24"/>
          <w:szCs w:val="24"/>
        </w:rPr>
        <w:t xml:space="preserve">документов), </w:t>
      </w:r>
      <w:r w:rsidRPr="00FF4872">
        <w:rPr>
          <w:sz w:val="24"/>
          <w:szCs w:val="24"/>
        </w:rPr>
        <w:t>приведенных в составе Заявки, Заявка участника будет отклонена.</w:t>
      </w:r>
      <w:bookmarkEnd w:id="59"/>
      <w:r w:rsidRPr="00FF4872">
        <w:rPr>
          <w:sz w:val="24"/>
          <w:szCs w:val="24"/>
        </w:rPr>
        <w:t xml:space="preserve">  </w:t>
      </w:r>
    </w:p>
    <w:p w:rsidR="000850D1" w:rsidRPr="00FF4872" w:rsidRDefault="000850D1" w:rsidP="000850D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0" w:name="_Ref440971505"/>
      <w:r w:rsidRPr="00FF4872">
        <w:rPr>
          <w:sz w:val="24"/>
          <w:szCs w:val="24"/>
          <w:lang w:val="x-none"/>
        </w:rPr>
        <w:t>Заявка Участника будет отклонена на основании отрицательного заключения службы безопасности Заказчика</w:t>
      </w:r>
      <w:r w:rsidR="007E2B16" w:rsidRPr="00FF4872">
        <w:rPr>
          <w:sz w:val="24"/>
          <w:szCs w:val="24"/>
        </w:rPr>
        <w:t>.</w:t>
      </w:r>
    </w:p>
    <w:p w:rsidR="00CA3A51" w:rsidRPr="00331BBD" w:rsidRDefault="00CA3A51" w:rsidP="00CA3A51">
      <w:pPr>
        <w:widowControl w:val="0"/>
        <w:numPr>
          <w:ilvl w:val="1"/>
          <w:numId w:val="4"/>
        </w:numPr>
        <w:shd w:val="clear" w:color="auto" w:fill="FFFFFF"/>
        <w:tabs>
          <w:tab w:val="num" w:pos="141"/>
          <w:tab w:val="left" w:pos="1418"/>
        </w:tabs>
        <w:suppressAutoHyphens/>
        <w:autoSpaceDE w:val="0"/>
        <w:spacing w:before="60" w:line="240" w:lineRule="auto"/>
        <w:ind w:left="1418" w:right="159" w:hanging="709"/>
        <w:rPr>
          <w:sz w:val="24"/>
          <w:szCs w:val="24"/>
        </w:rPr>
      </w:pPr>
      <w:r w:rsidRPr="00FF4872">
        <w:rPr>
          <w:sz w:val="24"/>
          <w:szCs w:val="24"/>
        </w:rPr>
        <w:t xml:space="preserve">Рассмотрение ценовых предложений осуществляется в части непревышения ценового предложения участника начальной (максимальной) цены договора,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r w:rsidR="00684357" w:rsidRPr="00FF4872">
        <w:rPr>
          <w:sz w:val="24"/>
          <w:szCs w:val="24"/>
        </w:rPr>
        <w:t xml:space="preserve">непревышения участником при </w:t>
      </w:r>
      <w:r w:rsidR="00684357" w:rsidRPr="00331BBD">
        <w:rPr>
          <w:sz w:val="24"/>
          <w:szCs w:val="24"/>
        </w:rPr>
        <w:t xml:space="preserve">проведении переторжки единичных расценок либо отдельных стоимостных позиций, первоначально представленных в заявке, </w:t>
      </w:r>
      <w:r w:rsidRPr="00331BBD">
        <w:rPr>
          <w:sz w:val="24"/>
          <w:szCs w:val="24"/>
        </w:rPr>
        <w:t xml:space="preserve">соответствия установленным требованиям </w:t>
      </w:r>
      <w:r w:rsidR="00B51691" w:rsidRPr="00331BBD">
        <w:rPr>
          <w:sz w:val="24"/>
          <w:szCs w:val="24"/>
        </w:rPr>
        <w:t>в части соблюдения требований по Предоставлению национального режима в соответствии с Постановлением правительства РФ №1875</w:t>
      </w:r>
      <w:r w:rsidR="001E674B" w:rsidRPr="00331BBD">
        <w:rPr>
          <w:sz w:val="24"/>
          <w:szCs w:val="24"/>
        </w:rPr>
        <w:t xml:space="preserve"> и др</w:t>
      </w:r>
      <w:r w:rsidRPr="00331BBD">
        <w:rPr>
          <w:sz w:val="24"/>
          <w:szCs w:val="24"/>
        </w:rPr>
        <w:t>.</w:t>
      </w:r>
    </w:p>
    <w:p w:rsidR="0000453A" w:rsidRPr="00FF4872" w:rsidRDefault="00D92DE0" w:rsidP="006E0F55">
      <w:pPr>
        <w:pStyle w:val="afe"/>
        <w:numPr>
          <w:ilvl w:val="0"/>
          <w:numId w:val="4"/>
        </w:numPr>
        <w:tabs>
          <w:tab w:val="left" w:pos="1080"/>
        </w:tabs>
        <w:spacing w:line="240" w:lineRule="auto"/>
        <w:rPr>
          <w:sz w:val="24"/>
          <w:szCs w:val="24"/>
        </w:rPr>
      </w:pPr>
      <w:bookmarkStart w:id="61" w:name="_Ref516150028"/>
      <w:r w:rsidRPr="00FF4872">
        <w:rPr>
          <w:sz w:val="24"/>
          <w:szCs w:val="24"/>
          <w:u w:val="single"/>
        </w:rPr>
        <w:t>Порядок проведения оценочной стадии:</w:t>
      </w:r>
      <w:bookmarkEnd w:id="60"/>
      <w:bookmarkEnd w:id="61"/>
    </w:p>
    <w:p w:rsidR="00DF6641" w:rsidRPr="008A1489" w:rsidRDefault="00D92DE0" w:rsidP="00DF664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F4872">
        <w:rPr>
          <w:sz w:val="24"/>
          <w:szCs w:val="24"/>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w:t>
      </w:r>
      <w:r w:rsidRPr="00DF6641">
        <w:rPr>
          <w:sz w:val="24"/>
          <w:szCs w:val="24"/>
        </w:rPr>
        <w:t xml:space="preserve">степени предпочтительности для </w:t>
      </w:r>
      <w:r w:rsidRPr="00331BBD">
        <w:rPr>
          <w:sz w:val="24"/>
          <w:szCs w:val="24"/>
        </w:rPr>
        <w:t xml:space="preserve">Заказчика </w:t>
      </w:r>
      <w:r w:rsidR="00F946B6" w:rsidRPr="00EE1825">
        <w:rPr>
          <w:sz w:val="24"/>
          <w:szCs w:val="24"/>
        </w:rPr>
        <w:t xml:space="preserve">исходя из цены Заявки </w:t>
      </w:r>
      <w:r w:rsidR="00610706" w:rsidRPr="00331BBD">
        <w:rPr>
          <w:sz w:val="24"/>
          <w:szCs w:val="24"/>
        </w:rPr>
        <w:t xml:space="preserve">с учетом </w:t>
      </w:r>
      <w:r w:rsidR="00303565" w:rsidRPr="00331BBD">
        <w:rPr>
          <w:sz w:val="24"/>
          <w:szCs w:val="24"/>
        </w:rPr>
        <w:t xml:space="preserve">соблюдения требований по Предоставлению национального режима в соответствии с Постановлением правительства РФ №1875 </w:t>
      </w:r>
      <w:r w:rsidR="00610706" w:rsidRPr="00331BBD">
        <w:rPr>
          <w:sz w:val="24"/>
          <w:szCs w:val="24"/>
        </w:rPr>
        <w:t>(</w:t>
      </w:r>
      <w:r w:rsidR="001436B3" w:rsidRPr="00331BBD">
        <w:rPr>
          <w:sz w:val="24"/>
          <w:szCs w:val="24"/>
        </w:rPr>
        <w:t xml:space="preserve">соответствующие </w:t>
      </w:r>
      <w:r w:rsidR="00303565" w:rsidRPr="00331BBD">
        <w:rPr>
          <w:sz w:val="24"/>
          <w:szCs w:val="24"/>
        </w:rPr>
        <w:t xml:space="preserve">требования </w:t>
      </w:r>
      <w:r w:rsidR="001436B3" w:rsidRPr="00331BBD">
        <w:rPr>
          <w:sz w:val="24"/>
          <w:szCs w:val="24"/>
        </w:rPr>
        <w:t xml:space="preserve">приведены </w:t>
      </w:r>
      <w:r w:rsidR="00610706" w:rsidRPr="00331BBD">
        <w:rPr>
          <w:sz w:val="24"/>
          <w:szCs w:val="24"/>
        </w:rPr>
        <w:t xml:space="preserve">в разделе </w:t>
      </w:r>
      <w:r w:rsidR="00275F1F" w:rsidRPr="00331BBD">
        <w:rPr>
          <w:sz w:val="24"/>
          <w:szCs w:val="24"/>
        </w:rPr>
        <w:fldChar w:fldCharType="begin"/>
      </w:r>
      <w:r w:rsidR="00275F1F" w:rsidRPr="00331BBD">
        <w:rPr>
          <w:sz w:val="24"/>
          <w:szCs w:val="24"/>
        </w:rPr>
        <w:instrText xml:space="preserve"> REF _Ref472428723 \r \h </w:instrText>
      </w:r>
      <w:r w:rsidR="00B95777" w:rsidRPr="00331BBD">
        <w:rPr>
          <w:sz w:val="24"/>
          <w:szCs w:val="24"/>
        </w:rPr>
        <w:instrText xml:space="preserve"> \* MERGEFORMAT </w:instrText>
      </w:r>
      <w:r w:rsidR="00275F1F" w:rsidRPr="00331BBD">
        <w:rPr>
          <w:sz w:val="24"/>
          <w:szCs w:val="24"/>
        </w:rPr>
      </w:r>
      <w:r w:rsidR="00275F1F" w:rsidRPr="00331BBD">
        <w:rPr>
          <w:sz w:val="24"/>
          <w:szCs w:val="24"/>
        </w:rPr>
        <w:fldChar w:fldCharType="separate"/>
      </w:r>
      <w:r w:rsidR="001D4B3F">
        <w:rPr>
          <w:sz w:val="24"/>
          <w:szCs w:val="24"/>
        </w:rPr>
        <w:t>46</w:t>
      </w:r>
      <w:r w:rsidR="00275F1F" w:rsidRPr="00331BBD">
        <w:rPr>
          <w:sz w:val="24"/>
          <w:szCs w:val="24"/>
        </w:rPr>
        <w:fldChar w:fldCharType="end"/>
      </w:r>
      <w:r w:rsidR="00275F1F" w:rsidRPr="00331BBD">
        <w:rPr>
          <w:sz w:val="24"/>
          <w:szCs w:val="24"/>
        </w:rPr>
        <w:t xml:space="preserve"> </w:t>
      </w:r>
      <w:r w:rsidR="00610706" w:rsidRPr="00331BBD">
        <w:rPr>
          <w:sz w:val="24"/>
          <w:szCs w:val="24"/>
        </w:rPr>
        <w:t>Извещения о проведении запроса цен).</w:t>
      </w:r>
      <w:r w:rsidRPr="00331BBD">
        <w:rPr>
          <w:sz w:val="24"/>
          <w:szCs w:val="24"/>
        </w:rPr>
        <w:t xml:space="preserve"> </w:t>
      </w:r>
      <w:r w:rsidR="00DF6641" w:rsidRPr="00331BBD">
        <w:rPr>
          <w:sz w:val="24"/>
          <w:szCs w:val="24"/>
        </w:rPr>
        <w:t>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DF6641" w:rsidRPr="00331BBD">
        <w:rPr>
          <w:color w:val="FF0000"/>
          <w:sz w:val="24"/>
          <w:szCs w:val="24"/>
        </w:rPr>
        <w:t xml:space="preserve"> </w:t>
      </w:r>
      <w:r w:rsidRPr="00331BBD">
        <w:rPr>
          <w:sz w:val="24"/>
          <w:szCs w:val="24"/>
        </w:rPr>
        <w:t>Единственным критерием для определени</w:t>
      </w:r>
      <w:r w:rsidR="00A052FB" w:rsidRPr="00331BBD">
        <w:rPr>
          <w:sz w:val="24"/>
          <w:szCs w:val="24"/>
        </w:rPr>
        <w:t>я</w:t>
      </w:r>
      <w:r w:rsidRPr="00331BBD">
        <w:rPr>
          <w:sz w:val="24"/>
          <w:szCs w:val="24"/>
        </w:rPr>
        <w:t xml:space="preserve"> </w:t>
      </w:r>
      <w:r w:rsidR="00A052FB" w:rsidRPr="00331BBD">
        <w:rPr>
          <w:sz w:val="24"/>
          <w:szCs w:val="24"/>
        </w:rPr>
        <w:t>лучшей Заявки запроса цен и Участника</w:t>
      </w:r>
      <w:r w:rsidR="00A052FB" w:rsidRPr="008A1489">
        <w:rPr>
          <w:sz w:val="24"/>
          <w:szCs w:val="24"/>
        </w:rPr>
        <w:t>, чья Заявка признана лучшей (далее - Победителя)</w:t>
      </w:r>
      <w:r w:rsidRPr="008A1489">
        <w:rPr>
          <w:sz w:val="24"/>
          <w:szCs w:val="24"/>
        </w:rPr>
        <w:t xml:space="preserve"> является </w:t>
      </w:r>
      <w:r w:rsidRPr="008A1489">
        <w:rPr>
          <w:sz w:val="24"/>
          <w:szCs w:val="24"/>
        </w:rPr>
        <w:lastRenderedPageBreak/>
        <w:t>наименьшая цена Заявки</w:t>
      </w:r>
      <w:r w:rsidR="00825BA5" w:rsidRPr="008A1489">
        <w:rPr>
          <w:sz w:val="24"/>
          <w:szCs w:val="24"/>
        </w:rPr>
        <w:t xml:space="preserve"> </w:t>
      </w:r>
      <w:r w:rsidR="00510B6F" w:rsidRPr="008A1489">
        <w:rPr>
          <w:sz w:val="24"/>
          <w:szCs w:val="24"/>
        </w:rPr>
        <w:t>с учетом</w:t>
      </w:r>
      <w:r w:rsidR="00825BA5" w:rsidRPr="008A1489">
        <w:rPr>
          <w:sz w:val="24"/>
          <w:szCs w:val="24"/>
        </w:rPr>
        <w:t xml:space="preserve"> НДС</w:t>
      </w:r>
      <w:r w:rsidRPr="008A1489">
        <w:rPr>
          <w:sz w:val="24"/>
          <w:szCs w:val="24"/>
        </w:rPr>
        <w:t>, при условии соответствия Заявки и самого Участника требованиям настоящей Документации.</w:t>
      </w:r>
    </w:p>
    <w:p w:rsidR="00E76C1E" w:rsidRPr="00B95777" w:rsidRDefault="00D92DE0"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8A1489">
        <w:rPr>
          <w:sz w:val="24"/>
          <w:szCs w:val="24"/>
        </w:rPr>
        <w:t xml:space="preserve">Наивысшее место в итоговой ранжировке получает </w:t>
      </w:r>
      <w:r w:rsidR="00413C5D" w:rsidRPr="008A1489">
        <w:rPr>
          <w:sz w:val="24"/>
          <w:szCs w:val="24"/>
        </w:rPr>
        <w:t>Заявка</w:t>
      </w:r>
      <w:r w:rsidRPr="008A1489">
        <w:rPr>
          <w:sz w:val="24"/>
          <w:szCs w:val="24"/>
        </w:rPr>
        <w:t>, имеющая наименьшую цену, сформированную посредством функционала ЭТП. Ранжировка Заявок осуществляется в порядке увеличения цен Заявок (чем выше цена</w:t>
      </w:r>
      <w:r w:rsidR="003A1217" w:rsidRPr="008A1489">
        <w:rPr>
          <w:sz w:val="24"/>
          <w:szCs w:val="24"/>
        </w:rPr>
        <w:t>,</w:t>
      </w:r>
      <w:r w:rsidRPr="008A1489">
        <w:rPr>
          <w:sz w:val="24"/>
          <w:szCs w:val="24"/>
        </w:rPr>
        <w:t xml:space="preserve"> тем ниже место)</w:t>
      </w:r>
      <w:r w:rsidR="000C758B" w:rsidRPr="008A1489">
        <w:rPr>
          <w:sz w:val="24"/>
          <w:szCs w:val="24"/>
        </w:rPr>
        <w:t xml:space="preserve"> с учетом соблюдения</w:t>
      </w:r>
      <w:r w:rsidR="000C758B" w:rsidRPr="00331BBD">
        <w:rPr>
          <w:sz w:val="24"/>
          <w:szCs w:val="24"/>
        </w:rPr>
        <w:t xml:space="preserve"> требований по Предоставлению национального режима в соответствии с Постановлением правительства РФ №1875</w:t>
      </w:r>
      <w:r w:rsidR="00610706" w:rsidRPr="00331BBD">
        <w:rPr>
          <w:sz w:val="24"/>
          <w:szCs w:val="24"/>
        </w:rPr>
        <w:t>.</w:t>
      </w:r>
      <w:r w:rsidR="00F803EC" w:rsidRPr="00331BBD">
        <w:rPr>
          <w:sz w:val="24"/>
          <w:szCs w:val="24"/>
        </w:rPr>
        <w:t xml:space="preserve"> В случае, если цена Заявки двух или нескольких Участников одинакова, при ранжировке Заявок более</w:t>
      </w:r>
      <w:r w:rsidR="00F803EC" w:rsidRPr="00FF4872">
        <w:rPr>
          <w:sz w:val="24"/>
          <w:szCs w:val="24"/>
        </w:rPr>
        <w:t xml:space="preserve"> высокое место (меньший порядковый номер) присваивается Заявке, которая поступила</w:t>
      </w:r>
      <w:r w:rsidR="00F803EC" w:rsidRPr="00B95777">
        <w:rPr>
          <w:sz w:val="24"/>
          <w:szCs w:val="24"/>
        </w:rPr>
        <w:t xml:space="preserve"> ранее других заявок.</w:t>
      </w:r>
    </w:p>
    <w:p w:rsidR="00610706" w:rsidRPr="00331BBD" w:rsidRDefault="000C758B" w:rsidP="006E0F55">
      <w:pPr>
        <w:pStyle w:val="afe"/>
        <w:numPr>
          <w:ilvl w:val="0"/>
          <w:numId w:val="5"/>
        </w:numPr>
        <w:tabs>
          <w:tab w:val="left" w:pos="1260"/>
        </w:tabs>
        <w:spacing w:line="240" w:lineRule="auto"/>
        <w:ind w:firstLine="720"/>
        <w:rPr>
          <w:sz w:val="24"/>
          <w:szCs w:val="24"/>
        </w:rPr>
      </w:pPr>
      <w:bookmarkStart w:id="62" w:name="_Ref472428723"/>
      <w:r w:rsidRPr="00331BBD">
        <w:rPr>
          <w:sz w:val="24"/>
          <w:szCs w:val="24"/>
        </w:rPr>
        <w:t>Предоставление национального режима при осуществлении закупок</w:t>
      </w:r>
      <w:r w:rsidR="00610706" w:rsidRPr="00331BBD">
        <w:rPr>
          <w:sz w:val="24"/>
          <w:szCs w:val="24"/>
        </w:rPr>
        <w:t>.</w:t>
      </w:r>
      <w:bookmarkEnd w:id="62"/>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3B3E24" w:rsidRPr="00331BBD">
        <w:rPr>
          <w:sz w:val="24"/>
          <w:szCs w:val="24"/>
        </w:rPr>
        <w:t xml:space="preserve"> Предоставление национального режима при </w:t>
      </w:r>
      <w:r w:rsidR="006C32AB" w:rsidRPr="00331BBD">
        <w:rPr>
          <w:sz w:val="24"/>
          <w:szCs w:val="24"/>
        </w:rPr>
        <w:t xml:space="preserve">проведении </w:t>
      </w:r>
      <w:r w:rsidR="003B3E24" w:rsidRPr="00331BBD">
        <w:rPr>
          <w:sz w:val="24"/>
          <w:szCs w:val="24"/>
        </w:rPr>
        <w:t>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1D4B3F">
        <w:rPr>
          <w:sz w:val="24"/>
          <w:szCs w:val="24"/>
        </w:rPr>
        <w:t>46.3</w:t>
      </w:r>
      <w:r w:rsidRPr="00331BBD">
        <w:rPr>
          <w:b/>
          <w:bCs/>
          <w:sz w:val="24"/>
          <w:szCs w:val="24"/>
        </w:rPr>
        <w:fldChar w:fldCharType="end"/>
      </w:r>
      <w:r w:rsidRPr="00331BBD">
        <w:rPr>
          <w:sz w:val="24"/>
          <w:szCs w:val="24"/>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63" w:name="_Ref188363562"/>
      <w:r w:rsidRPr="00331BBD">
        <w:rPr>
          <w:sz w:val="24"/>
          <w:szCs w:val="24"/>
        </w:rPr>
        <w:t xml:space="preserve">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w:t>
      </w:r>
      <w:r w:rsidRPr="00331BBD">
        <w:rPr>
          <w:sz w:val="24"/>
          <w:szCs w:val="24"/>
        </w:rPr>
        <w:lastRenderedPageBreak/>
        <w:t>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63"/>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4" w:name="_Ref188364709"/>
      <w:r w:rsidRPr="00331BB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64"/>
      <w:r w:rsidRPr="00331BBD">
        <w:rPr>
          <w:sz w:val="24"/>
          <w:szCs w:val="24"/>
        </w:rPr>
        <w:t xml:space="preserve"> </w:t>
      </w:r>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5" w:name="_Ref188364718"/>
      <w:r w:rsidRPr="00331BB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65"/>
      <w:r w:rsidRPr="00331BBD">
        <w:rPr>
          <w:sz w:val="24"/>
          <w:szCs w:val="24"/>
        </w:rPr>
        <w:t xml:space="preserve"> </w:t>
      </w:r>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6" w:name="_Ref188364722"/>
      <w:r w:rsidRPr="00331BB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6"/>
      <w:r w:rsidRPr="00331BBD">
        <w:rPr>
          <w:sz w:val="24"/>
          <w:szCs w:val="24"/>
        </w:rPr>
        <w:t xml:space="preserve">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иное не предусмотрено мерами, принятыми Правительством Российской Федерации, положения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1D4B3F">
        <w:rPr>
          <w:sz w:val="24"/>
          <w:szCs w:val="24"/>
        </w:rPr>
        <w:t>46.3</w:t>
      </w:r>
      <w:r w:rsidRPr="00331BBD">
        <w:rPr>
          <w:b/>
          <w:bCs/>
          <w:sz w:val="24"/>
          <w:szCs w:val="24"/>
        </w:rPr>
        <w:fldChar w:fldCharType="end"/>
      </w:r>
      <w:r w:rsidRPr="00331BBD">
        <w:rPr>
          <w:sz w:val="24"/>
          <w:szCs w:val="24"/>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 предусмотренный пп. </w:t>
      </w:r>
      <w:r w:rsidRPr="00331BBD">
        <w:rPr>
          <w:b/>
          <w:bCs/>
          <w:sz w:val="24"/>
          <w:szCs w:val="24"/>
        </w:rPr>
        <w:fldChar w:fldCharType="begin"/>
      </w:r>
      <w:r w:rsidRPr="00331BBD">
        <w:rPr>
          <w:sz w:val="24"/>
          <w:szCs w:val="24"/>
        </w:rPr>
        <w:instrText xml:space="preserve"> REF _Ref188364709 \r \h  \* MERGEFORMAT </w:instrText>
      </w:r>
      <w:r w:rsidRPr="00331BBD">
        <w:rPr>
          <w:b/>
          <w:bCs/>
          <w:sz w:val="24"/>
          <w:szCs w:val="24"/>
        </w:rPr>
      </w:r>
      <w:r w:rsidRPr="00331BBD">
        <w:rPr>
          <w:b/>
          <w:bCs/>
          <w:sz w:val="24"/>
          <w:szCs w:val="24"/>
        </w:rPr>
        <w:fldChar w:fldCharType="separate"/>
      </w:r>
      <w:r w:rsidR="001D4B3F">
        <w:rPr>
          <w:sz w:val="24"/>
          <w:szCs w:val="24"/>
        </w:rPr>
        <w:t>а)</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1D4B3F">
        <w:rPr>
          <w:sz w:val="24"/>
          <w:szCs w:val="24"/>
        </w:rPr>
        <w:t>46.3</w:t>
      </w:r>
      <w:r w:rsidRPr="00331BBD">
        <w:rPr>
          <w:b/>
          <w:bCs/>
          <w:sz w:val="24"/>
          <w:szCs w:val="24"/>
        </w:rPr>
        <w:fldChar w:fldCharType="end"/>
      </w:r>
      <w:r w:rsidRPr="00331BBD">
        <w:rPr>
          <w:sz w:val="24"/>
          <w:szCs w:val="24"/>
        </w:rPr>
        <w:t xml:space="preserve"> документации запрет закупок товара, не допускаются:</w:t>
      </w:r>
    </w:p>
    <w:p w:rsidR="000C758B" w:rsidRPr="00331BBD" w:rsidRDefault="000C758B" w:rsidP="00442193">
      <w:pPr>
        <w:pStyle w:val="32"/>
        <w:widowControl w:val="0"/>
        <w:numPr>
          <w:ilvl w:val="0"/>
          <w:numId w:val="31"/>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такого товара; </w:t>
      </w:r>
    </w:p>
    <w:p w:rsidR="000C758B" w:rsidRPr="00331BBD" w:rsidRDefault="000C758B" w:rsidP="00442193">
      <w:pPr>
        <w:pStyle w:val="32"/>
        <w:widowControl w:val="0"/>
        <w:numPr>
          <w:ilvl w:val="0"/>
          <w:numId w:val="31"/>
        </w:numPr>
        <w:tabs>
          <w:tab w:val="left" w:pos="567"/>
          <w:tab w:val="left" w:pos="1701"/>
        </w:tabs>
        <w:snapToGrid w:val="0"/>
        <w:ind w:left="1701" w:firstLine="426"/>
        <w:rPr>
          <w:sz w:val="24"/>
          <w:szCs w:val="24"/>
        </w:rPr>
      </w:pPr>
      <w:r w:rsidRPr="00331BBD">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пп. </w:t>
      </w:r>
      <w:r w:rsidRPr="00331BBD">
        <w:rPr>
          <w:b/>
          <w:bCs/>
          <w:sz w:val="24"/>
          <w:szCs w:val="24"/>
        </w:rPr>
        <w:fldChar w:fldCharType="begin"/>
      </w:r>
      <w:r w:rsidRPr="00331BBD">
        <w:rPr>
          <w:sz w:val="24"/>
          <w:szCs w:val="24"/>
        </w:rPr>
        <w:instrText xml:space="preserve"> REF _Ref188364718 \r \h  \* MERGEFORMAT </w:instrText>
      </w:r>
      <w:r w:rsidRPr="00331BBD">
        <w:rPr>
          <w:b/>
          <w:bCs/>
          <w:sz w:val="24"/>
          <w:szCs w:val="24"/>
        </w:rPr>
      </w:r>
      <w:r w:rsidRPr="00331BBD">
        <w:rPr>
          <w:b/>
          <w:bCs/>
          <w:sz w:val="24"/>
          <w:szCs w:val="24"/>
        </w:rPr>
        <w:fldChar w:fldCharType="separate"/>
      </w:r>
      <w:r w:rsidR="001D4B3F">
        <w:rPr>
          <w:sz w:val="24"/>
          <w:szCs w:val="24"/>
        </w:rPr>
        <w:t>б)</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1D4B3F">
        <w:rPr>
          <w:sz w:val="24"/>
          <w:szCs w:val="24"/>
        </w:rPr>
        <w:t>46.3</w:t>
      </w:r>
      <w:r w:rsidRPr="00331BBD">
        <w:rPr>
          <w:b/>
          <w:bCs/>
          <w:sz w:val="24"/>
          <w:szCs w:val="24"/>
        </w:rPr>
        <w:fldChar w:fldCharType="end"/>
      </w:r>
      <w:r w:rsidRPr="00331BBD">
        <w:rPr>
          <w:sz w:val="24"/>
          <w:szCs w:val="24"/>
        </w:rPr>
        <w:t xml:space="preserve"> документации ограничение закупок товара, не допускаются:</w:t>
      </w:r>
    </w:p>
    <w:p w:rsidR="000C758B" w:rsidRPr="00331BBD" w:rsidRDefault="000C758B" w:rsidP="00442193">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закупки и содержащие предложения о поставке товара российского происхождения; </w:t>
      </w:r>
    </w:p>
    <w:p w:rsidR="000C758B" w:rsidRPr="00331BBD" w:rsidRDefault="000C758B" w:rsidP="00442193">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пп. </w:t>
      </w:r>
      <w:r w:rsidRPr="00331BBD">
        <w:rPr>
          <w:sz w:val="24"/>
          <w:szCs w:val="24"/>
        </w:rPr>
        <w:fldChar w:fldCharType="begin"/>
      </w:r>
      <w:r w:rsidRPr="00331BBD">
        <w:rPr>
          <w:sz w:val="24"/>
          <w:szCs w:val="24"/>
        </w:rPr>
        <w:instrText xml:space="preserve"> REF _Ref188364722 \r \h  \* MERGEFORMAT </w:instrText>
      </w:r>
      <w:r w:rsidRPr="00331BBD">
        <w:rPr>
          <w:sz w:val="24"/>
          <w:szCs w:val="24"/>
        </w:rPr>
      </w:r>
      <w:r w:rsidRPr="00331BBD">
        <w:rPr>
          <w:sz w:val="24"/>
          <w:szCs w:val="24"/>
        </w:rPr>
        <w:fldChar w:fldCharType="separate"/>
      </w:r>
      <w:r w:rsidR="001D4B3F">
        <w:rPr>
          <w:sz w:val="24"/>
          <w:szCs w:val="24"/>
        </w:rPr>
        <w:t>в)</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1D4B3F">
        <w:rPr>
          <w:sz w:val="24"/>
          <w:szCs w:val="24"/>
        </w:rPr>
        <w:t>46.3</w:t>
      </w:r>
      <w:r w:rsidRPr="00331BBD">
        <w:rPr>
          <w:sz w:val="24"/>
          <w:szCs w:val="24"/>
        </w:rPr>
        <w:fldChar w:fldCharType="end"/>
      </w:r>
      <w:r w:rsidRPr="00331BBD">
        <w:rPr>
          <w:sz w:val="24"/>
          <w:szCs w:val="24"/>
        </w:rPr>
        <w:t xml:space="preserve"> документации преимущество в отношении товара российского происхождения:</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bookmarkStart w:id="67" w:name="_Ref188364967"/>
      <w:r w:rsidRPr="00331BBD">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7"/>
      <w:r w:rsidRPr="00331BBD">
        <w:rPr>
          <w:sz w:val="24"/>
          <w:szCs w:val="24"/>
        </w:rPr>
        <w:t xml:space="preserve"> </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r w:rsidRPr="00331BBD">
        <w:rPr>
          <w:sz w:val="24"/>
          <w:szCs w:val="24"/>
        </w:rPr>
        <w:lastRenderedPageBreak/>
        <w:t xml:space="preserve">в случае заключения договора с участником закупки, указанным в пп.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1D4B3F">
        <w:rPr>
          <w:sz w:val="24"/>
          <w:szCs w:val="24"/>
        </w:rPr>
        <w:t>а)</w:t>
      </w:r>
      <w:r w:rsidRPr="00331BBD">
        <w:rPr>
          <w:sz w:val="24"/>
          <w:szCs w:val="24"/>
        </w:rPr>
        <w:fldChar w:fldCharType="end"/>
      </w:r>
      <w:r w:rsidRPr="00331BBD">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1D4B3F">
        <w:rPr>
          <w:sz w:val="24"/>
          <w:szCs w:val="24"/>
        </w:rPr>
        <w:t>а)</w:t>
      </w:r>
      <w:r w:rsidRPr="00331BBD">
        <w:rPr>
          <w:sz w:val="24"/>
          <w:szCs w:val="24"/>
        </w:rPr>
        <w:fldChar w:fldCharType="end"/>
      </w:r>
      <w:r w:rsidRPr="00331BBD">
        <w:rPr>
          <w:sz w:val="24"/>
          <w:szCs w:val="24"/>
        </w:rPr>
        <w:t xml:space="preserve"> настоящего пункта; </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r w:rsidRPr="00331BBD">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 предусмотренный пп. </w:t>
      </w:r>
      <w:r w:rsidRPr="00331BBD">
        <w:rPr>
          <w:sz w:val="24"/>
          <w:szCs w:val="24"/>
        </w:rPr>
        <w:fldChar w:fldCharType="begin"/>
      </w:r>
      <w:r w:rsidRPr="00331BBD">
        <w:rPr>
          <w:sz w:val="24"/>
          <w:szCs w:val="24"/>
        </w:rPr>
        <w:instrText xml:space="preserve"> REF _Ref188364709 \r \h  \* MERGEFORMAT </w:instrText>
      </w:r>
      <w:r w:rsidRPr="00331BBD">
        <w:rPr>
          <w:sz w:val="24"/>
          <w:szCs w:val="24"/>
        </w:rPr>
      </w:r>
      <w:r w:rsidRPr="00331BBD">
        <w:rPr>
          <w:sz w:val="24"/>
          <w:szCs w:val="24"/>
        </w:rPr>
        <w:fldChar w:fldCharType="separate"/>
      </w:r>
      <w:r w:rsidR="001D4B3F">
        <w:rPr>
          <w:sz w:val="24"/>
          <w:szCs w:val="24"/>
        </w:rPr>
        <w:t>а)</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1D4B3F">
        <w:rPr>
          <w:sz w:val="24"/>
          <w:szCs w:val="24"/>
        </w:rPr>
        <w:t>46.3</w:t>
      </w:r>
      <w:r w:rsidRPr="00331BBD">
        <w:rPr>
          <w:sz w:val="24"/>
          <w:szCs w:val="24"/>
        </w:rPr>
        <w:fldChar w:fldCharType="end"/>
      </w:r>
      <w:r w:rsidRPr="00331BBD">
        <w:rPr>
          <w:sz w:val="24"/>
          <w:szCs w:val="24"/>
        </w:rPr>
        <w:t xml:space="preserve"> документации запрет закупки работ, услуг, соответственно выполняемых, оказываемых иностранным лицом, не допускаются:</w:t>
      </w:r>
    </w:p>
    <w:p w:rsidR="000C758B" w:rsidRPr="00331BBD" w:rsidRDefault="000C758B" w:rsidP="00442193">
      <w:pPr>
        <w:pStyle w:val="afff1"/>
        <w:numPr>
          <w:ilvl w:val="0"/>
          <w:numId w:val="34"/>
        </w:numPr>
        <w:spacing w:line="288" w:lineRule="atLeast"/>
        <w:ind w:left="1701" w:firstLine="426"/>
        <w:jc w:val="both"/>
      </w:pPr>
      <w:r w:rsidRPr="00331BBD">
        <w:t>заключение договора на выполнение такой работы, оказание такой услуги с подрядчиком (исполнителем), являющимся иностранным лицом;</w:t>
      </w:r>
    </w:p>
    <w:p w:rsidR="000C758B" w:rsidRPr="00331BBD" w:rsidRDefault="000C758B" w:rsidP="00442193">
      <w:pPr>
        <w:pStyle w:val="afff1"/>
        <w:numPr>
          <w:ilvl w:val="0"/>
          <w:numId w:val="34"/>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0C758B" w:rsidRPr="00331BBD" w:rsidRDefault="000C758B" w:rsidP="00A441A4">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пп. </w:t>
      </w:r>
      <w:r w:rsidRPr="00A441A4">
        <w:rPr>
          <w:sz w:val="24"/>
          <w:szCs w:val="24"/>
        </w:rPr>
        <w:fldChar w:fldCharType="begin"/>
      </w:r>
      <w:r w:rsidRPr="00331BBD">
        <w:rPr>
          <w:sz w:val="24"/>
          <w:szCs w:val="24"/>
        </w:rPr>
        <w:instrText xml:space="preserve"> REF _Ref188364718 \r \h  \* MERGEFORMAT </w:instrText>
      </w:r>
      <w:r w:rsidRPr="00A441A4">
        <w:rPr>
          <w:sz w:val="24"/>
          <w:szCs w:val="24"/>
        </w:rPr>
      </w:r>
      <w:r w:rsidRPr="00A441A4">
        <w:rPr>
          <w:sz w:val="24"/>
          <w:szCs w:val="24"/>
        </w:rPr>
        <w:fldChar w:fldCharType="separate"/>
      </w:r>
      <w:r w:rsidR="001D4B3F">
        <w:rPr>
          <w:sz w:val="24"/>
          <w:szCs w:val="24"/>
        </w:rPr>
        <w:t>б)</w:t>
      </w:r>
      <w:r w:rsidRPr="00A441A4">
        <w:rPr>
          <w:sz w:val="24"/>
          <w:szCs w:val="24"/>
        </w:rPr>
        <w:fldChar w:fldCharType="end"/>
      </w:r>
      <w:r w:rsidRPr="00331BBD">
        <w:rPr>
          <w:sz w:val="24"/>
          <w:szCs w:val="24"/>
        </w:rPr>
        <w:t xml:space="preserve"> п. </w:t>
      </w:r>
      <w:r w:rsidRPr="00A441A4">
        <w:rPr>
          <w:sz w:val="24"/>
          <w:szCs w:val="24"/>
        </w:rPr>
        <w:fldChar w:fldCharType="begin"/>
      </w:r>
      <w:r w:rsidRPr="00331BBD">
        <w:rPr>
          <w:sz w:val="24"/>
          <w:szCs w:val="24"/>
        </w:rPr>
        <w:instrText xml:space="preserve"> REF _Ref188363562 \r \h  \* MERGEFORMAT </w:instrText>
      </w:r>
      <w:r w:rsidRPr="00A441A4">
        <w:rPr>
          <w:sz w:val="24"/>
          <w:szCs w:val="24"/>
        </w:rPr>
      </w:r>
      <w:r w:rsidRPr="00A441A4">
        <w:rPr>
          <w:sz w:val="24"/>
          <w:szCs w:val="24"/>
        </w:rPr>
        <w:fldChar w:fldCharType="separate"/>
      </w:r>
      <w:r w:rsidR="001D4B3F">
        <w:rPr>
          <w:sz w:val="24"/>
          <w:szCs w:val="24"/>
        </w:rPr>
        <w:t>46.3</w:t>
      </w:r>
      <w:r w:rsidRPr="00A441A4">
        <w:rPr>
          <w:sz w:val="24"/>
          <w:szCs w:val="24"/>
        </w:rPr>
        <w:fldChar w:fldCharType="end"/>
      </w:r>
      <w:r w:rsidRPr="00331BBD">
        <w:rPr>
          <w:sz w:val="24"/>
          <w:szCs w:val="24"/>
        </w:rPr>
        <w:t xml:space="preserve"> документации ограничение закупки работ, услуг, соответственно выполняемых, оказываемых иностранным лицом, не допускаются:</w:t>
      </w:r>
    </w:p>
    <w:p w:rsidR="000C758B" w:rsidRPr="00331BBD" w:rsidRDefault="000C758B" w:rsidP="00442193">
      <w:pPr>
        <w:pStyle w:val="afff1"/>
        <w:numPr>
          <w:ilvl w:val="0"/>
          <w:numId w:val="35"/>
        </w:numPr>
        <w:spacing w:line="288" w:lineRule="atLeast"/>
        <w:ind w:left="1701" w:firstLine="426"/>
        <w:jc w:val="both"/>
      </w:pPr>
      <w:r w:rsidRPr="00331BBD">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w:t>
      </w:r>
    </w:p>
    <w:p w:rsidR="000C758B" w:rsidRPr="00331BBD" w:rsidRDefault="000C758B" w:rsidP="00442193">
      <w:pPr>
        <w:pStyle w:val="afff1"/>
        <w:numPr>
          <w:ilvl w:val="0"/>
          <w:numId w:val="35"/>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пп. </w:t>
      </w:r>
      <w:r w:rsidRPr="00331BBD">
        <w:rPr>
          <w:b/>
          <w:bCs/>
          <w:sz w:val="24"/>
          <w:szCs w:val="24"/>
        </w:rPr>
        <w:fldChar w:fldCharType="begin"/>
      </w:r>
      <w:r w:rsidRPr="00331BBD">
        <w:rPr>
          <w:sz w:val="24"/>
          <w:szCs w:val="24"/>
        </w:rPr>
        <w:instrText xml:space="preserve"> REF _Ref188364722 \r \h  \* MERGEFORMAT </w:instrText>
      </w:r>
      <w:r w:rsidRPr="00331BBD">
        <w:rPr>
          <w:b/>
          <w:bCs/>
          <w:sz w:val="24"/>
          <w:szCs w:val="24"/>
        </w:rPr>
      </w:r>
      <w:r w:rsidRPr="00331BBD">
        <w:rPr>
          <w:b/>
          <w:bCs/>
          <w:sz w:val="24"/>
          <w:szCs w:val="24"/>
        </w:rPr>
        <w:fldChar w:fldCharType="separate"/>
      </w:r>
      <w:r w:rsidR="001D4B3F">
        <w:rPr>
          <w:sz w:val="24"/>
          <w:szCs w:val="24"/>
        </w:rPr>
        <w:t>в)</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1D4B3F">
        <w:rPr>
          <w:sz w:val="24"/>
          <w:szCs w:val="24"/>
        </w:rPr>
        <w:t>46.3</w:t>
      </w:r>
      <w:r w:rsidRPr="00331BBD">
        <w:rPr>
          <w:b/>
          <w:bCs/>
          <w:sz w:val="24"/>
          <w:szCs w:val="24"/>
        </w:rPr>
        <w:fldChar w:fldCharType="end"/>
      </w:r>
      <w:r w:rsidRPr="00331BBD">
        <w:rPr>
          <w:sz w:val="24"/>
          <w:szCs w:val="24"/>
        </w:rPr>
        <w:t xml:space="preserve"> документации преимущество в отношении работ, услуг, соответственно выполняемых, оказываемых российским лицом:</w:t>
      </w:r>
    </w:p>
    <w:p w:rsidR="000C758B" w:rsidRPr="00331BBD" w:rsidRDefault="000C758B" w:rsidP="00442193">
      <w:pPr>
        <w:pStyle w:val="afff1"/>
        <w:numPr>
          <w:ilvl w:val="0"/>
          <w:numId w:val="36"/>
        </w:numPr>
        <w:spacing w:line="288" w:lineRule="atLeast"/>
        <w:ind w:left="1701" w:firstLine="426"/>
        <w:jc w:val="both"/>
      </w:pPr>
      <w:bookmarkStart w:id="68" w:name="_Ref188365047"/>
      <w:r w:rsidRPr="00331BBD">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8"/>
    </w:p>
    <w:p w:rsidR="000C758B" w:rsidRPr="00331BBD" w:rsidRDefault="000C758B" w:rsidP="00442193">
      <w:pPr>
        <w:pStyle w:val="afff1"/>
        <w:numPr>
          <w:ilvl w:val="0"/>
          <w:numId w:val="36"/>
        </w:numPr>
        <w:spacing w:line="288" w:lineRule="atLeast"/>
        <w:ind w:left="1701" w:firstLine="426"/>
        <w:jc w:val="both"/>
      </w:pPr>
      <w:r w:rsidRPr="00331BBD">
        <w:t xml:space="preserve">в случае заключения договора с участником закупки, указанным в пп </w:t>
      </w:r>
      <w:r w:rsidRPr="00331BBD">
        <w:fldChar w:fldCharType="begin"/>
      </w:r>
      <w:r w:rsidRPr="00331BBD">
        <w:instrText xml:space="preserve"> REF _Ref188365047 \r \h  \* MERGEFORMAT </w:instrText>
      </w:r>
      <w:r w:rsidRPr="00331BBD">
        <w:fldChar w:fldCharType="separate"/>
      </w:r>
      <w:r w:rsidR="001D4B3F">
        <w:t>а)</w:t>
      </w:r>
      <w:r w:rsidRPr="00331BBD">
        <w:fldChar w:fldCharType="end"/>
      </w:r>
      <w:r w:rsidRPr="00331BBD">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331BBD">
        <w:fldChar w:fldCharType="begin"/>
      </w:r>
      <w:r w:rsidRPr="00331BBD">
        <w:instrText xml:space="preserve"> REF _Ref188364967 \r \h  \* MERGEFORMAT </w:instrText>
      </w:r>
      <w:r w:rsidRPr="00331BBD">
        <w:fldChar w:fldCharType="separate"/>
      </w:r>
      <w:r w:rsidR="001D4B3F">
        <w:t>а)</w:t>
      </w:r>
      <w:r w:rsidRPr="00331BBD">
        <w:fldChar w:fldCharType="end"/>
      </w:r>
      <w:r w:rsidRPr="00331BBD">
        <w:t xml:space="preserve"> настоящего пункта;</w:t>
      </w:r>
    </w:p>
    <w:p w:rsidR="000C758B" w:rsidRPr="00331BBD" w:rsidRDefault="000C758B" w:rsidP="00442193">
      <w:pPr>
        <w:pStyle w:val="afff1"/>
        <w:numPr>
          <w:ilvl w:val="0"/>
          <w:numId w:val="36"/>
        </w:numPr>
        <w:spacing w:line="288" w:lineRule="atLeast"/>
        <w:ind w:left="1701" w:firstLine="426"/>
        <w:jc w:val="both"/>
      </w:pPr>
      <w:r w:rsidRPr="00331BBD">
        <w:t xml:space="preserve">перемена подрядчика (исполнителя) (в случае, если эта перемена допускается гражданским законодательством), с которым заключен договор, </w:t>
      </w:r>
      <w:r w:rsidRPr="00331BBD">
        <w:lastRenderedPageBreak/>
        <w:t>допускается исключительно на российское лицо, если договор заключен с российским лицом.</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Предоставление информации и документов, определенных в соответствии с пунктом 2 части 2 статьи 3.1.-4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_Ref219469946 \r \h </w:instrText>
      </w:r>
      <w:r>
        <w:rPr>
          <w:sz w:val="24"/>
          <w:szCs w:val="24"/>
        </w:rPr>
      </w:r>
      <w:r>
        <w:rPr>
          <w:sz w:val="24"/>
          <w:szCs w:val="24"/>
        </w:rPr>
        <w:fldChar w:fldCharType="separate"/>
      </w:r>
      <w:r w:rsidR="001D4B3F">
        <w:rPr>
          <w:sz w:val="24"/>
          <w:szCs w:val="24"/>
        </w:rPr>
        <w:t>46.14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_Ref219469946 \r \h </w:instrText>
      </w:r>
      <w:r>
        <w:rPr>
          <w:sz w:val="24"/>
          <w:szCs w:val="24"/>
        </w:rPr>
      </w:r>
      <w:r>
        <w:rPr>
          <w:sz w:val="24"/>
          <w:szCs w:val="24"/>
        </w:rPr>
        <w:fldChar w:fldCharType="separate"/>
      </w:r>
      <w:r w:rsidR="001D4B3F">
        <w:rPr>
          <w:sz w:val="24"/>
          <w:szCs w:val="24"/>
        </w:rPr>
        <w:t>46.14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ограничение, в отношении поставляемого товара, то:</w:t>
      </w:r>
    </w:p>
    <w:p w:rsidR="007E7826" w:rsidRPr="007E7826" w:rsidRDefault="007E7826" w:rsidP="007E7826">
      <w:pPr>
        <w:widowControl w:val="0"/>
        <w:shd w:val="clear" w:color="auto" w:fill="FFFFFF"/>
        <w:tabs>
          <w:tab w:val="left" w:pos="1418"/>
        </w:tabs>
        <w:suppressAutoHyphens/>
        <w:autoSpaceDE w:val="0"/>
        <w:spacing w:before="60" w:line="240" w:lineRule="auto"/>
        <w:ind w:left="1418" w:right="159" w:firstLine="0"/>
        <w:rPr>
          <w:sz w:val="24"/>
          <w:szCs w:val="24"/>
        </w:rPr>
      </w:pPr>
      <w:r w:rsidRPr="007E7826">
        <w:rPr>
          <w:sz w:val="24"/>
          <w:szCs w:val="24"/>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69" w:name="_Ref219469946"/>
      <w:r w:rsidRPr="00331BBD">
        <w:rPr>
          <w:sz w:val="24"/>
          <w:szCs w:val="24"/>
        </w:rPr>
        <w:t xml:space="preserve">Организатор закупки </w:t>
      </w:r>
      <w:r w:rsidR="00B40AC6" w:rsidRPr="00331BBD">
        <w:rPr>
          <w:sz w:val="24"/>
          <w:szCs w:val="24"/>
        </w:rPr>
        <w:t xml:space="preserve">при проведении настоящей закупки </w:t>
      </w:r>
      <w:r w:rsidRPr="00331BBD">
        <w:rPr>
          <w:sz w:val="24"/>
          <w:szCs w:val="24"/>
        </w:rPr>
        <w:t>примен</w:t>
      </w:r>
      <w:r w:rsidR="00B40AC6" w:rsidRPr="00331BBD">
        <w:rPr>
          <w:sz w:val="24"/>
          <w:szCs w:val="24"/>
        </w:rPr>
        <w:t>яет</w:t>
      </w:r>
      <w:r w:rsidRPr="00331BBD">
        <w:rPr>
          <w:sz w:val="24"/>
          <w:szCs w:val="24"/>
        </w:rPr>
        <w:t xml:space="preserve"> </w:t>
      </w:r>
      <w:r w:rsidR="00B40AC6" w:rsidRPr="00331BBD">
        <w:rPr>
          <w:sz w:val="24"/>
          <w:szCs w:val="24"/>
        </w:rPr>
        <w:t xml:space="preserve">нижеуказанные </w:t>
      </w:r>
      <w:r w:rsidRPr="00331BBD">
        <w:rPr>
          <w:sz w:val="24"/>
          <w:szCs w:val="24"/>
        </w:rPr>
        <w:t>приоритеты, ограничения, запреты, преимущества</w:t>
      </w:r>
      <w:r w:rsidR="008915B0" w:rsidRPr="00331BBD">
        <w:rPr>
          <w:sz w:val="24"/>
          <w:szCs w:val="24"/>
        </w:rPr>
        <w:t>:</w:t>
      </w:r>
      <w:bookmarkEnd w:id="69"/>
      <w:r w:rsidRPr="00331BBD">
        <w:rPr>
          <w:sz w:val="24"/>
          <w:szCs w:val="24"/>
        </w:rPr>
        <w:t xml:space="preserve"> </w:t>
      </w:r>
    </w:p>
    <w:p w:rsidR="00065C66" w:rsidRDefault="00065C66" w:rsidP="007F3C8A">
      <w:pPr>
        <w:pStyle w:val="Default"/>
        <w:widowControl w:val="0"/>
        <w:ind w:right="175"/>
        <w:jc w:val="both"/>
        <w:rPr>
          <w:b/>
          <w:color w:val="auto"/>
        </w:rPr>
      </w:pPr>
    </w:p>
    <w:p w:rsidR="007376CB" w:rsidRDefault="007376CB" w:rsidP="007F3C8A">
      <w:pPr>
        <w:pStyle w:val="Default"/>
        <w:widowControl w:val="0"/>
        <w:ind w:right="175"/>
        <w:jc w:val="both"/>
        <w:rPr>
          <w:b/>
          <w:color w:val="auto"/>
        </w:rPr>
      </w:pPr>
    </w:p>
    <w:p w:rsidR="007376CB" w:rsidRDefault="007376CB" w:rsidP="007376CB">
      <w:pPr>
        <w:widowControl w:val="0"/>
        <w:tabs>
          <w:tab w:val="num" w:pos="1134"/>
          <w:tab w:val="left" w:pos="1418"/>
        </w:tabs>
        <w:suppressAutoHyphens/>
        <w:autoSpaceDE w:val="0"/>
        <w:spacing w:before="60" w:line="240" w:lineRule="auto"/>
        <w:ind w:right="159"/>
        <w:rPr>
          <w:b/>
          <w:sz w:val="24"/>
          <w:szCs w:val="24"/>
        </w:rPr>
      </w:pPr>
      <w:r>
        <w:rPr>
          <w:b/>
          <w:sz w:val="24"/>
          <w:szCs w:val="24"/>
        </w:rPr>
        <w:t>Запрет, ограничение закупки работ, выполняемых иностранным лицом – НЕ УСТАНОВЛЕНЫ.</w:t>
      </w:r>
    </w:p>
    <w:p w:rsidR="007376CB" w:rsidRDefault="007376CB" w:rsidP="007376CB">
      <w:pPr>
        <w:widowControl w:val="0"/>
        <w:tabs>
          <w:tab w:val="num" w:pos="1134"/>
          <w:tab w:val="left" w:pos="1418"/>
        </w:tabs>
        <w:suppressAutoHyphens/>
        <w:autoSpaceDE w:val="0"/>
        <w:spacing w:before="60" w:line="240" w:lineRule="auto"/>
        <w:ind w:right="159"/>
        <w:rPr>
          <w:b/>
          <w:sz w:val="24"/>
          <w:szCs w:val="24"/>
        </w:rPr>
      </w:pPr>
      <w:r>
        <w:rPr>
          <w:b/>
          <w:sz w:val="24"/>
          <w:szCs w:val="24"/>
        </w:rPr>
        <w:t xml:space="preserve">Запрет, ограничение </w:t>
      </w:r>
      <w:r>
        <w:rPr>
          <w:sz w:val="24"/>
          <w:szCs w:val="24"/>
        </w:rPr>
        <w:t>товаров (в том числе поставляемых при выполнении закупаемых работ, оказании закупаемых услуг), происходящих из иностранных государств</w:t>
      </w:r>
      <w:r>
        <w:rPr>
          <w:b/>
          <w:sz w:val="24"/>
          <w:szCs w:val="24"/>
        </w:rPr>
        <w:t xml:space="preserve"> – НЕ УСТАНОВЛЕНЫ.</w:t>
      </w:r>
    </w:p>
    <w:p w:rsidR="007376CB" w:rsidRDefault="007376CB" w:rsidP="007376CB">
      <w:pPr>
        <w:widowControl w:val="0"/>
        <w:tabs>
          <w:tab w:val="num" w:pos="1134"/>
          <w:tab w:val="left" w:pos="1418"/>
        </w:tabs>
        <w:suppressAutoHyphens/>
        <w:autoSpaceDE w:val="0"/>
        <w:spacing w:before="60" w:line="240" w:lineRule="auto"/>
        <w:ind w:right="159"/>
        <w:rPr>
          <w:b/>
          <w:sz w:val="24"/>
          <w:szCs w:val="24"/>
        </w:rPr>
      </w:pPr>
      <w:r>
        <w:rPr>
          <w:sz w:val="24"/>
          <w:szCs w:val="24"/>
        </w:rPr>
        <w:t xml:space="preserve">Преимущество в отношении товара российского происхождения – </w:t>
      </w:r>
      <w:r>
        <w:rPr>
          <w:b/>
          <w:sz w:val="24"/>
          <w:szCs w:val="24"/>
        </w:rPr>
        <w:t>НЕ УСТАНОВЛЕНО.</w:t>
      </w:r>
    </w:p>
    <w:p w:rsidR="007376CB" w:rsidRDefault="007376CB" w:rsidP="007F3C8A">
      <w:pPr>
        <w:pStyle w:val="Default"/>
        <w:widowControl w:val="0"/>
        <w:ind w:right="175"/>
        <w:jc w:val="both"/>
        <w:rPr>
          <w:b/>
          <w:color w:val="auto"/>
        </w:rPr>
      </w:pPr>
    </w:p>
    <w:p w:rsidR="009D5DFA" w:rsidRPr="009D5DFA" w:rsidRDefault="009D5DFA" w:rsidP="006E0F55">
      <w:pPr>
        <w:pStyle w:val="afe"/>
        <w:numPr>
          <w:ilvl w:val="0"/>
          <w:numId w:val="5"/>
        </w:numPr>
        <w:tabs>
          <w:tab w:val="left" w:pos="1260"/>
        </w:tabs>
        <w:spacing w:line="240" w:lineRule="auto"/>
        <w:ind w:firstLine="720"/>
        <w:rPr>
          <w:sz w:val="24"/>
          <w:szCs w:val="24"/>
        </w:rPr>
      </w:pPr>
      <w:r w:rsidRPr="009D5DFA">
        <w:rPr>
          <w:sz w:val="24"/>
          <w:szCs w:val="24"/>
        </w:rPr>
        <w:t xml:space="preserve">В случае </w:t>
      </w:r>
      <w:r w:rsidR="0019389F">
        <w:rPr>
          <w:sz w:val="24"/>
          <w:szCs w:val="24"/>
        </w:rPr>
        <w:t>использования</w:t>
      </w:r>
      <w:r w:rsidRPr="009D5DFA">
        <w:rPr>
          <w:sz w:val="24"/>
          <w:szCs w:val="24"/>
        </w:rPr>
        <w:t xml:space="preserve">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17" w:history="1">
        <w:hyperlink r:id="rId18" w:history="1">
          <w:r w:rsidRPr="009D5DFA">
            <w:rPr>
              <w:rStyle w:val="aa"/>
              <w:sz w:val="24"/>
              <w:szCs w:val="24"/>
            </w:rPr>
            <w:t>http://www.rosseti.ru/investment/science/attestation/</w:t>
          </w:r>
        </w:hyperlink>
      </w:hyperlink>
      <w:r w:rsidRPr="009D5DFA">
        <w:rPr>
          <w:sz w:val="24"/>
          <w:szCs w:val="24"/>
        </w:rPr>
        <w:t xml:space="preserve">), </w:t>
      </w:r>
      <w:r w:rsidRPr="009D5DFA">
        <w:rPr>
          <w:sz w:val="24"/>
          <w:szCs w:val="24"/>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9D5DFA">
        <w:rPr>
          <w:sz w:val="24"/>
          <w:szCs w:val="24"/>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r w:rsidR="000C5977">
        <w:rPr>
          <w:sz w:val="24"/>
          <w:szCs w:val="24"/>
        </w:rPr>
        <w:t xml:space="preserve"> </w:t>
      </w:r>
    </w:p>
    <w:p w:rsidR="00EC2643" w:rsidRPr="00B95777" w:rsidRDefault="00862E37" w:rsidP="006E0F55">
      <w:pPr>
        <w:pStyle w:val="afe"/>
        <w:numPr>
          <w:ilvl w:val="0"/>
          <w:numId w:val="5"/>
        </w:numPr>
        <w:tabs>
          <w:tab w:val="left" w:pos="1260"/>
        </w:tabs>
        <w:spacing w:line="240" w:lineRule="auto"/>
        <w:ind w:firstLine="720"/>
        <w:rPr>
          <w:sz w:val="24"/>
          <w:szCs w:val="24"/>
        </w:rPr>
      </w:pPr>
      <w:r w:rsidRPr="00B95777">
        <w:rPr>
          <w:sz w:val="24"/>
          <w:szCs w:val="24"/>
        </w:rPr>
        <w:lastRenderedPageBreak/>
        <w:t>При проведении запроса цен допускается проведение аукционной процедуры понижения цены – переторжки</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B95777" w:rsidRDefault="000460E2"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Организатор может воспользоваться объявленным правом на проведение про</w:t>
      </w:r>
      <w:r w:rsidR="00750101" w:rsidRPr="00B95777">
        <w:rPr>
          <w:sz w:val="24"/>
          <w:szCs w:val="24"/>
        </w:rPr>
        <w:t>цедуры переторжки в случаях, предусмотренных Положением о закупке</w:t>
      </w:r>
      <w:r w:rsidRPr="00B95777">
        <w:rPr>
          <w:sz w:val="24"/>
          <w:szCs w:val="24"/>
        </w:rPr>
        <w:t>. Решение о проведении процедуры переторжки принимает Закупочная комиссия</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0" w:name="_Ref306352987"/>
      <w:r w:rsidRPr="00B95777">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B95777">
        <w:rPr>
          <w:sz w:val="24"/>
          <w:szCs w:val="24"/>
        </w:rPr>
        <w:t>ей</w:t>
      </w:r>
      <w:r w:rsidRPr="00B95777">
        <w:rPr>
          <w:sz w:val="24"/>
          <w:szCs w:val="24"/>
        </w:rPr>
        <w:t xml:space="preserve"> с ранее объявленной ценой.</w:t>
      </w:r>
      <w:bookmarkEnd w:id="70"/>
    </w:p>
    <w:p w:rsidR="00EC2643" w:rsidRPr="00B95777" w:rsidRDefault="001420E7"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1" w:name="_Ref306353005"/>
      <w:r w:rsidRPr="00B95777">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71"/>
    </w:p>
    <w:p w:rsidR="00EC2643" w:rsidRPr="00B95777" w:rsidRDefault="00EC2643" w:rsidP="00820B5A">
      <w:pPr>
        <w:tabs>
          <w:tab w:val="left" w:pos="1418"/>
        </w:tabs>
        <w:overflowPunct w:val="0"/>
        <w:autoSpaceDE w:val="0"/>
        <w:autoSpaceDN w:val="0"/>
        <w:adjustRightInd w:val="0"/>
        <w:spacing w:line="264" w:lineRule="auto"/>
        <w:ind w:left="1418" w:firstLine="0"/>
        <w:rPr>
          <w:iCs/>
          <w:sz w:val="24"/>
          <w:szCs w:val="24"/>
        </w:rPr>
      </w:pPr>
      <w:r w:rsidRPr="00B95777">
        <w:rPr>
          <w:iCs/>
          <w:sz w:val="24"/>
          <w:szCs w:val="24"/>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w:t>
      </w:r>
      <w:r w:rsidR="00F95FC0" w:rsidRPr="00B95777">
        <w:rPr>
          <w:iCs/>
          <w:sz w:val="24"/>
          <w:szCs w:val="24"/>
        </w:rPr>
        <w:t>Участником на величину шага переторжки (</w:t>
      </w:r>
      <w:r w:rsidR="005454FE" w:rsidRPr="00B95777">
        <w:rPr>
          <w:iCs/>
          <w:sz w:val="24"/>
          <w:szCs w:val="24"/>
        </w:rPr>
        <w:t xml:space="preserve">шаг переторжки в зависимости от </w:t>
      </w:r>
      <w:r w:rsidR="002A2D28" w:rsidRPr="00B95777">
        <w:rPr>
          <w:iCs/>
          <w:sz w:val="24"/>
          <w:szCs w:val="24"/>
        </w:rPr>
        <w:t>н</w:t>
      </w:r>
      <w:r w:rsidR="005454FE" w:rsidRPr="00B95777">
        <w:rPr>
          <w:iCs/>
          <w:sz w:val="24"/>
          <w:szCs w:val="24"/>
        </w:rPr>
        <w:t>ачальн</w:t>
      </w:r>
      <w:r w:rsidR="002A2D28" w:rsidRPr="00B95777">
        <w:rPr>
          <w:iCs/>
          <w:sz w:val="24"/>
          <w:szCs w:val="24"/>
        </w:rPr>
        <w:t>ой</w:t>
      </w:r>
      <w:r w:rsidR="005454FE" w:rsidRPr="00B95777">
        <w:rPr>
          <w:iCs/>
          <w:sz w:val="24"/>
          <w:szCs w:val="24"/>
        </w:rPr>
        <w:t xml:space="preserve"> (максимальн</w:t>
      </w:r>
      <w:r w:rsidR="002A2D28" w:rsidRPr="00B95777">
        <w:rPr>
          <w:iCs/>
          <w:sz w:val="24"/>
          <w:szCs w:val="24"/>
        </w:rPr>
        <w:t>ой</w:t>
      </w:r>
      <w:r w:rsidR="005454FE" w:rsidRPr="00B95777">
        <w:rPr>
          <w:iCs/>
          <w:sz w:val="24"/>
          <w:szCs w:val="24"/>
        </w:rPr>
        <w:t>) цен</w:t>
      </w:r>
      <w:r w:rsidR="002A2D28" w:rsidRPr="00B95777">
        <w:rPr>
          <w:iCs/>
          <w:sz w:val="24"/>
          <w:szCs w:val="24"/>
        </w:rPr>
        <w:t>ы</w:t>
      </w:r>
      <w:r w:rsidR="005454FE" w:rsidRPr="00B95777">
        <w:rPr>
          <w:iCs/>
          <w:sz w:val="24"/>
          <w:szCs w:val="24"/>
        </w:rPr>
        <w:t xml:space="preserve"> Договора</w:t>
      </w:r>
      <w:r w:rsidR="002A2D28" w:rsidRPr="00B95777">
        <w:rPr>
          <w:iCs/>
          <w:sz w:val="24"/>
          <w:szCs w:val="24"/>
        </w:rPr>
        <w:t xml:space="preserve"> (п. </w:t>
      </w:r>
      <w:r w:rsidR="00AA12FE" w:rsidRPr="00B95777">
        <w:rPr>
          <w:iCs/>
          <w:sz w:val="24"/>
          <w:szCs w:val="24"/>
        </w:rPr>
        <w:fldChar w:fldCharType="begin"/>
      </w:r>
      <w:r w:rsidR="00AA12FE" w:rsidRPr="00B95777">
        <w:rPr>
          <w:iCs/>
          <w:sz w:val="24"/>
          <w:szCs w:val="24"/>
        </w:rPr>
        <w:instrText xml:space="preserve"> REF _Ref9347291 \r \h  \* MERGEFORMAT </w:instrText>
      </w:r>
      <w:r w:rsidR="00AA12FE" w:rsidRPr="00B95777">
        <w:rPr>
          <w:iCs/>
          <w:sz w:val="24"/>
          <w:szCs w:val="24"/>
        </w:rPr>
      </w:r>
      <w:r w:rsidR="00AA12FE" w:rsidRPr="00B95777">
        <w:rPr>
          <w:iCs/>
          <w:sz w:val="24"/>
          <w:szCs w:val="24"/>
        </w:rPr>
        <w:fldChar w:fldCharType="separate"/>
      </w:r>
      <w:r w:rsidR="001D4B3F">
        <w:rPr>
          <w:iCs/>
          <w:sz w:val="24"/>
          <w:szCs w:val="24"/>
        </w:rPr>
        <w:t>13</w:t>
      </w:r>
      <w:r w:rsidR="00AA12FE" w:rsidRPr="00B95777">
        <w:rPr>
          <w:iCs/>
          <w:sz w:val="24"/>
          <w:szCs w:val="24"/>
        </w:rPr>
        <w:fldChar w:fldCharType="end"/>
      </w:r>
      <w:r w:rsidR="002A2D28" w:rsidRPr="00B95777">
        <w:rPr>
          <w:iCs/>
          <w:sz w:val="24"/>
          <w:szCs w:val="24"/>
        </w:rPr>
        <w:t xml:space="preserve"> настоящей Документации)</w:t>
      </w:r>
      <w:r w:rsidR="005454FE" w:rsidRPr="00B95777">
        <w:rPr>
          <w:iCs/>
          <w:sz w:val="24"/>
          <w:szCs w:val="24"/>
        </w:rPr>
        <w:t>: до 10 млн. руб. (включительно) –1,0%; свыше 10 млн. руб. до 100 млн. руб. (включительно) –0,5%; свыше 100 млн. руб. до 500 млн. руб. (включительно) – 0,08%; свыше 500 млн. руб. до 1 млрд. руб. (включительно) – 0,05%; более 1 млрд. руб. – 0,01%</w:t>
      </w:r>
      <w:r w:rsidR="00F95FC0" w:rsidRPr="00B95777">
        <w:rPr>
          <w:iCs/>
          <w:sz w:val="24"/>
          <w:szCs w:val="24"/>
        </w:rPr>
        <w:t>) или на величину превышающую размер шага переторжки поэтапно</w:t>
      </w:r>
      <w:r w:rsidRPr="00B95777">
        <w:rPr>
          <w:iCs/>
          <w:sz w:val="24"/>
          <w:szCs w:val="24"/>
        </w:rPr>
        <w:t xml:space="preserve"> до момента окончания переторжки неограниченное количество раз. Прием предложений по снижению цен заявок прекращается на ЭТП</w:t>
      </w:r>
      <w:r w:rsidRPr="00B95777">
        <w:rPr>
          <w:sz w:val="24"/>
          <w:szCs w:val="24"/>
        </w:rPr>
        <w:t xml:space="preserve"> в </w:t>
      </w:r>
      <w:r w:rsidRPr="00B95777">
        <w:rPr>
          <w:iCs/>
          <w:sz w:val="24"/>
          <w:szCs w:val="24"/>
        </w:rPr>
        <w:t xml:space="preserve">момент окончания переторжки. </w:t>
      </w:r>
    </w:p>
    <w:p w:rsidR="005454FE" w:rsidRPr="00B95777" w:rsidRDefault="005454FE" w:rsidP="00820B5A">
      <w:pPr>
        <w:tabs>
          <w:tab w:val="left" w:pos="1418"/>
        </w:tabs>
        <w:overflowPunct w:val="0"/>
        <w:autoSpaceDE w:val="0"/>
        <w:autoSpaceDN w:val="0"/>
        <w:adjustRightInd w:val="0"/>
        <w:spacing w:line="264" w:lineRule="auto"/>
        <w:ind w:left="1418" w:firstLine="0"/>
        <w:rPr>
          <w:iCs/>
          <w:sz w:val="24"/>
          <w:szCs w:val="24"/>
        </w:rPr>
      </w:pPr>
    </w:p>
    <w:p w:rsidR="00FC61A9" w:rsidRPr="00B95777" w:rsidRDefault="00FC61A9" w:rsidP="00820B5A">
      <w:pPr>
        <w:tabs>
          <w:tab w:val="left" w:pos="1418"/>
        </w:tabs>
        <w:overflowPunct w:val="0"/>
        <w:autoSpaceDE w:val="0"/>
        <w:autoSpaceDN w:val="0"/>
        <w:adjustRightInd w:val="0"/>
        <w:spacing w:line="264" w:lineRule="auto"/>
        <w:ind w:left="1418" w:firstLine="0"/>
        <w:rPr>
          <w:iCs/>
          <w:sz w:val="24"/>
          <w:szCs w:val="24"/>
        </w:rPr>
      </w:pPr>
      <w:r w:rsidRPr="00B95777">
        <w:rPr>
          <w:sz w:val="24"/>
          <w:szCs w:val="24"/>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r w:rsidR="004F3832" w:rsidRPr="00B95777">
        <w:rPr>
          <w:sz w:val="24"/>
          <w:szCs w:val="24"/>
        </w:rPr>
        <w:t xml:space="preserve"> </w:t>
      </w:r>
      <w:r w:rsidR="006E78A9" w:rsidRPr="00B95777">
        <w:rPr>
          <w:sz w:val="24"/>
          <w:szCs w:val="24"/>
        </w:rPr>
        <w:t xml:space="preserve">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w:t>
      </w:r>
      <w:r w:rsidR="004F3832" w:rsidRPr="00B95777">
        <w:rPr>
          <w:sz w:val="24"/>
          <w:szCs w:val="24"/>
        </w:rPr>
        <w:t>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C2643" w:rsidRPr="00B95777" w:rsidRDefault="002A2D28"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По решению Закупочной комиссии п</w:t>
      </w:r>
      <w:r w:rsidR="00EC2643" w:rsidRPr="00B95777">
        <w:rPr>
          <w:sz w:val="24"/>
          <w:szCs w:val="24"/>
        </w:rPr>
        <w:t xml:space="preserve">осле проведения переторжки в </w:t>
      </w:r>
      <w:r w:rsidR="00F95FC0" w:rsidRPr="00B95777">
        <w:rPr>
          <w:sz w:val="24"/>
          <w:szCs w:val="24"/>
        </w:rPr>
        <w:t>первый раз</w:t>
      </w:r>
      <w:r w:rsidRPr="00B95777">
        <w:rPr>
          <w:sz w:val="24"/>
          <w:szCs w:val="24"/>
        </w:rPr>
        <w:t xml:space="preserve"> </w:t>
      </w:r>
      <w:r w:rsidR="00F95FC0" w:rsidRPr="00B95777">
        <w:rPr>
          <w:sz w:val="24"/>
          <w:szCs w:val="24"/>
        </w:rPr>
        <w:t>переторжка</w:t>
      </w:r>
      <w:r w:rsidR="00EC2643" w:rsidRPr="00B95777">
        <w:rPr>
          <w:sz w:val="24"/>
          <w:szCs w:val="24"/>
        </w:rPr>
        <w:t xml:space="preserve"> может быть проведена повторно, третий раз и т.п. (далее — повторная переторжка). На каждую последующую переторжку приглашаются </w:t>
      </w:r>
      <w:r w:rsidR="00EC2643" w:rsidRPr="00B95777">
        <w:rPr>
          <w:sz w:val="24"/>
          <w:szCs w:val="24"/>
        </w:rPr>
        <w:lastRenderedPageBreak/>
        <w:t xml:space="preserve">Участники, участвующие в предыдущей переторжке. </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Проведение каждой последующей переторжки осуществляется по правилам, предусмотренным в п.п.</w:t>
      </w:r>
      <w:r w:rsidR="0000453A" w:rsidRPr="00B95777">
        <w:rPr>
          <w:sz w:val="24"/>
          <w:szCs w:val="24"/>
        </w:rPr>
        <w:fldChar w:fldCharType="begin"/>
      </w:r>
      <w:r w:rsidR="0000453A" w:rsidRPr="00B95777">
        <w:rPr>
          <w:sz w:val="24"/>
          <w:szCs w:val="24"/>
        </w:rPr>
        <w:instrText xml:space="preserve"> REF _Ref306352987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1D4B3F">
        <w:rPr>
          <w:sz w:val="24"/>
          <w:szCs w:val="24"/>
        </w:rPr>
        <w:t>48.3</w:t>
      </w:r>
      <w:r w:rsidR="0000453A" w:rsidRPr="00B95777">
        <w:rPr>
          <w:sz w:val="24"/>
          <w:szCs w:val="24"/>
        </w:rPr>
        <w:fldChar w:fldCharType="end"/>
      </w:r>
      <w:r w:rsidRPr="00B95777">
        <w:rPr>
          <w:sz w:val="24"/>
          <w:szCs w:val="24"/>
        </w:rPr>
        <w:t xml:space="preserve"> - </w:t>
      </w:r>
      <w:r w:rsidR="0000453A" w:rsidRPr="00B95777">
        <w:rPr>
          <w:sz w:val="24"/>
          <w:szCs w:val="24"/>
        </w:rPr>
        <w:fldChar w:fldCharType="begin"/>
      </w:r>
      <w:r w:rsidR="0000453A" w:rsidRPr="00B95777">
        <w:rPr>
          <w:sz w:val="24"/>
          <w:szCs w:val="24"/>
        </w:rPr>
        <w:instrText xml:space="preserve"> REF _Ref306353005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1D4B3F">
        <w:rPr>
          <w:sz w:val="24"/>
          <w:szCs w:val="24"/>
        </w:rPr>
        <w:t>48.5</w:t>
      </w:r>
      <w:r w:rsidR="0000453A" w:rsidRPr="00B95777">
        <w:rPr>
          <w:sz w:val="24"/>
          <w:szCs w:val="24"/>
        </w:rPr>
        <w:fldChar w:fldCharType="end"/>
      </w:r>
      <w:r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 xml:space="preserve">По решению Закупочной комиссии порядок проведения переторжки может быть уточнен. </w:t>
      </w:r>
    </w:p>
    <w:p w:rsidR="000850D1" w:rsidRPr="00B95777" w:rsidRDefault="000850D1"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2" w:name="_Ref465850246"/>
      <w:bookmarkStart w:id="73" w:name="_Ref440290296"/>
      <w:r w:rsidRPr="00B9577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72"/>
    </w:p>
    <w:bookmarkEnd w:id="73"/>
    <w:p w:rsidR="00082F61" w:rsidRPr="008728A7" w:rsidRDefault="0072453A" w:rsidP="00082F61">
      <w:pPr>
        <w:pStyle w:val="afe"/>
        <w:numPr>
          <w:ilvl w:val="0"/>
          <w:numId w:val="5"/>
        </w:numPr>
        <w:tabs>
          <w:tab w:val="left" w:pos="1260"/>
        </w:tabs>
        <w:spacing w:line="240" w:lineRule="auto"/>
        <w:ind w:firstLine="720"/>
        <w:rPr>
          <w:sz w:val="24"/>
          <w:szCs w:val="24"/>
        </w:rPr>
      </w:pPr>
      <w:r w:rsidRPr="00B95777">
        <w:rPr>
          <w:sz w:val="24"/>
          <w:szCs w:val="24"/>
        </w:rPr>
        <w:t xml:space="preserve">Дата </w:t>
      </w:r>
      <w:r w:rsidRPr="008728A7">
        <w:rPr>
          <w:sz w:val="24"/>
          <w:szCs w:val="24"/>
        </w:rPr>
        <w:t xml:space="preserve">рассмотрения заявок и дата подведения итогов указаны в п. </w:t>
      </w:r>
      <w:r w:rsidRPr="008728A7">
        <w:rPr>
          <w:sz w:val="24"/>
          <w:szCs w:val="24"/>
        </w:rPr>
        <w:fldChar w:fldCharType="begin"/>
      </w:r>
      <w:r w:rsidRPr="008728A7">
        <w:rPr>
          <w:sz w:val="24"/>
          <w:szCs w:val="24"/>
        </w:rPr>
        <w:instrText xml:space="preserve"> REF _Ref114676311 \r \h  \* MERGEFORMAT </w:instrText>
      </w:r>
      <w:r w:rsidRPr="008728A7">
        <w:rPr>
          <w:sz w:val="24"/>
          <w:szCs w:val="24"/>
        </w:rPr>
      </w:r>
      <w:r w:rsidRPr="008728A7">
        <w:rPr>
          <w:sz w:val="24"/>
          <w:szCs w:val="24"/>
        </w:rPr>
        <w:fldChar w:fldCharType="separate"/>
      </w:r>
      <w:r w:rsidR="001D4B3F">
        <w:rPr>
          <w:sz w:val="24"/>
          <w:szCs w:val="24"/>
        </w:rPr>
        <w:t>19</w:t>
      </w:r>
      <w:r w:rsidRPr="008728A7">
        <w:rPr>
          <w:sz w:val="24"/>
          <w:szCs w:val="24"/>
        </w:rPr>
        <w:fldChar w:fldCharType="end"/>
      </w:r>
      <w:r w:rsidRPr="008728A7">
        <w:rPr>
          <w:sz w:val="24"/>
          <w:szCs w:val="24"/>
        </w:rPr>
        <w:t xml:space="preserve"> настоящего извещения.</w:t>
      </w:r>
      <w:r w:rsidR="00463473" w:rsidRPr="008728A7">
        <w:rPr>
          <w:sz w:val="24"/>
          <w:szCs w:val="24"/>
        </w:rPr>
        <w:t xml:space="preserve"> </w:t>
      </w:r>
      <w:r w:rsidR="000C5977" w:rsidRPr="008728A7">
        <w:rPr>
          <w:sz w:val="24"/>
          <w:szCs w:val="24"/>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r w:rsidR="00082F61" w:rsidRPr="008728A7">
        <w:rPr>
          <w:sz w:val="24"/>
          <w:szCs w:val="24"/>
        </w:rPr>
        <w:t>по проводимой закупочной процедуре как в меньшую (раннюю)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0C5977" w:rsidRPr="008728A7" w:rsidRDefault="000C5977" w:rsidP="000C5977">
      <w:pPr>
        <w:pStyle w:val="afe"/>
        <w:tabs>
          <w:tab w:val="left" w:pos="1260"/>
        </w:tabs>
        <w:spacing w:line="240" w:lineRule="auto"/>
        <w:rPr>
          <w:sz w:val="24"/>
          <w:szCs w:val="24"/>
        </w:rPr>
      </w:pPr>
    </w:p>
    <w:p w:rsidR="0094588A" w:rsidRPr="008728A7" w:rsidRDefault="00AE29A4" w:rsidP="00AE29A4">
      <w:pPr>
        <w:pStyle w:val="afe"/>
        <w:numPr>
          <w:ilvl w:val="0"/>
          <w:numId w:val="5"/>
        </w:numPr>
        <w:tabs>
          <w:tab w:val="left" w:pos="1260"/>
        </w:tabs>
        <w:spacing w:line="240" w:lineRule="auto"/>
        <w:ind w:firstLine="720"/>
        <w:rPr>
          <w:sz w:val="24"/>
          <w:szCs w:val="24"/>
        </w:rPr>
      </w:pPr>
      <w:bookmarkStart w:id="74" w:name="_Ref303277595"/>
      <w:r w:rsidRPr="008728A7">
        <w:rPr>
          <w:sz w:val="24"/>
          <w:szCs w:val="24"/>
        </w:rPr>
        <w:t>Основания, порядок и последствия признания закупки несостоявшейся установлены Положением о закупке Заказчика</w:t>
      </w:r>
      <w:bookmarkEnd w:id="74"/>
      <w:r w:rsidRPr="008728A7">
        <w:rPr>
          <w:sz w:val="24"/>
          <w:szCs w:val="24"/>
        </w:rPr>
        <w:t>.</w:t>
      </w:r>
    </w:p>
    <w:p w:rsidR="00183B8C" w:rsidRPr="008728A7" w:rsidRDefault="00183B8C" w:rsidP="006E0F55">
      <w:pPr>
        <w:pStyle w:val="afe"/>
        <w:numPr>
          <w:ilvl w:val="0"/>
          <w:numId w:val="5"/>
        </w:numPr>
        <w:tabs>
          <w:tab w:val="left" w:pos="1260"/>
        </w:tabs>
        <w:spacing w:line="240" w:lineRule="auto"/>
        <w:ind w:firstLine="720"/>
        <w:rPr>
          <w:sz w:val="24"/>
          <w:szCs w:val="24"/>
        </w:rPr>
      </w:pPr>
      <w:r w:rsidRPr="008728A7">
        <w:rPr>
          <w:sz w:val="24"/>
          <w:szCs w:val="24"/>
        </w:rPr>
        <w:t>Решение Закупочной комиссии оформляется протоколом заседания Закупочной комиссии</w:t>
      </w:r>
      <w:r w:rsidR="00A41C7C" w:rsidRPr="008728A7">
        <w:rPr>
          <w:sz w:val="24"/>
          <w:szCs w:val="24"/>
        </w:rPr>
        <w:t xml:space="preserve"> (далее - Протокол)</w:t>
      </w:r>
      <w:r w:rsidRPr="008728A7">
        <w:rPr>
          <w:sz w:val="24"/>
          <w:szCs w:val="24"/>
        </w:rPr>
        <w:t xml:space="preserve">, который подписывается </w:t>
      </w:r>
      <w:r w:rsidR="00FC61A9" w:rsidRPr="008728A7">
        <w:rPr>
          <w:sz w:val="24"/>
          <w:szCs w:val="24"/>
        </w:rPr>
        <w:t>членами</w:t>
      </w:r>
      <w:r w:rsidRPr="008728A7">
        <w:rPr>
          <w:sz w:val="24"/>
          <w:szCs w:val="24"/>
        </w:rPr>
        <w:t xml:space="preserve"> Закупочной комиссии. Участник незамедлительно уведомляется о признании его Заявки лучшей функционалом ЭТП согласно правилам данной ЭТП. </w:t>
      </w:r>
    </w:p>
    <w:p w:rsidR="00E57110" w:rsidRDefault="00223D2C" w:rsidP="006E0F55">
      <w:pPr>
        <w:pStyle w:val="afe"/>
        <w:numPr>
          <w:ilvl w:val="0"/>
          <w:numId w:val="5"/>
        </w:numPr>
        <w:tabs>
          <w:tab w:val="left" w:pos="1260"/>
        </w:tabs>
        <w:spacing w:line="240" w:lineRule="auto"/>
        <w:ind w:firstLine="720"/>
        <w:rPr>
          <w:sz w:val="24"/>
          <w:szCs w:val="24"/>
        </w:rPr>
      </w:pPr>
      <w:r w:rsidRPr="008728A7">
        <w:rPr>
          <w:sz w:val="24"/>
          <w:szCs w:val="24"/>
        </w:rPr>
        <w:t>Договор между Заказчиком и Победителем заключается в соответствии с проектом договора</w:t>
      </w:r>
      <w:r w:rsidR="002E07CA" w:rsidRPr="008728A7">
        <w:rPr>
          <w:sz w:val="24"/>
          <w:szCs w:val="24"/>
        </w:rPr>
        <w:t xml:space="preserve"> (п. </w:t>
      </w:r>
      <w:r w:rsidR="002E07CA" w:rsidRPr="008728A7">
        <w:rPr>
          <w:sz w:val="24"/>
          <w:szCs w:val="24"/>
        </w:rPr>
        <w:fldChar w:fldCharType="begin"/>
      </w:r>
      <w:r w:rsidR="002E07CA" w:rsidRPr="008728A7">
        <w:rPr>
          <w:sz w:val="24"/>
          <w:szCs w:val="24"/>
        </w:rPr>
        <w:instrText xml:space="preserve"> REF _Ref441146145 \r \h </w:instrText>
      </w:r>
      <w:r w:rsidR="0092501C" w:rsidRPr="008728A7">
        <w:rPr>
          <w:sz w:val="24"/>
          <w:szCs w:val="24"/>
        </w:rPr>
        <w:instrText xml:space="preserve"> \* MERGEFORMAT </w:instrText>
      </w:r>
      <w:r w:rsidR="002E07CA" w:rsidRPr="008728A7">
        <w:rPr>
          <w:sz w:val="24"/>
          <w:szCs w:val="24"/>
        </w:rPr>
      </w:r>
      <w:r w:rsidR="002E07CA" w:rsidRPr="008728A7">
        <w:rPr>
          <w:sz w:val="24"/>
          <w:szCs w:val="24"/>
        </w:rPr>
        <w:fldChar w:fldCharType="separate"/>
      </w:r>
      <w:r w:rsidR="001D4B3F">
        <w:rPr>
          <w:sz w:val="24"/>
          <w:szCs w:val="24"/>
        </w:rPr>
        <w:t>8</w:t>
      </w:r>
      <w:r w:rsidR="002E07CA" w:rsidRPr="008728A7">
        <w:rPr>
          <w:sz w:val="24"/>
          <w:szCs w:val="24"/>
        </w:rPr>
        <w:fldChar w:fldCharType="end"/>
      </w:r>
      <w:r w:rsidR="000659DA" w:rsidRPr="008728A7">
        <w:rPr>
          <w:sz w:val="24"/>
          <w:szCs w:val="24"/>
        </w:rPr>
        <w:t xml:space="preserve"> настоящего Извещения</w:t>
      </w:r>
      <w:r w:rsidR="002E07CA" w:rsidRPr="008728A7">
        <w:rPr>
          <w:sz w:val="24"/>
          <w:szCs w:val="24"/>
        </w:rPr>
        <w:t>)</w:t>
      </w:r>
      <w:r w:rsidRPr="008728A7">
        <w:rPr>
          <w:sz w:val="24"/>
          <w:szCs w:val="24"/>
        </w:rPr>
        <w:t xml:space="preserve">. </w:t>
      </w:r>
      <w:r w:rsidR="00475D24" w:rsidRPr="008728A7">
        <w:rPr>
          <w:sz w:val="24"/>
          <w:szCs w:val="24"/>
        </w:rPr>
        <w:t xml:space="preserve">Договор по результатам закупки заключается на условиях, которые предусмотрены проектом договора, извещением о закупке и заявкой </w:t>
      </w:r>
      <w:r w:rsidR="00A53482" w:rsidRPr="008728A7">
        <w:rPr>
          <w:sz w:val="24"/>
          <w:szCs w:val="24"/>
        </w:rPr>
        <w:t>Победителя с которым заключается договор</w:t>
      </w:r>
      <w:r w:rsidR="002A2D28" w:rsidRPr="008728A7">
        <w:rPr>
          <w:sz w:val="24"/>
          <w:szCs w:val="24"/>
        </w:rPr>
        <w:t xml:space="preserve"> (с учетом всех этапов такой закупки)</w:t>
      </w:r>
      <w:r w:rsidR="00A53482" w:rsidRPr="008728A7">
        <w:rPr>
          <w:sz w:val="24"/>
          <w:szCs w:val="24"/>
        </w:rPr>
        <w:t>.</w:t>
      </w:r>
      <w:r w:rsidR="00475D24" w:rsidRPr="008728A7">
        <w:rPr>
          <w:sz w:val="24"/>
          <w:szCs w:val="24"/>
        </w:rPr>
        <w:t xml:space="preserve"> </w:t>
      </w:r>
      <w:r w:rsidR="00EE5862" w:rsidRPr="008728A7">
        <w:rPr>
          <w:sz w:val="24"/>
          <w:szCs w:val="24"/>
        </w:rPr>
        <w:t xml:space="preserve">По результатам закупки с Победителем может быть заключено также несколько договоров. </w:t>
      </w:r>
      <w:r w:rsidR="0016674C" w:rsidRPr="008728A7">
        <w:rPr>
          <w:sz w:val="24"/>
          <w:szCs w:val="24"/>
        </w:rPr>
        <w:t>Договор между Заказчиком и Победителем подписывается не ранее чем через 10 (десять) дней</w:t>
      </w:r>
      <w:r w:rsidR="0016674C" w:rsidRPr="008728A7">
        <w:rPr>
          <w:bCs/>
          <w:sz w:val="24"/>
          <w:szCs w:val="24"/>
        </w:rPr>
        <w:t xml:space="preserve"> и не позднее чем через </w:t>
      </w:r>
      <w:r w:rsidR="0016674C" w:rsidRPr="008728A7">
        <w:rPr>
          <w:sz w:val="24"/>
          <w:szCs w:val="24"/>
        </w:rPr>
        <w:t xml:space="preserve">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закупки. 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 В случае выбора Победителя запроса цен, заключение Договора с которым требует предварительного одобрения Советом директоров </w:t>
      </w:r>
      <w:r w:rsidR="009756A9" w:rsidRPr="008728A7">
        <w:rPr>
          <w:iCs/>
          <w:sz w:val="24"/>
          <w:szCs w:val="24"/>
        </w:rPr>
        <w:t xml:space="preserve">ПАО «Россети </w:t>
      </w:r>
      <w:r w:rsidR="00F946B6" w:rsidRPr="005E65B7">
        <w:rPr>
          <w:iCs/>
          <w:sz w:val="24"/>
          <w:szCs w:val="24"/>
        </w:rPr>
        <w:t xml:space="preserve">Центр </w:t>
      </w:r>
      <w:r w:rsidR="00F946B6" w:rsidRPr="005E65B7">
        <w:rPr>
          <w:sz w:val="24"/>
          <w:szCs w:val="24"/>
        </w:rPr>
        <w:t>и Приволжье</w:t>
      </w:r>
      <w:r w:rsidR="009756A9" w:rsidRPr="008728A7">
        <w:rPr>
          <w:iCs/>
          <w:sz w:val="24"/>
          <w:szCs w:val="24"/>
        </w:rPr>
        <w:t>»</w:t>
      </w:r>
      <w:r w:rsidR="0016674C" w:rsidRPr="008728A7">
        <w:rPr>
          <w:sz w:val="24"/>
          <w:szCs w:val="24"/>
        </w:rPr>
        <w:t xml:space="preserve"> как сделки, в совершении которой имеется заинтересованность</w:t>
      </w:r>
      <w:r w:rsidR="0016674C" w:rsidRPr="00AA12FE">
        <w:rPr>
          <w:sz w:val="24"/>
          <w:szCs w:val="24"/>
        </w:rPr>
        <w:t xml:space="preserve">,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w:t>
      </w:r>
      <w:r w:rsidR="0016674C" w:rsidRPr="00331BBD">
        <w:rPr>
          <w:sz w:val="24"/>
          <w:szCs w:val="24"/>
        </w:rPr>
        <w:t>пропорционально времени, необходимому для проведения соответствующих корпоративных мероприятий Заказчик</w:t>
      </w:r>
      <w:r w:rsidR="00323911" w:rsidRPr="00331BBD">
        <w:rPr>
          <w:sz w:val="24"/>
          <w:szCs w:val="24"/>
        </w:rPr>
        <w:t>а</w:t>
      </w:r>
      <w:r w:rsidR="00183B8C" w:rsidRPr="00331BBD">
        <w:rPr>
          <w:sz w:val="24"/>
          <w:szCs w:val="24"/>
        </w:rPr>
        <w:t>.</w:t>
      </w:r>
    </w:p>
    <w:p w:rsidR="00873B61" w:rsidRPr="00331BBD" w:rsidRDefault="00873B61" w:rsidP="006E0F55">
      <w:pPr>
        <w:pStyle w:val="afe"/>
        <w:numPr>
          <w:ilvl w:val="0"/>
          <w:numId w:val="5"/>
        </w:numPr>
        <w:tabs>
          <w:tab w:val="left" w:pos="1260"/>
        </w:tabs>
        <w:spacing w:line="240" w:lineRule="auto"/>
        <w:ind w:firstLine="720"/>
        <w:rPr>
          <w:sz w:val="24"/>
          <w:szCs w:val="24"/>
        </w:rPr>
      </w:pPr>
      <w:r w:rsidRPr="00331BBD">
        <w:rPr>
          <w:sz w:val="24"/>
          <w:szCs w:val="24"/>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5C2A95" w:rsidRPr="00331BBD">
        <w:rPr>
          <w:sz w:val="24"/>
          <w:szCs w:val="24"/>
        </w:rPr>
        <w:t xml:space="preserve"> При этом перемена поставщика (исполнителя, </w:t>
      </w:r>
      <w:r w:rsidR="005C2A95" w:rsidRPr="00331BBD">
        <w:rPr>
          <w:sz w:val="24"/>
          <w:szCs w:val="24"/>
        </w:rPr>
        <w:lastRenderedPageBreak/>
        <w:t>подрядчика) должна соответствовать положениям Постановлени</w:t>
      </w:r>
      <w:r w:rsidR="00B266DA" w:rsidRPr="00331BBD">
        <w:rPr>
          <w:sz w:val="24"/>
          <w:szCs w:val="24"/>
        </w:rPr>
        <w:t>я</w:t>
      </w:r>
      <w:r w:rsidR="005C2A95" w:rsidRPr="00331BBD">
        <w:rPr>
          <w:sz w:val="24"/>
          <w:szCs w:val="24"/>
        </w:rPr>
        <w:t xml:space="preserve"> Правительства Российской Федерации от 23.12.2024 № 1875 и Закону 223-ФЗ</w:t>
      </w:r>
      <w:r w:rsidR="00B266DA" w:rsidRPr="00331BBD">
        <w:rPr>
          <w:sz w:val="24"/>
          <w:szCs w:val="24"/>
        </w:rPr>
        <w:t>.</w:t>
      </w:r>
    </w:p>
    <w:p w:rsidR="006A3630" w:rsidRPr="00331BBD" w:rsidRDefault="006A3630" w:rsidP="006E0F55">
      <w:pPr>
        <w:pStyle w:val="afe"/>
        <w:numPr>
          <w:ilvl w:val="0"/>
          <w:numId w:val="5"/>
        </w:numPr>
        <w:tabs>
          <w:tab w:val="left" w:pos="1260"/>
        </w:tabs>
        <w:spacing w:line="240" w:lineRule="auto"/>
        <w:ind w:firstLine="720"/>
        <w:rPr>
          <w:sz w:val="24"/>
          <w:szCs w:val="24"/>
        </w:rPr>
      </w:pPr>
      <w:r w:rsidRPr="00331BBD">
        <w:rPr>
          <w:bCs/>
          <w:sz w:val="24"/>
          <w:szCs w:val="24"/>
        </w:rPr>
        <w:t>При исполнении договора, заключенного с участником закупки, замена страны происхождения товаров</w:t>
      </w:r>
      <w:r w:rsidRPr="00331BBD">
        <w:rPr>
          <w:sz w:val="24"/>
          <w:szCs w:val="24"/>
        </w:rPr>
        <w:t xml:space="preserve"> </w:t>
      </w:r>
      <w:r w:rsidRPr="00331BBD">
        <w:rPr>
          <w:bCs/>
          <w:sz w:val="24"/>
          <w:szCs w:val="24"/>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055ACE" w:rsidRPr="00470FE8" w:rsidRDefault="00055ACE" w:rsidP="006E0F55">
      <w:pPr>
        <w:pStyle w:val="afe"/>
        <w:numPr>
          <w:ilvl w:val="0"/>
          <w:numId w:val="5"/>
        </w:numPr>
        <w:tabs>
          <w:tab w:val="left" w:pos="1260"/>
        </w:tabs>
        <w:spacing w:line="240" w:lineRule="auto"/>
        <w:ind w:firstLine="720"/>
        <w:rPr>
          <w:sz w:val="24"/>
          <w:szCs w:val="24"/>
        </w:rPr>
      </w:pPr>
      <w:r w:rsidRPr="006A3630">
        <w:rPr>
          <w:bCs/>
          <w:sz w:val="24"/>
          <w:szCs w:val="24"/>
        </w:rPr>
        <w:t>Постановлением Правительства Российский Федерации от 01.07.2021 № 1108 утверждено Положение о национальной системе прослеживаемости.</w:t>
      </w:r>
      <w:r w:rsidRPr="00AA12FE">
        <w:rPr>
          <w:bCs/>
          <w:sz w:val="24"/>
          <w:szCs w:val="24"/>
        </w:rPr>
        <w:t xml:space="preserve"> Перечень товаров, </w:t>
      </w:r>
      <w:r w:rsidRPr="00955C37">
        <w:rPr>
          <w:bCs/>
          <w:sz w:val="24"/>
          <w:szCs w:val="24"/>
        </w:rPr>
        <w:t>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w:t>
      </w:r>
      <w:r w:rsidRPr="00470FE8">
        <w:rPr>
          <w:bCs/>
          <w:sz w:val="24"/>
          <w:szCs w:val="24"/>
        </w:rPr>
        <w:t>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03B3C" w:rsidRPr="00025ACE" w:rsidRDefault="00B03B3C" w:rsidP="00025ACE">
      <w:pPr>
        <w:pStyle w:val="afe"/>
        <w:numPr>
          <w:ilvl w:val="0"/>
          <w:numId w:val="4"/>
        </w:numPr>
        <w:tabs>
          <w:tab w:val="left" w:pos="1260"/>
        </w:tabs>
        <w:spacing w:line="240" w:lineRule="auto"/>
        <w:ind w:firstLine="720"/>
        <w:rPr>
          <w:b/>
          <w:sz w:val="24"/>
          <w:szCs w:val="24"/>
        </w:rPr>
      </w:pPr>
      <w:bookmarkStart w:id="75" w:name="_Toc181693189"/>
      <w:bookmarkStart w:id="76" w:name="_Ref190680463"/>
      <w:bookmarkStart w:id="77" w:name="_Ref306140410"/>
      <w:bookmarkStart w:id="78" w:name="_Ref306142159"/>
      <w:bookmarkStart w:id="79" w:name="_Ref468202391"/>
      <w:bookmarkStart w:id="80" w:name="_Ref468202416"/>
      <w:bookmarkStart w:id="81" w:name="_Toc468355879"/>
      <w:bookmarkStart w:id="82" w:name="_Ref130819014"/>
      <w:r w:rsidRPr="00025ACE">
        <w:rPr>
          <w:b/>
          <w:sz w:val="24"/>
          <w:szCs w:val="24"/>
        </w:rPr>
        <w:t>Обеспечение исполнения обязательств Подрядчика по Договору</w:t>
      </w:r>
      <w:bookmarkEnd w:id="75"/>
      <w:bookmarkEnd w:id="76"/>
      <w:bookmarkEnd w:id="77"/>
      <w:bookmarkEnd w:id="78"/>
      <w:bookmarkEnd w:id="79"/>
      <w:bookmarkEnd w:id="80"/>
      <w:bookmarkEnd w:id="81"/>
      <w:bookmarkEnd w:id="82"/>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470FE8">
        <w:rPr>
          <w:iCs/>
          <w:sz w:val="24"/>
          <w:szCs w:val="24"/>
        </w:rPr>
        <w:t xml:space="preserve">В документации о закупке может быть установлено требование к обеспечению исполнения договора(ов) и/или возврата аванса (если договором(ами) предусмотрена выплата аванса) и/или обеспечению гарантийных обязательств по Договору. </w:t>
      </w:r>
      <w:r w:rsidRPr="00470FE8">
        <w:rPr>
          <w:sz w:val="24"/>
          <w:szCs w:val="24"/>
        </w:rPr>
        <w:t>Информация о видах, способах, размере, формах и иных требованиях к обеспечению</w:t>
      </w:r>
      <w:r w:rsidRPr="00470FE8">
        <w:rPr>
          <w:iCs/>
          <w:sz w:val="24"/>
          <w:szCs w:val="24"/>
        </w:rPr>
        <w:t xml:space="preserve"> </w:t>
      </w:r>
      <w:r w:rsidRPr="00470FE8">
        <w:rPr>
          <w:sz w:val="24"/>
          <w:szCs w:val="24"/>
        </w:rPr>
        <w:t xml:space="preserve">указывается в пункте </w:t>
      </w:r>
      <w:r w:rsidRPr="00470FE8">
        <w:rPr>
          <w:sz w:val="24"/>
          <w:szCs w:val="24"/>
        </w:rPr>
        <w:fldChar w:fldCharType="begin"/>
      </w:r>
      <w:r w:rsidRPr="00470FE8">
        <w:rPr>
          <w:sz w:val="24"/>
          <w:szCs w:val="24"/>
        </w:rPr>
        <w:instrText xml:space="preserve"> REF _Ref180149962 \r \h  \* MERGEFORMAT </w:instrText>
      </w:r>
      <w:r w:rsidRPr="00470FE8">
        <w:rPr>
          <w:sz w:val="24"/>
          <w:szCs w:val="24"/>
        </w:rPr>
      </w:r>
      <w:r w:rsidRPr="00470FE8">
        <w:rPr>
          <w:sz w:val="24"/>
          <w:szCs w:val="24"/>
        </w:rPr>
        <w:fldChar w:fldCharType="separate"/>
      </w:r>
      <w:r w:rsidR="001D4B3F">
        <w:rPr>
          <w:sz w:val="24"/>
          <w:szCs w:val="24"/>
        </w:rPr>
        <w:t>56.3</w:t>
      </w:r>
      <w:r w:rsidRPr="00470FE8">
        <w:rPr>
          <w:sz w:val="24"/>
          <w:szCs w:val="24"/>
        </w:rPr>
        <w:fldChar w:fldCharType="end"/>
      </w:r>
      <w:r w:rsidRPr="00470FE8">
        <w:rPr>
          <w:sz w:val="24"/>
          <w:szCs w:val="24"/>
        </w:rPr>
        <w:t xml:space="preserve">. </w:t>
      </w:r>
    </w:p>
    <w:p w:rsidR="000C1A75" w:rsidRPr="00331BBD"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83" w:name="_Ref180154709"/>
      <w:r w:rsidRPr="00470FE8">
        <w:rPr>
          <w:iCs/>
          <w:sz w:val="24"/>
          <w:szCs w:val="24"/>
        </w:rPr>
        <w:t xml:space="preserve">Участник, чья Заявка была </w:t>
      </w:r>
      <w:r w:rsidRPr="00331BBD">
        <w:rPr>
          <w:iCs/>
          <w:sz w:val="24"/>
          <w:szCs w:val="24"/>
        </w:rPr>
        <w:t xml:space="preserve">признана лучшей, предложивший аномально низкую цену Договора, то есть цену на 25 и более процентов ниже начальной (максимальной) цены Договора(ов), установленной в п. </w:t>
      </w:r>
      <w:r w:rsidRPr="00331BBD">
        <w:rPr>
          <w:iCs/>
          <w:sz w:val="24"/>
          <w:szCs w:val="24"/>
        </w:rPr>
        <w:fldChar w:fldCharType="begin"/>
      </w:r>
      <w:r w:rsidRPr="00331BBD">
        <w:rPr>
          <w:iCs/>
          <w:sz w:val="24"/>
          <w:szCs w:val="24"/>
        </w:rPr>
        <w:instrText xml:space="preserve"> REF _Ref9347291 \r \h  \* MERGEFORMAT </w:instrText>
      </w:r>
      <w:r w:rsidRPr="00331BBD">
        <w:rPr>
          <w:iCs/>
          <w:sz w:val="24"/>
          <w:szCs w:val="24"/>
        </w:rPr>
      </w:r>
      <w:r w:rsidRPr="00331BBD">
        <w:rPr>
          <w:iCs/>
          <w:sz w:val="24"/>
          <w:szCs w:val="24"/>
        </w:rPr>
        <w:fldChar w:fldCharType="separate"/>
      </w:r>
      <w:r w:rsidR="001D4B3F">
        <w:rPr>
          <w:iCs/>
          <w:sz w:val="24"/>
          <w:szCs w:val="24"/>
        </w:rPr>
        <w:t>13</w:t>
      </w:r>
      <w:r w:rsidRPr="00331BBD">
        <w:rPr>
          <w:iCs/>
          <w:sz w:val="24"/>
          <w:szCs w:val="24"/>
        </w:rPr>
        <w:fldChar w:fldCharType="end"/>
      </w:r>
      <w:r w:rsidRPr="00331BBD">
        <w:rPr>
          <w:iCs/>
          <w:sz w:val="24"/>
          <w:szCs w:val="24"/>
        </w:rPr>
        <w:t xml:space="preserve"> (далее – аномально низкая цена Договора(ов), демпинговая цена Договора(ов)), должен предоставить обеспечение исполнения обязательств по Договору(ам) в размере определённом приложением №4 к настоящей документации. При этом данное обеспечение в обязательном порядке предоставляется до заключения Договора(ов).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83"/>
    </w:p>
    <w:p w:rsidR="000C1A75" w:rsidRPr="00470FE8" w:rsidRDefault="000C1A75" w:rsidP="000C1A75">
      <w:pPr>
        <w:widowControl w:val="0"/>
        <w:shd w:val="clear" w:color="auto" w:fill="FFFFFF"/>
        <w:tabs>
          <w:tab w:val="left" w:pos="1418"/>
        </w:tabs>
        <w:suppressAutoHyphens/>
        <w:autoSpaceDE w:val="0"/>
        <w:spacing w:line="276" w:lineRule="auto"/>
        <w:ind w:right="159"/>
        <w:rPr>
          <w:sz w:val="24"/>
          <w:szCs w:val="24"/>
        </w:rPr>
      </w:pPr>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b/>
          <w:iCs/>
          <w:sz w:val="24"/>
          <w:szCs w:val="24"/>
        </w:rPr>
      </w:pPr>
      <w:bookmarkStart w:id="84" w:name="_Ref180149962"/>
      <w:r w:rsidRPr="00470FE8">
        <w:rPr>
          <w:b/>
          <w:iCs/>
          <w:sz w:val="24"/>
          <w:szCs w:val="24"/>
        </w:rPr>
        <w:t>Предусмотренные виды обеспечения:</w:t>
      </w:r>
      <w:bookmarkEnd w:id="84"/>
    </w:p>
    <w:p w:rsidR="000C1A75" w:rsidRPr="00470FE8" w:rsidRDefault="000C1A75" w:rsidP="000C1A75">
      <w:pPr>
        <w:autoSpaceDE w:val="0"/>
        <w:autoSpaceDN w:val="0"/>
        <w:adjustRightInd w:val="0"/>
        <w:spacing w:line="276" w:lineRule="auto"/>
        <w:ind w:firstLine="540"/>
        <w:rPr>
          <w:sz w:val="24"/>
          <w:szCs w:val="24"/>
        </w:rPr>
      </w:pPr>
    </w:p>
    <w:p w:rsidR="000C1A75" w:rsidRPr="008A1489" w:rsidRDefault="000C1A75" w:rsidP="000C1A75">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8A1489">
        <w:rPr>
          <w:bCs/>
          <w:sz w:val="24"/>
          <w:szCs w:val="24"/>
        </w:rPr>
        <w:t>обеспечение</w:t>
      </w:r>
      <w:r w:rsidRPr="008A1489">
        <w:rPr>
          <w:rFonts w:eastAsia="Arial Unicode MS"/>
          <w:sz w:val="24"/>
          <w:szCs w:val="24"/>
          <w:u w:color="000000"/>
          <w:bdr w:val="nil"/>
        </w:rPr>
        <w:t xml:space="preserve"> на возврат авансовых платежей – </w:t>
      </w:r>
      <w:r w:rsidRPr="008A1489">
        <w:rPr>
          <w:rFonts w:eastAsia="Arial Unicode MS"/>
          <w:b/>
          <w:sz w:val="24"/>
          <w:szCs w:val="24"/>
          <w:u w:color="000000"/>
          <w:bdr w:val="nil"/>
        </w:rPr>
        <w:t>не</w:t>
      </w:r>
      <w:r w:rsidRPr="008A1489">
        <w:rPr>
          <w:rFonts w:eastAsia="Arial Unicode MS"/>
          <w:sz w:val="24"/>
          <w:szCs w:val="24"/>
          <w:u w:color="000000"/>
          <w:bdr w:val="nil"/>
        </w:rPr>
        <w:t xml:space="preserve"> </w:t>
      </w:r>
      <w:r w:rsidRPr="008A1489">
        <w:rPr>
          <w:rFonts w:eastAsia="Arial Unicode MS"/>
          <w:b/>
          <w:sz w:val="24"/>
          <w:szCs w:val="24"/>
          <w:u w:color="000000"/>
          <w:bdr w:val="nil"/>
        </w:rPr>
        <w:t>предусмотрено</w:t>
      </w:r>
      <w:r w:rsidRPr="008A1489">
        <w:rPr>
          <w:rFonts w:eastAsia="Arial Unicode MS"/>
          <w:sz w:val="24"/>
          <w:szCs w:val="24"/>
          <w:u w:color="000000"/>
          <w:bdr w:val="nil"/>
        </w:rPr>
        <w:t>;</w:t>
      </w:r>
    </w:p>
    <w:p w:rsidR="000C1A75" w:rsidRPr="008A1489" w:rsidRDefault="000C1A75" w:rsidP="000C1A75">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8A1489">
        <w:rPr>
          <w:rFonts w:eastAsia="Arial Unicode MS"/>
          <w:sz w:val="24"/>
          <w:szCs w:val="24"/>
          <w:u w:color="000000"/>
          <w:bdr w:val="nil"/>
        </w:rPr>
        <w:t xml:space="preserve">обеспечение гарантийных обязательств - </w:t>
      </w:r>
      <w:r w:rsidRPr="008A1489">
        <w:rPr>
          <w:rFonts w:eastAsia="Arial Unicode MS"/>
          <w:b/>
          <w:sz w:val="24"/>
          <w:szCs w:val="24"/>
          <w:u w:color="000000"/>
          <w:bdr w:val="nil"/>
        </w:rPr>
        <w:t>не</w:t>
      </w:r>
      <w:r w:rsidRPr="008A1489">
        <w:rPr>
          <w:rFonts w:eastAsia="Arial Unicode MS"/>
          <w:sz w:val="24"/>
          <w:szCs w:val="24"/>
          <w:u w:color="000000"/>
          <w:bdr w:val="nil"/>
        </w:rPr>
        <w:t xml:space="preserve"> </w:t>
      </w:r>
      <w:r w:rsidRPr="008A1489">
        <w:rPr>
          <w:rFonts w:eastAsia="Arial Unicode MS"/>
          <w:b/>
          <w:sz w:val="24"/>
          <w:szCs w:val="24"/>
          <w:u w:color="000000"/>
          <w:bdr w:val="nil"/>
        </w:rPr>
        <w:t>предусмотрено</w:t>
      </w:r>
      <w:r w:rsidRPr="008A1489">
        <w:rPr>
          <w:rFonts w:eastAsia="Arial Unicode MS"/>
          <w:sz w:val="24"/>
          <w:szCs w:val="24"/>
          <w:u w:color="000000"/>
          <w:bdr w:val="nil"/>
        </w:rPr>
        <w:t>;</w:t>
      </w:r>
    </w:p>
    <w:p w:rsidR="000C1A75" w:rsidRPr="008A1489" w:rsidRDefault="000C1A75" w:rsidP="000C1A75">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8A1489">
        <w:rPr>
          <w:bCs/>
          <w:sz w:val="24"/>
          <w:szCs w:val="24"/>
        </w:rPr>
        <w:t>обеспечение</w:t>
      </w:r>
      <w:r w:rsidRPr="008A1489">
        <w:rPr>
          <w:rFonts w:eastAsia="Arial Unicode MS"/>
          <w:sz w:val="24"/>
          <w:szCs w:val="24"/>
          <w:u w:color="000000"/>
          <w:bdr w:val="nil"/>
        </w:rPr>
        <w:t xml:space="preserve"> исполнения обязательств по Договору(ам) – </w:t>
      </w:r>
      <w:r w:rsidRPr="008A1489">
        <w:rPr>
          <w:rFonts w:eastAsia="Arial Unicode MS"/>
          <w:b/>
          <w:sz w:val="24"/>
          <w:szCs w:val="24"/>
          <w:u w:color="000000"/>
          <w:bdr w:val="nil"/>
        </w:rPr>
        <w:t xml:space="preserve">не предусмотрено, </w:t>
      </w:r>
      <w:r w:rsidRPr="008A1489">
        <w:rPr>
          <w:rFonts w:eastAsia="Arial Unicode MS"/>
          <w:sz w:val="24"/>
          <w:szCs w:val="24"/>
          <w:u w:color="000000"/>
          <w:bdr w:val="nil"/>
        </w:rPr>
        <w:t xml:space="preserve">за исключением </w:t>
      </w:r>
      <w:r w:rsidRPr="008A1489">
        <w:rPr>
          <w:sz w:val="24"/>
          <w:szCs w:val="24"/>
        </w:rPr>
        <w:t xml:space="preserve">случая предложения Победителем аномально низкой (демпинговой) цены (подпункт  </w:t>
      </w:r>
      <w:r w:rsidRPr="008A1489">
        <w:rPr>
          <w:sz w:val="24"/>
          <w:szCs w:val="24"/>
        </w:rPr>
        <w:fldChar w:fldCharType="begin"/>
      </w:r>
      <w:r w:rsidRPr="008A1489">
        <w:rPr>
          <w:sz w:val="24"/>
          <w:szCs w:val="24"/>
        </w:rPr>
        <w:instrText xml:space="preserve"> REF _Ref180154709 \r \h  \* MERGEFORMAT </w:instrText>
      </w:r>
      <w:r w:rsidRPr="008A1489">
        <w:rPr>
          <w:sz w:val="24"/>
          <w:szCs w:val="24"/>
        </w:rPr>
      </w:r>
      <w:r w:rsidRPr="008A1489">
        <w:rPr>
          <w:sz w:val="24"/>
          <w:szCs w:val="24"/>
        </w:rPr>
        <w:fldChar w:fldCharType="separate"/>
      </w:r>
      <w:r w:rsidR="001D4B3F">
        <w:rPr>
          <w:sz w:val="24"/>
          <w:szCs w:val="24"/>
        </w:rPr>
        <w:t>56.2</w:t>
      </w:r>
      <w:r w:rsidRPr="008A1489">
        <w:rPr>
          <w:sz w:val="24"/>
          <w:szCs w:val="24"/>
        </w:rPr>
        <w:fldChar w:fldCharType="end"/>
      </w:r>
      <w:r w:rsidRPr="008A1489">
        <w:rPr>
          <w:sz w:val="24"/>
          <w:szCs w:val="24"/>
        </w:rPr>
        <w:t xml:space="preserve"> настоящей документации).</w:t>
      </w:r>
    </w:p>
    <w:p w:rsidR="000C1A75" w:rsidRPr="00470FE8" w:rsidRDefault="000C1A75" w:rsidP="000C1A75">
      <w:pPr>
        <w:widowControl w:val="0"/>
        <w:pBdr>
          <w:top w:val="nil"/>
          <w:left w:val="nil"/>
          <w:bottom w:val="nil"/>
          <w:right w:val="nil"/>
          <w:between w:val="nil"/>
        </w:pBdr>
        <w:tabs>
          <w:tab w:val="left" w:pos="1418"/>
        </w:tabs>
        <w:spacing w:line="276" w:lineRule="auto"/>
        <w:rPr>
          <w:rFonts w:eastAsia="Arial Unicode MS"/>
          <w:b/>
          <w:sz w:val="24"/>
          <w:szCs w:val="24"/>
          <w:highlight w:val="yellow"/>
          <w:u w:color="000000"/>
          <w:bdr w:val="nil"/>
        </w:rPr>
      </w:pPr>
    </w:p>
    <w:p w:rsidR="000C1A75" w:rsidRPr="00470FE8" w:rsidRDefault="000C1A75" w:rsidP="000C1A75">
      <w:pPr>
        <w:widowControl w:val="0"/>
        <w:shd w:val="clear" w:color="auto" w:fill="FFFFFF"/>
        <w:tabs>
          <w:tab w:val="left" w:pos="1418"/>
        </w:tabs>
        <w:suppressAutoHyphens/>
        <w:autoSpaceDE w:val="0"/>
        <w:spacing w:line="276" w:lineRule="auto"/>
        <w:ind w:left="1418" w:right="159" w:firstLine="0"/>
        <w:rPr>
          <w:b/>
          <w:bCs/>
          <w:sz w:val="24"/>
          <w:szCs w:val="24"/>
        </w:rPr>
      </w:pPr>
    </w:p>
    <w:p w:rsidR="000C1A75" w:rsidRPr="008A1489" w:rsidRDefault="000C1A75" w:rsidP="000C1A75">
      <w:pPr>
        <w:widowControl w:val="0"/>
        <w:numPr>
          <w:ilvl w:val="2"/>
          <w:numId w:val="24"/>
        </w:numPr>
        <w:shd w:val="clear" w:color="auto" w:fill="FFFFFF"/>
        <w:tabs>
          <w:tab w:val="clear" w:pos="2835"/>
          <w:tab w:val="left" w:pos="1418"/>
          <w:tab w:val="num" w:pos="2127"/>
        </w:tabs>
        <w:suppressAutoHyphens/>
        <w:autoSpaceDE w:val="0"/>
        <w:spacing w:line="276" w:lineRule="auto"/>
        <w:ind w:left="851" w:right="159" w:firstLine="567"/>
        <w:rPr>
          <w:b/>
          <w:bCs/>
          <w:sz w:val="24"/>
          <w:szCs w:val="24"/>
        </w:rPr>
      </w:pPr>
      <w:r w:rsidRPr="008A1489">
        <w:rPr>
          <w:b/>
          <w:bCs/>
          <w:sz w:val="24"/>
          <w:szCs w:val="24"/>
        </w:rPr>
        <w:t>Требования к обеспечению. Обеспечение исполнения обязательств по Договору(ам) не предусмотрено, за исключением случая предложения Победителем аномально низкой (демпинговой) цены</w:t>
      </w:r>
    </w:p>
    <w:p w:rsidR="000C1A75" w:rsidRPr="008A1489" w:rsidRDefault="000C1A75" w:rsidP="000C1A75">
      <w:pPr>
        <w:widowControl w:val="0"/>
        <w:spacing w:line="276" w:lineRule="auto"/>
        <w:rPr>
          <w:b/>
          <w:sz w:val="24"/>
          <w:szCs w:val="24"/>
        </w:rPr>
      </w:pPr>
    </w:p>
    <w:p w:rsidR="000C1A75" w:rsidRPr="008A1489"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
          <w:bCs/>
          <w:sz w:val="24"/>
          <w:szCs w:val="24"/>
        </w:rPr>
      </w:pPr>
      <w:r w:rsidRPr="008A1489">
        <w:rPr>
          <w:bCs/>
          <w:sz w:val="24"/>
          <w:szCs w:val="24"/>
        </w:rPr>
        <w:t xml:space="preserve">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w:t>
      </w:r>
      <w:r w:rsidRPr="008A1489">
        <w:rPr>
          <w:bCs/>
          <w:sz w:val="24"/>
          <w:szCs w:val="24"/>
        </w:rPr>
        <w:lastRenderedPageBreak/>
        <w:t xml:space="preserve">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Договора(ов) в случае предложения Победителем аномально низкой (демпинговой) цены: </w:t>
      </w:r>
      <w:r w:rsidRPr="008A1489">
        <w:rPr>
          <w:b/>
          <w:bCs/>
          <w:sz w:val="24"/>
          <w:szCs w:val="24"/>
        </w:rPr>
        <w:t>приведены в Приложении №7 к закупочной документации.</w:t>
      </w:r>
    </w:p>
    <w:p w:rsidR="000C1A75" w:rsidRPr="008A1489" w:rsidRDefault="000C1A75" w:rsidP="000C1A75">
      <w:pPr>
        <w:widowControl w:val="0"/>
        <w:shd w:val="clear" w:color="auto" w:fill="FFFFFF"/>
        <w:tabs>
          <w:tab w:val="left" w:pos="1134"/>
        </w:tabs>
        <w:suppressAutoHyphens/>
        <w:autoSpaceDE w:val="0"/>
        <w:spacing w:line="276" w:lineRule="auto"/>
        <w:ind w:left="2410" w:right="159" w:firstLine="0"/>
        <w:rPr>
          <w:b/>
          <w:bCs/>
          <w:sz w:val="24"/>
          <w:szCs w:val="24"/>
        </w:rPr>
      </w:pPr>
    </w:p>
    <w:p w:rsidR="000C1A75" w:rsidRPr="008A1489"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5" w:name="_Ref130473888"/>
      <w:r w:rsidRPr="008A1489">
        <w:rPr>
          <w:iCs/>
          <w:sz w:val="24"/>
          <w:szCs w:val="24"/>
        </w:rPr>
        <w:t>В случае, если закупочной документацией</w:t>
      </w:r>
      <w:r w:rsidRPr="008A1489">
        <w:rPr>
          <w:b/>
          <w:iCs/>
          <w:sz w:val="24"/>
          <w:szCs w:val="24"/>
        </w:rPr>
        <w:t xml:space="preserve"> </w:t>
      </w:r>
      <w:r w:rsidRPr="008A1489">
        <w:rPr>
          <w:iCs/>
          <w:sz w:val="24"/>
          <w:szCs w:val="24"/>
        </w:rPr>
        <w:t>и проектом Договора предусмотрено несколько способов обеспечения обязательств, выбор способа обеспечения обязательств по договору(ам) осуществляется Победителем.</w:t>
      </w:r>
      <w:bookmarkEnd w:id="85"/>
      <w:r w:rsidRPr="008A1489">
        <w:rPr>
          <w:sz w:val="24"/>
          <w:szCs w:val="24"/>
        </w:rPr>
        <w:t xml:space="preserve"> </w:t>
      </w:r>
    </w:p>
    <w:p w:rsidR="000C1A75" w:rsidRPr="008A1489"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6" w:name="_Ref130556529"/>
      <w:r w:rsidRPr="008A1489">
        <w:rPr>
          <w:sz w:val="24"/>
          <w:szCs w:val="24"/>
        </w:rPr>
        <w:t xml:space="preserve">Непредставление обеспечения исполнения обязательств до срока, указанного в пункте </w:t>
      </w:r>
      <w:r w:rsidRPr="008A1489">
        <w:rPr>
          <w:sz w:val="24"/>
          <w:szCs w:val="24"/>
        </w:rPr>
        <w:fldChar w:fldCharType="begin"/>
      </w:r>
      <w:r w:rsidRPr="008A1489">
        <w:rPr>
          <w:sz w:val="24"/>
          <w:szCs w:val="24"/>
        </w:rPr>
        <w:instrText xml:space="preserve"> REF _Ref180149962 \r \h  \* MERGEFORMAT </w:instrText>
      </w:r>
      <w:r w:rsidRPr="008A1489">
        <w:rPr>
          <w:sz w:val="24"/>
          <w:szCs w:val="24"/>
        </w:rPr>
      </w:r>
      <w:r w:rsidRPr="008A1489">
        <w:rPr>
          <w:sz w:val="24"/>
          <w:szCs w:val="24"/>
        </w:rPr>
        <w:fldChar w:fldCharType="separate"/>
      </w:r>
      <w:r w:rsidR="001D4B3F">
        <w:rPr>
          <w:sz w:val="24"/>
          <w:szCs w:val="24"/>
        </w:rPr>
        <w:t>56.3</w:t>
      </w:r>
      <w:r w:rsidRPr="008A1489">
        <w:rPr>
          <w:sz w:val="24"/>
          <w:szCs w:val="24"/>
        </w:rPr>
        <w:fldChar w:fldCharType="end"/>
      </w:r>
      <w:r w:rsidRPr="008A1489">
        <w:rPr>
          <w:sz w:val="24"/>
          <w:szCs w:val="24"/>
        </w:rPr>
        <w:t xml:space="preserve"> в </w:t>
      </w:r>
      <w:r w:rsidRPr="008A1489">
        <w:rPr>
          <w:bCs/>
          <w:sz w:val="24"/>
          <w:szCs w:val="24"/>
        </w:rPr>
        <w:t>Требованиях к обеспечению/ Срок предоставления обеспечения</w:t>
      </w:r>
      <w:r w:rsidRPr="008A1489">
        <w:rPr>
          <w:b/>
          <w:bCs/>
          <w:sz w:val="24"/>
          <w:szCs w:val="24"/>
        </w:rPr>
        <w:t xml:space="preserve"> </w:t>
      </w:r>
      <w:r w:rsidRPr="008A1489">
        <w:rPr>
          <w:sz w:val="24"/>
          <w:szCs w:val="24"/>
        </w:rPr>
        <w:t xml:space="preserve">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8A1489">
        <w:rPr>
          <w:sz w:val="24"/>
          <w:szCs w:val="24"/>
        </w:rPr>
        <w:fldChar w:fldCharType="begin"/>
      </w:r>
      <w:r w:rsidRPr="008A1489">
        <w:rPr>
          <w:sz w:val="24"/>
          <w:szCs w:val="24"/>
        </w:rPr>
        <w:instrText xml:space="preserve"> REF _Ref9347655 \r \h  \* MERGEFORMAT </w:instrText>
      </w:r>
      <w:r w:rsidRPr="008A1489">
        <w:rPr>
          <w:sz w:val="24"/>
          <w:szCs w:val="24"/>
        </w:rPr>
      </w:r>
      <w:r w:rsidRPr="008A1489">
        <w:rPr>
          <w:sz w:val="24"/>
          <w:szCs w:val="24"/>
        </w:rPr>
        <w:fldChar w:fldCharType="separate"/>
      </w:r>
      <w:r w:rsidR="001D4B3F">
        <w:rPr>
          <w:sz w:val="24"/>
          <w:szCs w:val="24"/>
        </w:rPr>
        <w:t>58.1</w:t>
      </w:r>
      <w:r w:rsidRPr="008A1489">
        <w:rPr>
          <w:sz w:val="24"/>
          <w:szCs w:val="24"/>
        </w:rPr>
        <w:fldChar w:fldCharType="end"/>
      </w:r>
      <w:r w:rsidRPr="008A1489">
        <w:rPr>
          <w:sz w:val="24"/>
          <w:szCs w:val="24"/>
        </w:rPr>
        <w:t>.</w:t>
      </w:r>
      <w:bookmarkEnd w:id="86"/>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7" w:name="_Ref130556457"/>
      <w:r w:rsidRPr="008A1489">
        <w:rPr>
          <w:sz w:val="24"/>
          <w:szCs w:val="24"/>
        </w:rPr>
        <w:t>В случае, если Победитель выбрал обеспечение исполнения договора в форме независимой гарантии, то соответствующая независимой гарантия</w:t>
      </w:r>
      <w:r w:rsidRPr="00CC3DCC">
        <w:rPr>
          <w:sz w:val="24"/>
          <w:szCs w:val="24"/>
        </w:rPr>
        <w:t xml:space="preserve"> должна быть составлена с учетом требований статей 368-379 Гражданского кодекса Российской Федерации и удовлетворять следующим требованиям:</w:t>
      </w:r>
      <w:bookmarkEnd w:id="87"/>
    </w:p>
    <w:p w:rsidR="000C1A75" w:rsidRPr="00CC3DCC" w:rsidRDefault="000C1A75" w:rsidP="000C1A75">
      <w:pPr>
        <w:pStyle w:val="afc"/>
        <w:numPr>
          <w:ilvl w:val="0"/>
          <w:numId w:val="25"/>
        </w:numPr>
        <w:tabs>
          <w:tab w:val="left" w:pos="708"/>
        </w:tabs>
        <w:snapToGrid w:val="0"/>
        <w:spacing w:line="276" w:lineRule="auto"/>
        <w:ind w:left="2268" w:hanging="425"/>
        <w:rPr>
          <w:sz w:val="24"/>
          <w:szCs w:val="24"/>
        </w:rPr>
      </w:pPr>
      <w:r w:rsidRPr="00CC3DCC">
        <w:rPr>
          <w:sz w:val="24"/>
          <w:szCs w:val="24"/>
        </w:rPr>
        <w:t>Сумма независимой гарантии должна быть выражена в российских рублях;</w:t>
      </w:r>
    </w:p>
    <w:p w:rsidR="000C1A75" w:rsidRPr="00CC3DCC" w:rsidRDefault="000C1A75" w:rsidP="000C1A75">
      <w:pPr>
        <w:pStyle w:val="afc"/>
        <w:numPr>
          <w:ilvl w:val="0"/>
          <w:numId w:val="25"/>
        </w:numPr>
        <w:tabs>
          <w:tab w:val="left" w:pos="708"/>
        </w:tabs>
        <w:snapToGrid w:val="0"/>
        <w:spacing w:line="276" w:lineRule="auto"/>
        <w:ind w:left="2268" w:hanging="425"/>
        <w:rPr>
          <w:bCs/>
          <w:iCs/>
          <w:sz w:val="24"/>
          <w:szCs w:val="24"/>
        </w:rPr>
      </w:pPr>
      <w:r w:rsidRPr="00CC3DCC">
        <w:rPr>
          <w:sz w:val="24"/>
          <w:szCs w:val="24"/>
        </w:rPr>
        <w:t xml:space="preserve">Срок действия независимой гарантии указывается в пункте </w:t>
      </w:r>
      <w:r w:rsidRPr="00CC3DCC">
        <w:rPr>
          <w:sz w:val="24"/>
          <w:szCs w:val="24"/>
        </w:rPr>
        <w:fldChar w:fldCharType="begin"/>
      </w:r>
      <w:r w:rsidRPr="00CC3DCC">
        <w:rPr>
          <w:sz w:val="24"/>
          <w:szCs w:val="24"/>
        </w:rPr>
        <w:instrText xml:space="preserve"> REF _Ref180149962 \r \h  \* MERGEFORMAT </w:instrText>
      </w:r>
      <w:r w:rsidRPr="00CC3DCC">
        <w:rPr>
          <w:sz w:val="24"/>
          <w:szCs w:val="24"/>
        </w:rPr>
      </w:r>
      <w:r w:rsidRPr="00CC3DCC">
        <w:rPr>
          <w:sz w:val="24"/>
          <w:szCs w:val="24"/>
        </w:rPr>
        <w:fldChar w:fldCharType="separate"/>
      </w:r>
      <w:r w:rsidR="001D4B3F">
        <w:rPr>
          <w:sz w:val="24"/>
          <w:szCs w:val="24"/>
        </w:rPr>
        <w:t>56.3</w:t>
      </w:r>
      <w:r w:rsidRPr="00CC3DCC">
        <w:rPr>
          <w:sz w:val="24"/>
          <w:szCs w:val="24"/>
        </w:rPr>
        <w:fldChar w:fldCharType="end"/>
      </w:r>
      <w:r w:rsidRPr="00CC3DCC">
        <w:rPr>
          <w:sz w:val="24"/>
          <w:szCs w:val="24"/>
          <w:lang w:val="ru-RU"/>
        </w:rPr>
        <w:t xml:space="preserve"> в </w:t>
      </w:r>
      <w:r w:rsidRPr="00CC3DCC">
        <w:rPr>
          <w:bCs/>
          <w:sz w:val="24"/>
          <w:szCs w:val="24"/>
        </w:rPr>
        <w:t>Требования</w:t>
      </w:r>
      <w:r w:rsidRPr="00CC3DCC">
        <w:rPr>
          <w:bCs/>
          <w:sz w:val="24"/>
          <w:szCs w:val="24"/>
          <w:lang w:val="ru-RU"/>
        </w:rPr>
        <w:t>х</w:t>
      </w:r>
      <w:r w:rsidRPr="00CC3DCC">
        <w:rPr>
          <w:bCs/>
          <w:sz w:val="24"/>
          <w:szCs w:val="24"/>
        </w:rPr>
        <w:t xml:space="preserve"> к обеспечению</w:t>
      </w:r>
      <w:r w:rsidRPr="00CC3DCC">
        <w:rPr>
          <w:bCs/>
          <w:sz w:val="24"/>
          <w:szCs w:val="24"/>
          <w:lang w:val="ru-RU"/>
        </w:rPr>
        <w:t>/</w:t>
      </w:r>
      <w:r w:rsidRPr="00CC3DCC">
        <w:rPr>
          <w:bCs/>
          <w:sz w:val="24"/>
          <w:szCs w:val="24"/>
        </w:rPr>
        <w:t xml:space="preserve"> Срок действия независимой гарантии</w:t>
      </w:r>
      <w:r w:rsidRPr="00CC3DCC">
        <w:rPr>
          <w:bCs/>
          <w:iCs/>
          <w:sz w:val="24"/>
          <w:szCs w:val="24"/>
        </w:rPr>
        <w:t xml:space="preserve">; </w:t>
      </w:r>
    </w:p>
    <w:p w:rsidR="000C1A75" w:rsidRPr="00CC3DCC" w:rsidRDefault="000C1A75" w:rsidP="000C1A75">
      <w:pPr>
        <w:pStyle w:val="afc"/>
        <w:numPr>
          <w:ilvl w:val="0"/>
          <w:numId w:val="25"/>
        </w:numPr>
        <w:tabs>
          <w:tab w:val="left" w:pos="708"/>
        </w:tabs>
        <w:snapToGrid w:val="0"/>
        <w:spacing w:line="276" w:lineRule="auto"/>
        <w:ind w:left="2268" w:hanging="425"/>
        <w:rPr>
          <w:bCs/>
          <w:iCs/>
          <w:sz w:val="24"/>
          <w:szCs w:val="24"/>
        </w:rPr>
      </w:pPr>
      <w:r w:rsidRPr="00CC3DCC">
        <w:rPr>
          <w:sz w:val="24"/>
          <w:szCs w:val="24"/>
        </w:rPr>
        <w:t>Бенефициаром в независимой гарантии должен быть указан Заказчик, принципалом — Победитель, гарантом —</w:t>
      </w:r>
      <w:r w:rsidRPr="00CC3DCC">
        <w:rPr>
          <w:bCs/>
          <w:iCs/>
          <w:sz w:val="24"/>
          <w:szCs w:val="24"/>
        </w:rPr>
        <w:t xml:space="preserve"> </w:t>
      </w:r>
      <w:r w:rsidRPr="00CC3DCC">
        <w:rPr>
          <w:bCs/>
          <w:sz w:val="24"/>
          <w:szCs w:val="24"/>
          <w:lang w:eastAsia="en-US"/>
        </w:rPr>
        <w:t>кредитная организация, выдавшая Независимую гарантию</w:t>
      </w:r>
      <w:r w:rsidRPr="00CC3DCC">
        <w:rPr>
          <w:bCs/>
          <w:iCs/>
          <w:sz w:val="24"/>
          <w:szCs w:val="24"/>
        </w:rPr>
        <w:t>;</w:t>
      </w:r>
    </w:p>
    <w:p w:rsidR="000C1A75" w:rsidRPr="00CC3DCC" w:rsidRDefault="000C1A75" w:rsidP="000C1A75">
      <w:pPr>
        <w:pStyle w:val="afc"/>
        <w:numPr>
          <w:ilvl w:val="0"/>
          <w:numId w:val="25"/>
        </w:numPr>
        <w:tabs>
          <w:tab w:val="left" w:pos="708"/>
        </w:tabs>
        <w:snapToGrid w:val="0"/>
        <w:spacing w:line="276" w:lineRule="auto"/>
        <w:ind w:left="2268" w:hanging="425"/>
        <w:rPr>
          <w:bCs/>
          <w:iCs/>
          <w:sz w:val="24"/>
          <w:szCs w:val="24"/>
        </w:rPr>
      </w:pPr>
      <w:r w:rsidRPr="00CC3DCC">
        <w:rPr>
          <w:bCs/>
          <w:iCs/>
          <w:sz w:val="24"/>
          <w:szCs w:val="24"/>
        </w:rPr>
        <w:t xml:space="preserve">Получатель платежа и реквизиты </w:t>
      </w:r>
      <w:r w:rsidRPr="00CC3DCC">
        <w:rPr>
          <w:sz w:val="24"/>
          <w:szCs w:val="24"/>
        </w:rPr>
        <w:t xml:space="preserve">Заказчика </w:t>
      </w:r>
      <w:r w:rsidRPr="00CC3DCC">
        <w:rPr>
          <w:bCs/>
          <w:iCs/>
          <w:sz w:val="24"/>
          <w:szCs w:val="24"/>
        </w:rPr>
        <w:t xml:space="preserve">для указания в независимой гарантии уточняются на этапе заключения Договора.  </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8" w:name="_Ref130556489"/>
      <w:r w:rsidRPr="00CC3DCC">
        <w:rPr>
          <w:bCs/>
          <w:sz w:val="24"/>
          <w:szCs w:val="24"/>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bookmarkEnd w:id="88"/>
      <w:r>
        <w:rPr>
          <w:sz w:val="24"/>
          <w:szCs w:val="24"/>
        </w:rPr>
        <w:t>.</w:t>
      </w:r>
    </w:p>
    <w:p w:rsidR="000C1A75" w:rsidRPr="00021699"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 xml:space="preserve">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w:t>
      </w:r>
      <w:r w:rsidRPr="00021699">
        <w:rPr>
          <w:sz w:val="24"/>
          <w:szCs w:val="24"/>
        </w:rPr>
        <w:lastRenderedPageBreak/>
        <w:t>приведен в приложении №</w:t>
      </w:r>
      <w:r>
        <w:rPr>
          <w:sz w:val="24"/>
          <w:szCs w:val="24"/>
        </w:rPr>
        <w:t>6</w:t>
      </w:r>
      <w:r w:rsidRPr="00021699">
        <w:rPr>
          <w:sz w:val="24"/>
          <w:szCs w:val="24"/>
        </w:rPr>
        <w:t xml:space="preserve"> к закупочной документации.</w:t>
      </w:r>
    </w:p>
    <w:p w:rsidR="000C1A75" w:rsidRPr="00021699"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CC3DCC">
        <w:rPr>
          <w:sz w:val="24"/>
          <w:szCs w:val="24"/>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9" w:name="_Ref130229492"/>
      <w:r w:rsidRPr="00CC3DCC">
        <w:rPr>
          <w:sz w:val="24"/>
          <w:szCs w:val="24"/>
        </w:rPr>
        <w:t>Возврат оригинала Независимой гарантии Победителю осуществляется по инициативе Победителя в следующих случаях:</w:t>
      </w:r>
      <w:bookmarkEnd w:id="89"/>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CC3DCC">
        <w:rPr>
          <w:sz w:val="24"/>
          <w:szCs w:val="24"/>
        </w:rPr>
        <w:t>если</w:t>
      </w:r>
      <w:r w:rsidRPr="00470FE8">
        <w:rPr>
          <w:sz w:val="24"/>
          <w:szCs w:val="24"/>
        </w:rPr>
        <w:t xml:space="preserve"> </w:t>
      </w:r>
      <w:r w:rsidRPr="00470FE8">
        <w:rPr>
          <w:bCs/>
          <w:sz w:val="24"/>
          <w:szCs w:val="24"/>
        </w:rPr>
        <w:t xml:space="preserve">Победителем </w:t>
      </w:r>
      <w:r w:rsidRPr="00470FE8">
        <w:rPr>
          <w:sz w:val="24"/>
          <w:szCs w:val="24"/>
        </w:rPr>
        <w:t>исполнены обязательства, исполнение которых покрывала Независимая гарантия;</w:t>
      </w:r>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470FE8">
        <w:rPr>
          <w:sz w:val="24"/>
          <w:szCs w:val="24"/>
        </w:rPr>
        <w:t>при замене Независимой гарантии;</w:t>
      </w:r>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470FE8">
        <w:rPr>
          <w:sz w:val="24"/>
          <w:szCs w:val="24"/>
        </w:rPr>
        <w:t>по истечении срока действия Независимой гарантии;</w:t>
      </w:r>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470FE8">
        <w:rPr>
          <w:sz w:val="24"/>
          <w:szCs w:val="24"/>
        </w:rPr>
        <w:t>в иных случаях, предусмотренных договором.</w:t>
      </w:r>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90" w:name="_Ref130229493"/>
      <w:r w:rsidRPr="00470FE8">
        <w:rPr>
          <w:sz w:val="24"/>
          <w:szCs w:val="24"/>
        </w:rPr>
        <w:t>Взыскание по независимой гарантии производится при наступлении обстоятельств, предусмотренных независимой гарантией.</w:t>
      </w:r>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470FE8">
        <w:rPr>
          <w:sz w:val="24"/>
          <w:szCs w:val="24"/>
        </w:rPr>
        <w:t>Возврат Победителю Независимой гарантии, по которой Заказчиком предъявлены требования об оплате, не производится.</w:t>
      </w:r>
      <w:bookmarkEnd w:id="90"/>
    </w:p>
    <w:p w:rsidR="000C1A75" w:rsidRPr="00470FE8" w:rsidRDefault="000C1A75" w:rsidP="000C1A75">
      <w:pPr>
        <w:widowControl w:val="0"/>
        <w:numPr>
          <w:ilvl w:val="1"/>
          <w:numId w:val="4"/>
        </w:numPr>
        <w:shd w:val="clear" w:color="auto" w:fill="FFFFFF"/>
        <w:tabs>
          <w:tab w:val="left" w:pos="1418"/>
        </w:tabs>
        <w:suppressAutoHyphens/>
        <w:autoSpaceDE w:val="0"/>
        <w:spacing w:line="276" w:lineRule="auto"/>
        <w:ind w:left="1418" w:right="159" w:hanging="709"/>
        <w:rPr>
          <w:bCs/>
          <w:sz w:val="24"/>
          <w:szCs w:val="24"/>
        </w:rPr>
      </w:pPr>
      <w:r w:rsidRPr="00470FE8">
        <w:rPr>
          <w:bCs/>
          <w:sz w:val="24"/>
          <w:szCs w:val="24"/>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470FE8">
        <w:rPr>
          <w:sz w:val="24"/>
          <w:szCs w:val="24"/>
        </w:rPr>
        <w:t>обязательств</w:t>
      </w:r>
      <w:r w:rsidRPr="00470FE8">
        <w:rPr>
          <w:b/>
          <w:sz w:val="24"/>
          <w:szCs w:val="24"/>
        </w:rPr>
        <w:t xml:space="preserve"> </w:t>
      </w:r>
      <w:r w:rsidRPr="00470FE8">
        <w:rPr>
          <w:bCs/>
          <w:sz w:val="24"/>
          <w:szCs w:val="24"/>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в) принявших обязательство письменно извещать Заказчика в течение 3 рабочих дней со дня наступления следующих событий:</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предъявление к Аффилированному лицу имущественных требований, </w:t>
      </w:r>
      <w:r w:rsidRPr="00470FE8">
        <w:rPr>
          <w:spacing w:val="-2"/>
          <w:sz w:val="24"/>
          <w:szCs w:val="24"/>
        </w:rPr>
        <w:t>превышающих 10 процентов балансовой стоимости активов Аффилированного</w:t>
      </w:r>
      <w:r w:rsidRPr="00470FE8">
        <w:rPr>
          <w:sz w:val="24"/>
          <w:szCs w:val="24"/>
        </w:rPr>
        <w:t xml:space="preserve"> лица со стороны третьих лиц;</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lastRenderedPageBreak/>
        <w:t xml:space="preserve">возбуждение в отношении руководителя Аффилированного лица </w:t>
      </w:r>
      <w:r w:rsidRPr="00470FE8">
        <w:rPr>
          <w:spacing w:val="-2"/>
          <w:sz w:val="24"/>
          <w:szCs w:val="24"/>
        </w:rPr>
        <w:t>уголовного дела в соответствии с уголовно-процессуальным законодательством</w:t>
      </w:r>
      <w:r w:rsidRPr="00470FE8">
        <w:rPr>
          <w:sz w:val="24"/>
          <w:szCs w:val="24"/>
        </w:rPr>
        <w:t xml:space="preserve"> Российской Федерации;</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изменение местонахождения, учредительных документов, органов </w:t>
      </w:r>
      <w:r w:rsidRPr="00470FE8">
        <w:rPr>
          <w:spacing w:val="-2"/>
          <w:sz w:val="24"/>
          <w:szCs w:val="24"/>
        </w:rPr>
        <w:t>управления Аффилированного лица, банковских реквизитов Аффилированного</w:t>
      </w:r>
      <w:r w:rsidRPr="00470FE8">
        <w:rPr>
          <w:sz w:val="24"/>
          <w:szCs w:val="24"/>
        </w:rPr>
        <w:t xml:space="preserve"> лица;</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принятие решения о реорганизации или ликвидации Аффилированного лица;</w:t>
      </w:r>
    </w:p>
    <w:p w:rsidR="000C1A75" w:rsidRPr="00470FE8" w:rsidRDefault="000C1A75" w:rsidP="000C1A75">
      <w:pPr>
        <w:tabs>
          <w:tab w:val="left" w:pos="1134"/>
        </w:tabs>
        <w:autoSpaceDE w:val="0"/>
        <w:autoSpaceDN w:val="0"/>
        <w:adjustRightInd w:val="0"/>
        <w:spacing w:line="276" w:lineRule="auto"/>
        <w:ind w:left="2127" w:firstLine="709"/>
        <w:rPr>
          <w:sz w:val="24"/>
          <w:szCs w:val="24"/>
        </w:rPr>
      </w:pPr>
      <w:r w:rsidRPr="00470FE8">
        <w:rPr>
          <w:spacing w:val="-4"/>
          <w:sz w:val="24"/>
          <w:szCs w:val="24"/>
        </w:rPr>
        <w:t>- </w:t>
      </w:r>
      <w:r w:rsidRPr="00470FE8">
        <w:rPr>
          <w:sz w:val="24"/>
          <w:szCs w:val="24"/>
        </w:rPr>
        <w:t>принятие судом к производству заявления о признании Аффилированного лица несостоятельным (банкротом).</w:t>
      </w:r>
    </w:p>
    <w:p w:rsidR="000C1A75" w:rsidRPr="00470FE8" w:rsidRDefault="000C1A75" w:rsidP="000C1A75">
      <w:pPr>
        <w:widowControl w:val="0"/>
        <w:shd w:val="clear" w:color="auto" w:fill="FFFFFF"/>
        <w:tabs>
          <w:tab w:val="left" w:pos="1418"/>
        </w:tabs>
        <w:suppressAutoHyphens/>
        <w:autoSpaceDE w:val="0"/>
        <w:spacing w:line="276" w:lineRule="auto"/>
        <w:ind w:left="2127" w:right="159"/>
        <w:rPr>
          <w:sz w:val="24"/>
          <w:szCs w:val="24"/>
        </w:rPr>
      </w:pPr>
      <w:r w:rsidRPr="00470FE8">
        <w:rPr>
          <w:spacing w:val="-4"/>
          <w:sz w:val="24"/>
          <w:szCs w:val="24"/>
        </w:rPr>
        <w:t>При наступлении одного из указанных событий Заказчик вправе требовать</w:t>
      </w:r>
      <w:r w:rsidRPr="00470FE8">
        <w:rPr>
          <w:sz w:val="24"/>
          <w:szCs w:val="24"/>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г) представление Заказчику(ам) письма (оригинал), подтверждающего, что в отношении контрагента Победителя закупки/бенефициарного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д) представление документов, подтверждающих аффилированность лица с Победителем, в отношении которого предоставляется поручительство (оригинал/ копия, заверенная Аффилированным лицом);</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е) представление иных дополнительных документов либо сведений по запросу Заказчика(ов) при наступлении одного из событий, указанных в пп. в) настоящего пункта.</w:t>
      </w:r>
    </w:p>
    <w:p w:rsidR="00183B8C" w:rsidRPr="00470FE8" w:rsidRDefault="00F95FC0" w:rsidP="00955C37">
      <w:pPr>
        <w:pStyle w:val="afe"/>
        <w:numPr>
          <w:ilvl w:val="0"/>
          <w:numId w:val="5"/>
        </w:numPr>
        <w:tabs>
          <w:tab w:val="left" w:pos="1260"/>
        </w:tabs>
        <w:spacing w:before="0" w:line="276" w:lineRule="auto"/>
        <w:ind w:firstLine="720"/>
        <w:rPr>
          <w:sz w:val="24"/>
          <w:szCs w:val="24"/>
        </w:rPr>
      </w:pPr>
      <w:r w:rsidRPr="00470FE8">
        <w:rPr>
          <w:sz w:val="24"/>
          <w:szCs w:val="24"/>
        </w:rPr>
        <w:t xml:space="preserve">Организатор запроса цен не позднее 3 дней с момента подписания итогового Протокола разместит его на интернет-ресурсах, на которых было опубликовано </w:t>
      </w:r>
      <w:r w:rsidRPr="00470FE8">
        <w:rPr>
          <w:iCs/>
          <w:sz w:val="24"/>
          <w:szCs w:val="24"/>
        </w:rPr>
        <w:t>Извещение</w:t>
      </w:r>
      <w:r w:rsidRPr="00470FE8">
        <w:rPr>
          <w:sz w:val="24"/>
          <w:szCs w:val="24"/>
        </w:rPr>
        <w:t xml:space="preserve"> о проведении </w:t>
      </w:r>
      <w:r w:rsidRPr="00470FE8">
        <w:rPr>
          <w:iCs/>
          <w:sz w:val="24"/>
          <w:szCs w:val="24"/>
        </w:rPr>
        <w:t xml:space="preserve">запроса цен </w:t>
      </w:r>
      <w:r w:rsidR="00183B8C" w:rsidRPr="00470FE8">
        <w:rPr>
          <w:iCs/>
          <w:sz w:val="24"/>
          <w:szCs w:val="24"/>
        </w:rPr>
        <w:t xml:space="preserve">(п. </w:t>
      </w:r>
      <w:r w:rsidR="00183B8C" w:rsidRPr="00470FE8">
        <w:rPr>
          <w:sz w:val="24"/>
          <w:szCs w:val="24"/>
        </w:rPr>
        <w:fldChar w:fldCharType="begin"/>
      </w:r>
      <w:r w:rsidR="00183B8C" w:rsidRPr="00470FE8">
        <w:rPr>
          <w:iCs/>
          <w:sz w:val="24"/>
          <w:szCs w:val="24"/>
        </w:rPr>
        <w:instrText xml:space="preserve"> REF _Ref440976663 \r \h </w:instrText>
      </w:r>
      <w:r w:rsidR="000850D1" w:rsidRPr="00470FE8">
        <w:rPr>
          <w:sz w:val="24"/>
          <w:szCs w:val="24"/>
        </w:rPr>
        <w:instrText xml:space="preserve"> \* MERGEFORMAT </w:instrText>
      </w:r>
      <w:r w:rsidR="00183B8C" w:rsidRPr="00470FE8">
        <w:rPr>
          <w:sz w:val="24"/>
          <w:szCs w:val="24"/>
        </w:rPr>
      </w:r>
      <w:r w:rsidR="00183B8C" w:rsidRPr="00470FE8">
        <w:rPr>
          <w:sz w:val="24"/>
          <w:szCs w:val="24"/>
        </w:rPr>
        <w:fldChar w:fldCharType="separate"/>
      </w:r>
      <w:r w:rsidR="001D4B3F">
        <w:rPr>
          <w:iCs/>
          <w:sz w:val="24"/>
          <w:szCs w:val="24"/>
        </w:rPr>
        <w:t>4</w:t>
      </w:r>
      <w:r w:rsidR="00183B8C" w:rsidRPr="00470FE8">
        <w:rPr>
          <w:sz w:val="24"/>
          <w:szCs w:val="24"/>
        </w:rPr>
        <w:fldChar w:fldCharType="end"/>
      </w:r>
      <w:r w:rsidR="00183B8C" w:rsidRPr="00470FE8">
        <w:rPr>
          <w:iCs/>
          <w:sz w:val="24"/>
          <w:szCs w:val="24"/>
        </w:rPr>
        <w:t>)</w:t>
      </w:r>
      <w:r w:rsidRPr="00470FE8">
        <w:rPr>
          <w:sz w:val="24"/>
          <w:szCs w:val="24"/>
        </w:rPr>
        <w:t>.</w:t>
      </w:r>
    </w:p>
    <w:p w:rsidR="000850D1" w:rsidRPr="00470FE8" w:rsidRDefault="00F95FC0" w:rsidP="00604BE3">
      <w:pPr>
        <w:numPr>
          <w:ilvl w:val="0"/>
          <w:numId w:val="4"/>
        </w:numPr>
        <w:autoSpaceDE w:val="0"/>
        <w:autoSpaceDN w:val="0"/>
        <w:spacing w:before="40" w:line="240" w:lineRule="auto"/>
        <w:rPr>
          <w:sz w:val="24"/>
          <w:szCs w:val="24"/>
        </w:rPr>
      </w:pPr>
      <w:bookmarkStart w:id="91" w:name="_Ref468974519"/>
      <w:bookmarkEnd w:id="2"/>
      <w:r w:rsidRPr="00470FE8">
        <w:rPr>
          <w:sz w:val="24"/>
          <w:szCs w:val="24"/>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91"/>
    </w:p>
    <w:p w:rsidR="000850D1" w:rsidRPr="00470FE8" w:rsidRDefault="000850D1" w:rsidP="00ED19A8">
      <w:pPr>
        <w:numPr>
          <w:ilvl w:val="0"/>
          <w:numId w:val="16"/>
        </w:numPr>
        <w:autoSpaceDE w:val="0"/>
        <w:autoSpaceDN w:val="0"/>
        <w:spacing w:before="40" w:line="240" w:lineRule="auto"/>
        <w:rPr>
          <w:sz w:val="24"/>
          <w:szCs w:val="24"/>
          <w:lang w:val="x-none"/>
        </w:rPr>
      </w:pPr>
      <w:r w:rsidRPr="00470FE8">
        <w:rPr>
          <w:sz w:val="24"/>
          <w:szCs w:val="24"/>
          <w:lang w:eastAsia="x-none"/>
        </w:rPr>
        <w:t xml:space="preserve">не </w:t>
      </w:r>
      <w:r w:rsidRPr="00470FE8">
        <w:rPr>
          <w:sz w:val="24"/>
          <w:szCs w:val="24"/>
          <w:lang w:val="x-none" w:eastAsia="x-none"/>
        </w:rPr>
        <w:t xml:space="preserve">подписал </w:t>
      </w:r>
      <w:r w:rsidRPr="00470FE8">
        <w:rPr>
          <w:sz w:val="24"/>
          <w:szCs w:val="24"/>
          <w:lang w:eastAsia="x-none"/>
        </w:rPr>
        <w:t>Договор</w:t>
      </w:r>
      <w:r w:rsidRPr="00470FE8">
        <w:rPr>
          <w:sz w:val="24"/>
          <w:szCs w:val="24"/>
          <w:lang w:val="x-none" w:eastAsia="x-none"/>
        </w:rPr>
        <w:t xml:space="preserve"> в срок, определенный </w:t>
      </w:r>
      <w:r w:rsidRPr="00470FE8">
        <w:rPr>
          <w:sz w:val="24"/>
          <w:szCs w:val="24"/>
          <w:lang w:eastAsia="x-none"/>
        </w:rPr>
        <w:t>Закупочной</w:t>
      </w:r>
      <w:r w:rsidRPr="00470FE8">
        <w:rPr>
          <w:sz w:val="24"/>
          <w:szCs w:val="24"/>
          <w:lang w:val="x-none" w:eastAsia="x-none"/>
        </w:rPr>
        <w:t xml:space="preserve"> документацией</w:t>
      </w:r>
      <w:r w:rsidRPr="00470FE8">
        <w:rPr>
          <w:sz w:val="24"/>
          <w:szCs w:val="24"/>
          <w:lang w:eastAsia="x-none"/>
        </w:rPr>
        <w:t>;</w:t>
      </w:r>
    </w:p>
    <w:p w:rsidR="000850D1" w:rsidRPr="00470FE8" w:rsidRDefault="00EE46CC" w:rsidP="00ED19A8">
      <w:pPr>
        <w:numPr>
          <w:ilvl w:val="0"/>
          <w:numId w:val="16"/>
        </w:numPr>
        <w:autoSpaceDE w:val="0"/>
        <w:autoSpaceDN w:val="0"/>
        <w:spacing w:before="40" w:line="240" w:lineRule="auto"/>
        <w:rPr>
          <w:sz w:val="24"/>
          <w:szCs w:val="24"/>
          <w:lang w:val="x-none"/>
        </w:rPr>
      </w:pPr>
      <w:r w:rsidRPr="00470FE8">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B73F9E" w:rsidRPr="00470FE8">
        <w:rPr>
          <w:sz w:val="24"/>
          <w:szCs w:val="24"/>
          <w:lang w:eastAsia="x-none"/>
        </w:rPr>
        <w:t>;</w:t>
      </w:r>
    </w:p>
    <w:p w:rsidR="00B73F9E" w:rsidRPr="00470FE8" w:rsidRDefault="00B73F9E" w:rsidP="00ED19A8">
      <w:pPr>
        <w:numPr>
          <w:ilvl w:val="0"/>
          <w:numId w:val="16"/>
        </w:numPr>
        <w:autoSpaceDE w:val="0"/>
        <w:autoSpaceDN w:val="0"/>
        <w:spacing w:before="40" w:line="240" w:lineRule="auto"/>
        <w:rPr>
          <w:sz w:val="24"/>
          <w:szCs w:val="24"/>
          <w:lang w:eastAsia="x-none"/>
        </w:rPr>
      </w:pPr>
      <w:bookmarkStart w:id="92" w:name="_Ref469063175"/>
      <w:r w:rsidRPr="00470FE8">
        <w:rPr>
          <w:sz w:val="24"/>
          <w:szCs w:val="24"/>
          <w:lang w:eastAsia="x-none"/>
        </w:rPr>
        <w:t>отказался от предоставления финансового обеспечения, предусмотренного закупочной документацией (при наступлении случаев, указанных в пп. </w:t>
      </w:r>
      <w:r w:rsidR="00E50043" w:rsidRPr="00470FE8">
        <w:rPr>
          <w:sz w:val="24"/>
          <w:szCs w:val="24"/>
          <w:lang w:eastAsia="x-none"/>
        </w:rPr>
        <w:fldChar w:fldCharType="begin"/>
      </w:r>
      <w:r w:rsidR="00E50043" w:rsidRPr="00470FE8">
        <w:rPr>
          <w:sz w:val="24"/>
          <w:szCs w:val="24"/>
          <w:lang w:eastAsia="x-none"/>
        </w:rPr>
        <w:instrText xml:space="preserve"> REF _Ref130819014 \r \h </w:instrText>
      </w:r>
      <w:r w:rsidR="00470FE8" w:rsidRPr="00470FE8">
        <w:rPr>
          <w:sz w:val="24"/>
          <w:szCs w:val="24"/>
          <w:lang w:eastAsia="x-none"/>
        </w:rPr>
        <w:instrText xml:space="preserve"> \* MERGEFORMAT </w:instrText>
      </w:r>
      <w:r w:rsidR="00E50043" w:rsidRPr="00470FE8">
        <w:rPr>
          <w:sz w:val="24"/>
          <w:szCs w:val="24"/>
          <w:lang w:eastAsia="x-none"/>
        </w:rPr>
      </w:r>
      <w:r w:rsidR="00E50043" w:rsidRPr="00470FE8">
        <w:rPr>
          <w:sz w:val="24"/>
          <w:szCs w:val="24"/>
          <w:lang w:eastAsia="x-none"/>
        </w:rPr>
        <w:fldChar w:fldCharType="separate"/>
      </w:r>
      <w:r w:rsidR="001D4B3F">
        <w:rPr>
          <w:sz w:val="24"/>
          <w:szCs w:val="24"/>
          <w:lang w:eastAsia="x-none"/>
        </w:rPr>
        <w:t>56</w:t>
      </w:r>
      <w:r w:rsidR="00E50043" w:rsidRPr="00470FE8">
        <w:rPr>
          <w:sz w:val="24"/>
          <w:szCs w:val="24"/>
          <w:lang w:eastAsia="x-none"/>
        </w:rPr>
        <w:fldChar w:fldCharType="end"/>
      </w:r>
      <w:r w:rsidRPr="00470FE8">
        <w:rPr>
          <w:sz w:val="24"/>
          <w:szCs w:val="24"/>
          <w:lang w:eastAsia="x-none"/>
        </w:rPr>
        <w:t>).</w:t>
      </w:r>
      <w:r w:rsidR="00283D0C">
        <w:rPr>
          <w:sz w:val="24"/>
          <w:szCs w:val="24"/>
          <w:lang w:eastAsia="x-none"/>
        </w:rPr>
        <w:t xml:space="preserve"> </w:t>
      </w:r>
    </w:p>
    <w:p w:rsidR="000850D1" w:rsidRPr="00470FE8" w:rsidRDefault="000850D1" w:rsidP="0053309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lang w:val="x-none"/>
        </w:rPr>
      </w:pPr>
      <w:bookmarkStart w:id="93" w:name="_Ref9347655"/>
      <w:r w:rsidRPr="00470FE8">
        <w:rPr>
          <w:sz w:val="24"/>
          <w:szCs w:val="24"/>
        </w:rPr>
        <w:t xml:space="preserve">При наступлении случаев, определенных выше, </w:t>
      </w:r>
      <w:r w:rsidR="00F95FC0" w:rsidRPr="00470FE8">
        <w:rPr>
          <w:sz w:val="24"/>
          <w:szCs w:val="24"/>
        </w:rPr>
        <w:t>Организатор, на основании решения Закупочной комиссии, имеет</w:t>
      </w:r>
      <w:r w:rsidRPr="00470FE8">
        <w:rPr>
          <w:sz w:val="24"/>
          <w:szCs w:val="24"/>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w:t>
      </w:r>
      <w:r w:rsidRPr="00470FE8">
        <w:rPr>
          <w:sz w:val="24"/>
          <w:szCs w:val="24"/>
        </w:rPr>
        <w:lastRenderedPageBreak/>
        <w:t>Российской Федерации.</w:t>
      </w:r>
      <w:bookmarkEnd w:id="92"/>
      <w:bookmarkEnd w:id="93"/>
    </w:p>
    <w:p w:rsidR="00AA30F5" w:rsidRDefault="0005091B" w:rsidP="006E0F55">
      <w:pPr>
        <w:numPr>
          <w:ilvl w:val="0"/>
          <w:numId w:val="4"/>
        </w:numPr>
        <w:autoSpaceDE w:val="0"/>
        <w:autoSpaceDN w:val="0"/>
        <w:spacing w:before="40" w:line="240" w:lineRule="auto"/>
        <w:rPr>
          <w:sz w:val="24"/>
          <w:szCs w:val="24"/>
        </w:rPr>
      </w:pPr>
      <w:r w:rsidRPr="00470FE8">
        <w:rPr>
          <w:sz w:val="24"/>
          <w:szCs w:val="24"/>
        </w:rPr>
        <w:t xml:space="preserve">Организатор имеет право отменить запрос цен в </w:t>
      </w:r>
      <w:r w:rsidR="00DB5A29" w:rsidRPr="00DB5A29">
        <w:rPr>
          <w:sz w:val="24"/>
          <w:szCs w:val="24"/>
        </w:rPr>
        <w:t>любое время до подписания договора</w:t>
      </w:r>
      <w:r w:rsidRPr="007D0CA0">
        <w:rPr>
          <w:sz w:val="24"/>
          <w:szCs w:val="24"/>
        </w:rPr>
        <w:t>, не неся при этом никакой от</w:t>
      </w:r>
      <w:r w:rsidR="00DB5A29">
        <w:rPr>
          <w:sz w:val="24"/>
          <w:szCs w:val="24"/>
        </w:rPr>
        <w:t>ветственности перед Участниками</w:t>
      </w:r>
      <w:r w:rsidR="00AA30F5" w:rsidRPr="007D0CA0">
        <w:rPr>
          <w:sz w:val="24"/>
          <w:szCs w:val="24"/>
        </w:rPr>
        <w:t>.</w:t>
      </w:r>
    </w:p>
    <w:p w:rsidR="00E66163" w:rsidRPr="00AA12FE" w:rsidRDefault="0005091B" w:rsidP="00E66163">
      <w:pPr>
        <w:numPr>
          <w:ilvl w:val="0"/>
          <w:numId w:val="4"/>
        </w:numPr>
        <w:autoSpaceDE w:val="0"/>
        <w:autoSpaceDN w:val="0"/>
        <w:spacing w:before="40" w:line="240" w:lineRule="auto"/>
        <w:rPr>
          <w:sz w:val="24"/>
          <w:szCs w:val="24"/>
        </w:rPr>
      </w:pPr>
      <w:r w:rsidRPr="007D0CA0">
        <w:rPr>
          <w:sz w:val="24"/>
          <w:szCs w:val="24"/>
        </w:rPr>
        <w:t xml:space="preserve">В случае отмены процедуры запроса цен все Участники, оформившие свое участие в запросе цен через ЭТП, получат соответствующие </w:t>
      </w:r>
      <w:r w:rsidRPr="00AA12FE">
        <w:rPr>
          <w:sz w:val="24"/>
          <w:szCs w:val="24"/>
        </w:rPr>
        <w:t>уведомления в порядке, установленн</w:t>
      </w:r>
      <w:r w:rsidR="00323911" w:rsidRPr="00AA12FE">
        <w:rPr>
          <w:sz w:val="24"/>
          <w:szCs w:val="24"/>
        </w:rPr>
        <w:t>ом</w:t>
      </w:r>
      <w:r w:rsidRPr="00AA12FE">
        <w:rPr>
          <w:sz w:val="24"/>
          <w:szCs w:val="24"/>
        </w:rPr>
        <w:t xml:space="preserve"> правилами данной системы</w:t>
      </w:r>
      <w:r w:rsidR="00E66163" w:rsidRPr="00AA12FE">
        <w:rPr>
          <w:sz w:val="24"/>
          <w:szCs w:val="24"/>
        </w:rPr>
        <w:t>.</w:t>
      </w:r>
    </w:p>
    <w:p w:rsidR="00A133E4" w:rsidRPr="00AA12FE" w:rsidRDefault="00A133E4" w:rsidP="00D96A0A">
      <w:pPr>
        <w:spacing w:line="240" w:lineRule="auto"/>
        <w:rPr>
          <w:sz w:val="24"/>
          <w:szCs w:val="24"/>
        </w:rPr>
      </w:pPr>
    </w:p>
    <w:p w:rsidR="008816B5" w:rsidRPr="006804AB" w:rsidRDefault="008816B5" w:rsidP="008816B5">
      <w:pPr>
        <w:tabs>
          <w:tab w:val="left" w:pos="7513"/>
        </w:tabs>
        <w:spacing w:line="240" w:lineRule="auto"/>
        <w:ind w:right="-6" w:firstLine="0"/>
        <w:rPr>
          <w:sz w:val="24"/>
          <w:szCs w:val="24"/>
        </w:rPr>
      </w:pPr>
    </w:p>
    <w:p w:rsidR="00D96A0A" w:rsidRPr="006804AB" w:rsidRDefault="00D96A0A" w:rsidP="008816B5">
      <w:pPr>
        <w:tabs>
          <w:tab w:val="left" w:pos="7513"/>
        </w:tabs>
        <w:spacing w:line="240" w:lineRule="auto"/>
        <w:ind w:right="-6" w:firstLine="0"/>
        <w:rPr>
          <w:sz w:val="24"/>
          <w:szCs w:val="24"/>
        </w:rPr>
      </w:pPr>
    </w:p>
    <w:p w:rsidR="006872BC" w:rsidRDefault="00A133E4" w:rsidP="00065F0B">
      <w:pPr>
        <w:jc w:val="right"/>
      </w:pPr>
      <w:r w:rsidRPr="006804AB">
        <w:rPr>
          <w:sz w:val="24"/>
          <w:szCs w:val="24"/>
        </w:rPr>
        <w:br w:type="page"/>
      </w:r>
      <w:r w:rsidR="006872BC">
        <w:lastRenderedPageBreak/>
        <w:t xml:space="preserve">Приложение № </w:t>
      </w:r>
      <w:r w:rsidR="00A41C7C">
        <w:t>3</w:t>
      </w:r>
      <w:r w:rsidR="006872BC">
        <w:t xml:space="preserve"> </w:t>
      </w:r>
    </w:p>
    <w:p w:rsidR="006872BC" w:rsidRDefault="006872BC" w:rsidP="00065F0B">
      <w:pPr>
        <w:jc w:val="right"/>
      </w:pPr>
      <w:r>
        <w:t xml:space="preserve">к </w:t>
      </w:r>
      <w:r w:rsidR="00E57110">
        <w:t>Документации</w:t>
      </w:r>
    </w:p>
    <w:p w:rsidR="006872BC" w:rsidRPr="007376CB" w:rsidRDefault="00A41C7C" w:rsidP="00065F0B">
      <w:pPr>
        <w:jc w:val="center"/>
      </w:pPr>
      <w:r w:rsidRPr="007376CB">
        <w:t>Образцы основных форм документов, включаемых в Заявку</w:t>
      </w:r>
    </w:p>
    <w:p w:rsidR="00863DF7" w:rsidRPr="007376CB" w:rsidRDefault="00863DF7" w:rsidP="00065F0B">
      <w:pPr>
        <w:jc w:val="center"/>
      </w:pPr>
    </w:p>
    <w:p w:rsidR="00863DF7" w:rsidRPr="007376CB" w:rsidRDefault="00863DF7" w:rsidP="00065F0B">
      <w:pPr>
        <w:jc w:val="center"/>
      </w:pPr>
    </w:p>
    <w:p w:rsidR="00863DF7" w:rsidRPr="007376CB" w:rsidRDefault="00863DF7" w:rsidP="00863DF7">
      <w:pPr>
        <w:shd w:val="clear" w:color="auto" w:fill="FFF2CC"/>
        <w:ind w:firstLine="0"/>
        <w:jc w:val="right"/>
        <w:rPr>
          <w:b/>
          <w:sz w:val="24"/>
          <w:szCs w:val="24"/>
        </w:rPr>
      </w:pPr>
      <w:r w:rsidRPr="007376CB">
        <w:rPr>
          <w:b/>
          <w:sz w:val="24"/>
          <w:szCs w:val="24"/>
        </w:rPr>
        <w:t>(Данная форма включается в ценовую часть заявки)</w:t>
      </w:r>
    </w:p>
    <w:p w:rsidR="005B4F34" w:rsidRPr="008415E0" w:rsidRDefault="005B4F34" w:rsidP="005B4F34">
      <w:pPr>
        <w:pBdr>
          <w:top w:val="single" w:sz="4" w:space="1" w:color="auto"/>
        </w:pBdr>
        <w:shd w:val="clear" w:color="auto" w:fill="E0E0E0"/>
        <w:ind w:right="21"/>
        <w:jc w:val="center"/>
        <w:rPr>
          <w:b/>
          <w:color w:val="000000"/>
          <w:spacing w:val="36"/>
          <w:sz w:val="24"/>
          <w:szCs w:val="24"/>
        </w:rPr>
      </w:pPr>
      <w:r w:rsidRPr="007376CB">
        <w:rPr>
          <w:b/>
          <w:color w:val="000000"/>
          <w:spacing w:val="36"/>
          <w:sz w:val="24"/>
          <w:szCs w:val="24"/>
        </w:rPr>
        <w:t>начало формы</w:t>
      </w:r>
    </w:p>
    <w:p w:rsidR="00A41C7C" w:rsidRPr="008415E0" w:rsidRDefault="00A41C7C" w:rsidP="00A41C7C">
      <w:pPr>
        <w:ind w:firstLine="0"/>
        <w:jc w:val="right"/>
        <w:rPr>
          <w:b/>
          <w:sz w:val="24"/>
          <w:szCs w:val="24"/>
        </w:rPr>
      </w:pPr>
      <w:r w:rsidRPr="008415E0">
        <w:rPr>
          <w:b/>
          <w:sz w:val="24"/>
          <w:szCs w:val="24"/>
        </w:rPr>
        <w:t>Форма 1</w:t>
      </w:r>
    </w:p>
    <w:p w:rsidR="00A41C7C" w:rsidRPr="008415E0" w:rsidRDefault="00716EE9" w:rsidP="00614F6A">
      <w:pPr>
        <w:pStyle w:val="aff8"/>
        <w:ind w:left="-360" w:firstLine="1068"/>
        <w:jc w:val="center"/>
      </w:pPr>
      <w:bookmarkStart w:id="94" w:name="_Toc206907096"/>
      <w:bookmarkStart w:id="95" w:name="_Письмо_о_подаче"/>
      <w:bookmarkEnd w:id="94"/>
      <w:bookmarkEnd w:id="95"/>
      <w:r>
        <w:rPr>
          <w:b/>
        </w:rPr>
        <w:t xml:space="preserve">Заявка на </w:t>
      </w:r>
      <w:r w:rsidR="00A41C7C">
        <w:rPr>
          <w:b/>
        </w:rPr>
        <w:t>выполнение работ</w:t>
      </w:r>
      <w:r w:rsidR="00A41C7C" w:rsidRPr="008415E0">
        <w:rPr>
          <w:b/>
        </w:rPr>
        <w:t xml:space="preserve"> на ______________________________</w:t>
      </w:r>
    </w:p>
    <w:p w:rsidR="00A41C7C" w:rsidRPr="00EE03EB" w:rsidRDefault="00A41C7C" w:rsidP="00614F6A">
      <w:pPr>
        <w:pStyle w:val="aff8"/>
        <w:spacing w:line="240" w:lineRule="auto"/>
        <w:ind w:left="-360" w:firstLine="1068"/>
        <w:jc w:val="center"/>
        <w:rPr>
          <w:lang w:val="ru-RU"/>
        </w:rPr>
      </w:pPr>
      <w:r w:rsidRPr="008415E0">
        <w:t xml:space="preserve">Получив запрос цен № </w:t>
      </w:r>
      <w:r w:rsidRPr="008415E0">
        <w:rPr>
          <w:b/>
          <w:i/>
        </w:rPr>
        <w:t>(указывается номер запроса цен</w:t>
      </w:r>
      <w:r>
        <w:rPr>
          <w:b/>
          <w:i/>
        </w:rPr>
        <w:t xml:space="preserve"> </w:t>
      </w:r>
      <w:r w:rsidR="00EE03EB">
        <w:rPr>
          <w:b/>
          <w:i/>
          <w:lang w:val="ru-RU"/>
        </w:rPr>
        <w:t>в ЕИС</w:t>
      </w:r>
      <w:r w:rsidRPr="008415E0">
        <w:rPr>
          <w:b/>
          <w:i/>
        </w:rPr>
        <w:t>)</w:t>
      </w:r>
      <w:r w:rsidRPr="008415E0">
        <w:t xml:space="preserve"> от _________ </w:t>
      </w:r>
      <w:r w:rsidRPr="008415E0">
        <w:rPr>
          <w:b/>
          <w:i/>
        </w:rPr>
        <w:t xml:space="preserve">(указывается дата запроса цен), </w:t>
      </w:r>
      <w:r w:rsidR="00EE03EB" w:rsidRPr="00EE03EB">
        <w:rPr>
          <w:bCs/>
          <w:sz w:val="24"/>
          <w:szCs w:val="24"/>
        </w:rPr>
        <w:t xml:space="preserve">на </w:t>
      </w:r>
      <w:r w:rsidR="00EE03EB" w:rsidRPr="00EE03EB">
        <w:rPr>
          <w:sz w:val="24"/>
          <w:szCs w:val="24"/>
        </w:rPr>
        <w:t xml:space="preserve">право заключения договора </w:t>
      </w:r>
      <w:r w:rsidR="00EE03EB">
        <w:rPr>
          <w:sz w:val="24"/>
          <w:szCs w:val="24"/>
          <w:lang w:val="ru-RU"/>
        </w:rPr>
        <w:t xml:space="preserve">на </w:t>
      </w:r>
      <w:r w:rsidR="00EE03EB" w:rsidRPr="00EE03EB">
        <w:rPr>
          <w:b/>
          <w:sz w:val="24"/>
          <w:szCs w:val="24"/>
        </w:rPr>
        <w:t>________________________</w:t>
      </w:r>
      <w:r w:rsidR="00EE03EB">
        <w:rPr>
          <w:b/>
          <w:sz w:val="24"/>
          <w:szCs w:val="24"/>
          <w:lang w:val="ru-RU"/>
        </w:rPr>
        <w:t>____________________________________________________</w:t>
      </w:r>
    </w:p>
    <w:p w:rsidR="00A41C7C" w:rsidRDefault="00A41C7C" w:rsidP="00614F6A">
      <w:pPr>
        <w:spacing w:line="240" w:lineRule="auto"/>
        <w:rPr>
          <w:b/>
          <w:i/>
          <w:sz w:val="24"/>
          <w:szCs w:val="24"/>
        </w:rPr>
      </w:pPr>
      <w:r w:rsidRPr="008415E0">
        <w:rPr>
          <w:b/>
          <w:i/>
          <w:sz w:val="24"/>
          <w:szCs w:val="24"/>
        </w:rPr>
        <w:t xml:space="preserve">    </w:t>
      </w:r>
      <w:r w:rsidR="00EE03EB">
        <w:rPr>
          <w:b/>
          <w:i/>
          <w:sz w:val="24"/>
          <w:szCs w:val="24"/>
        </w:rPr>
        <w:t xml:space="preserve">                        </w:t>
      </w:r>
      <w:r w:rsidRPr="008415E0">
        <w:rPr>
          <w:b/>
          <w:i/>
          <w:sz w:val="24"/>
          <w:szCs w:val="24"/>
        </w:rPr>
        <w:t xml:space="preserve">  (</w:t>
      </w:r>
      <w:r w:rsidR="00EE03EB" w:rsidRPr="00EE03EB">
        <w:rPr>
          <w:b/>
          <w:i/>
          <w:sz w:val="24"/>
          <w:szCs w:val="24"/>
        </w:rPr>
        <w:t>указывается предмет закупки</w:t>
      </w:r>
      <w:r w:rsidRPr="008415E0">
        <w:rPr>
          <w:b/>
          <w:i/>
          <w:sz w:val="24"/>
          <w:szCs w:val="24"/>
        </w:rPr>
        <w:t>)</w:t>
      </w:r>
    </w:p>
    <w:p w:rsidR="003017D2" w:rsidRDefault="003017D2" w:rsidP="00614F6A">
      <w:pPr>
        <w:spacing w:line="240" w:lineRule="auto"/>
        <w:rPr>
          <w:b/>
          <w:i/>
          <w:sz w:val="24"/>
          <w:szCs w:val="24"/>
        </w:rPr>
      </w:pPr>
    </w:p>
    <w:tbl>
      <w:tblPr>
        <w:tblW w:w="10643" w:type="dxa"/>
        <w:tblInd w:w="-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578"/>
        <w:gridCol w:w="5245"/>
        <w:gridCol w:w="1134"/>
        <w:gridCol w:w="1843"/>
        <w:gridCol w:w="1843"/>
      </w:tblGrid>
      <w:tr w:rsidR="00AB7A5A" w:rsidRPr="00AB7A5A" w:rsidTr="0006009D">
        <w:trPr>
          <w:cantSplit/>
          <w:trHeight w:val="352"/>
        </w:trPr>
        <w:tc>
          <w:tcPr>
            <w:tcW w:w="578" w:type="dxa"/>
            <w:vMerge w:val="restart"/>
            <w:shd w:val="clear" w:color="auto" w:fill="auto"/>
            <w:vAlign w:val="center"/>
          </w:tcPr>
          <w:p w:rsidR="00AB7A5A" w:rsidRPr="00AB7A5A" w:rsidRDefault="00AB7A5A" w:rsidP="00AB7A5A">
            <w:pPr>
              <w:spacing w:line="228" w:lineRule="auto"/>
              <w:jc w:val="center"/>
              <w:rPr>
                <w:bCs/>
                <w:snapToGrid w:val="0"/>
                <w:sz w:val="24"/>
                <w:szCs w:val="24"/>
              </w:rPr>
            </w:pPr>
            <w:r w:rsidRPr="00AB7A5A">
              <w:rPr>
                <w:bCs/>
                <w:snapToGrid w:val="0"/>
                <w:sz w:val="24"/>
                <w:szCs w:val="24"/>
              </w:rPr>
              <w:t>№</w:t>
            </w:r>
          </w:p>
        </w:tc>
        <w:tc>
          <w:tcPr>
            <w:tcW w:w="5245" w:type="dxa"/>
            <w:vMerge w:val="restart"/>
            <w:shd w:val="clear" w:color="auto" w:fill="auto"/>
            <w:vAlign w:val="center"/>
          </w:tcPr>
          <w:p w:rsidR="00AB7A5A" w:rsidRPr="00AB7A5A" w:rsidRDefault="00AB7A5A" w:rsidP="00AB7A5A">
            <w:pPr>
              <w:keepNext/>
              <w:keepLines/>
              <w:pageBreakBefore/>
              <w:suppressAutoHyphens/>
              <w:spacing w:line="228" w:lineRule="auto"/>
              <w:ind w:firstLine="0"/>
              <w:jc w:val="center"/>
              <w:outlineLvl w:val="0"/>
              <w:rPr>
                <w:bCs/>
                <w:kern w:val="28"/>
                <w:sz w:val="24"/>
                <w:szCs w:val="24"/>
              </w:rPr>
            </w:pPr>
            <w:r w:rsidRPr="00AB7A5A">
              <w:rPr>
                <w:bCs/>
                <w:kern w:val="28"/>
                <w:sz w:val="24"/>
                <w:szCs w:val="24"/>
              </w:rPr>
              <w:t xml:space="preserve">Наименование затрат </w:t>
            </w:r>
          </w:p>
        </w:tc>
        <w:tc>
          <w:tcPr>
            <w:tcW w:w="1134" w:type="dxa"/>
            <w:vMerge w:val="restart"/>
            <w:shd w:val="clear" w:color="auto" w:fill="auto"/>
          </w:tcPr>
          <w:p w:rsidR="00AB7A5A" w:rsidRPr="00AB7A5A" w:rsidRDefault="00AB7A5A" w:rsidP="00AB7A5A">
            <w:pPr>
              <w:keepNext/>
              <w:keepLines/>
              <w:pageBreakBefore/>
              <w:suppressAutoHyphens/>
              <w:spacing w:line="228" w:lineRule="auto"/>
              <w:ind w:firstLine="0"/>
              <w:jc w:val="center"/>
              <w:outlineLvl w:val="0"/>
              <w:rPr>
                <w:bCs/>
                <w:kern w:val="28"/>
                <w:sz w:val="20"/>
                <w:szCs w:val="20"/>
              </w:rPr>
            </w:pPr>
            <w:r w:rsidRPr="00AB7A5A">
              <w:rPr>
                <w:bCs/>
                <w:kern w:val="28"/>
                <w:sz w:val="20"/>
                <w:szCs w:val="20"/>
              </w:rPr>
              <w:t>Стоимость работ по объекту без НДС, всего</w:t>
            </w:r>
          </w:p>
        </w:tc>
        <w:tc>
          <w:tcPr>
            <w:tcW w:w="3686" w:type="dxa"/>
            <w:gridSpan w:val="2"/>
          </w:tcPr>
          <w:p w:rsidR="00AB7A5A" w:rsidRPr="00AB7A5A" w:rsidRDefault="00AB7A5A" w:rsidP="00AB7A5A">
            <w:pPr>
              <w:keepNext/>
              <w:keepLines/>
              <w:pageBreakBefore/>
              <w:suppressAutoHyphens/>
              <w:spacing w:line="228" w:lineRule="auto"/>
              <w:ind w:firstLine="0"/>
              <w:jc w:val="center"/>
              <w:outlineLvl w:val="0"/>
              <w:rPr>
                <w:bCs/>
                <w:kern w:val="28"/>
                <w:sz w:val="20"/>
                <w:szCs w:val="20"/>
              </w:rPr>
            </w:pPr>
            <w:r w:rsidRPr="00AB7A5A">
              <w:rPr>
                <w:bCs/>
                <w:kern w:val="28"/>
                <w:sz w:val="20"/>
                <w:szCs w:val="20"/>
              </w:rPr>
              <w:t>в т.ч. стоимость</w:t>
            </w:r>
          </w:p>
        </w:tc>
      </w:tr>
      <w:tr w:rsidR="00AB7A5A" w:rsidRPr="00AB7A5A" w:rsidTr="0006009D">
        <w:trPr>
          <w:cantSplit/>
          <w:trHeight w:val="352"/>
        </w:trPr>
        <w:tc>
          <w:tcPr>
            <w:tcW w:w="578" w:type="dxa"/>
            <w:vMerge/>
            <w:shd w:val="clear" w:color="auto" w:fill="auto"/>
            <w:vAlign w:val="center"/>
          </w:tcPr>
          <w:p w:rsidR="00AB7A5A" w:rsidRPr="00AB7A5A" w:rsidRDefault="00AB7A5A" w:rsidP="00AB7A5A">
            <w:pPr>
              <w:spacing w:line="228" w:lineRule="auto"/>
              <w:jc w:val="center"/>
              <w:rPr>
                <w:bCs/>
                <w:snapToGrid w:val="0"/>
                <w:sz w:val="24"/>
                <w:szCs w:val="24"/>
              </w:rPr>
            </w:pPr>
          </w:p>
        </w:tc>
        <w:tc>
          <w:tcPr>
            <w:tcW w:w="5245" w:type="dxa"/>
            <w:vMerge/>
            <w:shd w:val="clear" w:color="auto" w:fill="auto"/>
            <w:vAlign w:val="center"/>
          </w:tcPr>
          <w:p w:rsidR="00AB7A5A" w:rsidRPr="00AB7A5A" w:rsidRDefault="00AB7A5A" w:rsidP="00AB7A5A">
            <w:pPr>
              <w:keepNext/>
              <w:keepLines/>
              <w:pageBreakBefore/>
              <w:suppressAutoHyphens/>
              <w:spacing w:line="228" w:lineRule="auto"/>
              <w:ind w:firstLine="0"/>
              <w:jc w:val="center"/>
              <w:outlineLvl w:val="0"/>
              <w:rPr>
                <w:bCs/>
                <w:kern w:val="28"/>
                <w:sz w:val="24"/>
                <w:szCs w:val="24"/>
              </w:rPr>
            </w:pPr>
          </w:p>
        </w:tc>
        <w:tc>
          <w:tcPr>
            <w:tcW w:w="1134" w:type="dxa"/>
            <w:vMerge/>
            <w:shd w:val="clear" w:color="auto" w:fill="auto"/>
          </w:tcPr>
          <w:p w:rsidR="00AB7A5A" w:rsidRPr="00AB7A5A" w:rsidRDefault="00AB7A5A" w:rsidP="00AB7A5A">
            <w:pPr>
              <w:keepNext/>
              <w:keepLines/>
              <w:pageBreakBefore/>
              <w:suppressAutoHyphens/>
              <w:spacing w:line="228" w:lineRule="auto"/>
              <w:ind w:firstLine="0"/>
              <w:jc w:val="center"/>
              <w:outlineLvl w:val="0"/>
              <w:rPr>
                <w:bCs/>
                <w:kern w:val="28"/>
                <w:sz w:val="20"/>
                <w:szCs w:val="20"/>
              </w:rPr>
            </w:pPr>
          </w:p>
        </w:tc>
        <w:tc>
          <w:tcPr>
            <w:tcW w:w="1843" w:type="dxa"/>
          </w:tcPr>
          <w:p w:rsidR="00AB7A5A" w:rsidRPr="00AB7A5A" w:rsidRDefault="00AB7A5A" w:rsidP="00AB7A5A">
            <w:pPr>
              <w:spacing w:line="240" w:lineRule="auto"/>
              <w:ind w:firstLine="0"/>
              <w:jc w:val="left"/>
              <w:rPr>
                <w:sz w:val="20"/>
                <w:szCs w:val="20"/>
              </w:rPr>
            </w:pPr>
            <w:r w:rsidRPr="00AB7A5A">
              <w:rPr>
                <w:sz w:val="20"/>
                <w:szCs w:val="20"/>
              </w:rPr>
              <w:t>работ по разработке проектно-сметной документации (ПСД) и рабочей документации (РД)</w:t>
            </w:r>
          </w:p>
        </w:tc>
        <w:tc>
          <w:tcPr>
            <w:tcW w:w="1843" w:type="dxa"/>
          </w:tcPr>
          <w:p w:rsidR="00AB7A5A" w:rsidRPr="00AB7A5A" w:rsidRDefault="00AB7A5A" w:rsidP="00AB7A5A">
            <w:pPr>
              <w:spacing w:line="240" w:lineRule="auto"/>
              <w:ind w:firstLine="0"/>
              <w:jc w:val="left"/>
              <w:rPr>
                <w:sz w:val="20"/>
                <w:szCs w:val="20"/>
              </w:rPr>
            </w:pPr>
            <w:r w:rsidRPr="00AB7A5A">
              <w:rPr>
                <w:sz w:val="20"/>
                <w:szCs w:val="20"/>
              </w:rPr>
              <w:t>строительно-монтажных (СМР) и пусконаладочных работ (ПНР)</w:t>
            </w:r>
          </w:p>
        </w:tc>
      </w:tr>
      <w:tr w:rsidR="00AB7A5A" w:rsidRPr="00AB7A5A" w:rsidTr="0006009D">
        <w:trPr>
          <w:trHeight w:val="404"/>
        </w:trPr>
        <w:tc>
          <w:tcPr>
            <w:tcW w:w="578" w:type="dxa"/>
            <w:shd w:val="clear" w:color="auto" w:fill="auto"/>
            <w:vAlign w:val="center"/>
          </w:tcPr>
          <w:p w:rsidR="00AB7A5A" w:rsidRPr="00AB7A5A" w:rsidRDefault="00AB7A5A" w:rsidP="00AB7A5A">
            <w:pPr>
              <w:spacing w:line="223" w:lineRule="auto"/>
              <w:ind w:firstLine="0"/>
              <w:jc w:val="left"/>
              <w:rPr>
                <w:bCs/>
                <w:snapToGrid w:val="0"/>
                <w:sz w:val="24"/>
                <w:szCs w:val="24"/>
              </w:rPr>
            </w:pPr>
            <w:r w:rsidRPr="00AB7A5A">
              <w:rPr>
                <w:bCs/>
                <w:snapToGrid w:val="0"/>
                <w:sz w:val="24"/>
                <w:szCs w:val="24"/>
              </w:rPr>
              <w:t>2</w:t>
            </w:r>
          </w:p>
        </w:tc>
        <w:tc>
          <w:tcPr>
            <w:tcW w:w="5245" w:type="dxa"/>
            <w:shd w:val="clear" w:color="auto" w:fill="auto"/>
          </w:tcPr>
          <w:p w:rsidR="00AB7A5A" w:rsidRPr="00AB7A5A" w:rsidRDefault="00AB7A5A" w:rsidP="00AB7A5A">
            <w:pPr>
              <w:spacing w:line="240" w:lineRule="auto"/>
              <w:ind w:firstLine="0"/>
              <w:jc w:val="left"/>
              <w:rPr>
                <w:sz w:val="24"/>
                <w:szCs w:val="24"/>
              </w:rPr>
            </w:pPr>
            <w:r w:rsidRPr="00AB7A5A">
              <w:rPr>
                <w:sz w:val="24"/>
                <w:szCs w:val="24"/>
              </w:rPr>
              <w:t>ПИР СМР: Строительство ВЛ-0,4 кВ ТП-1563, 1611 ф.315 ПС Союзная с.Первомайский, ул.Зимняя, с.Октябрьский, мкр-н Атмосфера-1 Завьяловского района (Г)</w:t>
            </w:r>
          </w:p>
        </w:tc>
        <w:tc>
          <w:tcPr>
            <w:tcW w:w="1134" w:type="dxa"/>
            <w:shd w:val="clear" w:color="auto" w:fill="auto"/>
          </w:tcPr>
          <w:p w:rsidR="00AB7A5A" w:rsidRPr="00AB7A5A" w:rsidRDefault="00AB7A5A" w:rsidP="00AB7A5A">
            <w:pPr>
              <w:spacing w:line="240" w:lineRule="auto"/>
              <w:ind w:firstLine="0"/>
              <w:jc w:val="center"/>
              <w:rPr>
                <w:sz w:val="24"/>
                <w:szCs w:val="24"/>
              </w:rPr>
            </w:pPr>
          </w:p>
        </w:tc>
        <w:tc>
          <w:tcPr>
            <w:tcW w:w="1843" w:type="dxa"/>
          </w:tcPr>
          <w:p w:rsidR="00AB7A5A" w:rsidRPr="00AB7A5A" w:rsidRDefault="00AB7A5A" w:rsidP="00AB7A5A">
            <w:pPr>
              <w:spacing w:line="240" w:lineRule="auto"/>
              <w:ind w:firstLine="0"/>
              <w:jc w:val="center"/>
              <w:rPr>
                <w:sz w:val="24"/>
                <w:szCs w:val="24"/>
              </w:rPr>
            </w:pPr>
          </w:p>
        </w:tc>
        <w:tc>
          <w:tcPr>
            <w:tcW w:w="1843" w:type="dxa"/>
          </w:tcPr>
          <w:p w:rsidR="00AB7A5A" w:rsidRPr="00AB7A5A" w:rsidRDefault="00AB7A5A" w:rsidP="00AB7A5A">
            <w:pPr>
              <w:spacing w:line="240" w:lineRule="auto"/>
              <w:ind w:firstLine="0"/>
              <w:jc w:val="center"/>
              <w:rPr>
                <w:sz w:val="24"/>
                <w:szCs w:val="24"/>
              </w:rPr>
            </w:pPr>
          </w:p>
        </w:tc>
      </w:tr>
      <w:tr w:rsidR="00AB7A5A" w:rsidRPr="00AB7A5A" w:rsidTr="0006009D">
        <w:trPr>
          <w:trHeight w:val="352"/>
        </w:trPr>
        <w:tc>
          <w:tcPr>
            <w:tcW w:w="578" w:type="dxa"/>
            <w:shd w:val="clear" w:color="auto" w:fill="auto"/>
            <w:vAlign w:val="center"/>
          </w:tcPr>
          <w:p w:rsidR="00AB7A5A" w:rsidRPr="00AB7A5A" w:rsidRDefault="00AB7A5A" w:rsidP="00AB7A5A">
            <w:pPr>
              <w:spacing w:line="223" w:lineRule="auto"/>
              <w:ind w:firstLine="0"/>
              <w:jc w:val="center"/>
              <w:rPr>
                <w:bCs/>
                <w:snapToGrid w:val="0"/>
                <w:sz w:val="24"/>
                <w:szCs w:val="24"/>
              </w:rPr>
            </w:pPr>
          </w:p>
        </w:tc>
        <w:tc>
          <w:tcPr>
            <w:tcW w:w="5245" w:type="dxa"/>
            <w:shd w:val="clear" w:color="auto" w:fill="auto"/>
            <w:vAlign w:val="center"/>
          </w:tcPr>
          <w:p w:rsidR="00AB7A5A" w:rsidRPr="00AB7A5A" w:rsidRDefault="00AB7A5A" w:rsidP="00AB7A5A">
            <w:pPr>
              <w:spacing w:line="223" w:lineRule="auto"/>
              <w:ind w:firstLine="0"/>
              <w:rPr>
                <w:b/>
                <w:bCs/>
                <w:snapToGrid w:val="0"/>
                <w:sz w:val="24"/>
                <w:szCs w:val="24"/>
              </w:rPr>
            </w:pPr>
            <w:r w:rsidRPr="00AB7A5A">
              <w:rPr>
                <w:b/>
                <w:bCs/>
                <w:snapToGrid w:val="0"/>
                <w:sz w:val="24"/>
                <w:szCs w:val="24"/>
              </w:rPr>
              <w:t xml:space="preserve">Итого общая стоимость без НДС </w:t>
            </w:r>
          </w:p>
        </w:tc>
        <w:tc>
          <w:tcPr>
            <w:tcW w:w="1134" w:type="dxa"/>
            <w:shd w:val="clear" w:color="auto" w:fill="auto"/>
          </w:tcPr>
          <w:p w:rsidR="00AB7A5A" w:rsidRPr="00AB7A5A" w:rsidRDefault="00AB7A5A" w:rsidP="00AB7A5A">
            <w:pPr>
              <w:spacing w:line="223" w:lineRule="auto"/>
              <w:ind w:firstLine="0"/>
              <w:jc w:val="center"/>
              <w:rPr>
                <w:b/>
                <w:bCs/>
                <w:snapToGrid w:val="0"/>
                <w:sz w:val="24"/>
                <w:szCs w:val="24"/>
              </w:rPr>
            </w:pPr>
          </w:p>
        </w:tc>
        <w:tc>
          <w:tcPr>
            <w:tcW w:w="1843" w:type="dxa"/>
          </w:tcPr>
          <w:p w:rsidR="00AB7A5A" w:rsidRPr="00AB7A5A" w:rsidRDefault="00AB7A5A" w:rsidP="00AB7A5A">
            <w:pPr>
              <w:spacing w:line="223" w:lineRule="auto"/>
              <w:ind w:firstLine="0"/>
              <w:jc w:val="center"/>
              <w:rPr>
                <w:b/>
                <w:bCs/>
                <w:snapToGrid w:val="0"/>
                <w:sz w:val="24"/>
                <w:szCs w:val="24"/>
              </w:rPr>
            </w:pPr>
          </w:p>
        </w:tc>
        <w:tc>
          <w:tcPr>
            <w:tcW w:w="1843" w:type="dxa"/>
          </w:tcPr>
          <w:p w:rsidR="00AB7A5A" w:rsidRPr="00AB7A5A" w:rsidRDefault="00AB7A5A" w:rsidP="00AB7A5A">
            <w:pPr>
              <w:spacing w:line="223" w:lineRule="auto"/>
              <w:ind w:firstLine="0"/>
              <w:jc w:val="center"/>
              <w:rPr>
                <w:b/>
                <w:bCs/>
                <w:snapToGrid w:val="0"/>
                <w:sz w:val="24"/>
                <w:szCs w:val="24"/>
              </w:rPr>
            </w:pPr>
          </w:p>
        </w:tc>
      </w:tr>
      <w:tr w:rsidR="00AB7A5A" w:rsidRPr="00AB7A5A" w:rsidTr="0006009D">
        <w:trPr>
          <w:trHeight w:val="352"/>
        </w:trPr>
        <w:tc>
          <w:tcPr>
            <w:tcW w:w="578" w:type="dxa"/>
            <w:shd w:val="clear" w:color="auto" w:fill="auto"/>
            <w:vAlign w:val="center"/>
          </w:tcPr>
          <w:p w:rsidR="00AB7A5A" w:rsidRPr="00AB7A5A" w:rsidRDefault="00AB7A5A" w:rsidP="00AB7A5A">
            <w:pPr>
              <w:spacing w:line="223" w:lineRule="auto"/>
              <w:ind w:firstLine="0"/>
              <w:jc w:val="center"/>
              <w:rPr>
                <w:bCs/>
                <w:snapToGrid w:val="0"/>
                <w:sz w:val="24"/>
                <w:szCs w:val="24"/>
              </w:rPr>
            </w:pPr>
          </w:p>
        </w:tc>
        <w:tc>
          <w:tcPr>
            <w:tcW w:w="5245" w:type="dxa"/>
            <w:shd w:val="clear" w:color="auto" w:fill="auto"/>
            <w:vAlign w:val="center"/>
          </w:tcPr>
          <w:p w:rsidR="00AB7A5A" w:rsidRPr="00AB7A5A" w:rsidRDefault="00AB7A5A" w:rsidP="00AB7A5A">
            <w:pPr>
              <w:spacing w:line="223" w:lineRule="auto"/>
              <w:ind w:firstLine="0"/>
              <w:rPr>
                <w:b/>
                <w:bCs/>
                <w:snapToGrid w:val="0"/>
                <w:sz w:val="24"/>
                <w:szCs w:val="24"/>
              </w:rPr>
            </w:pPr>
            <w:r w:rsidRPr="00AB7A5A">
              <w:rPr>
                <w:b/>
                <w:bCs/>
                <w:snapToGrid w:val="0"/>
                <w:sz w:val="24"/>
                <w:szCs w:val="24"/>
              </w:rPr>
              <w:t>НДС</w:t>
            </w:r>
          </w:p>
        </w:tc>
        <w:tc>
          <w:tcPr>
            <w:tcW w:w="1134" w:type="dxa"/>
            <w:shd w:val="clear" w:color="auto" w:fill="auto"/>
          </w:tcPr>
          <w:p w:rsidR="00AB7A5A" w:rsidRPr="00AB7A5A" w:rsidRDefault="00AB7A5A" w:rsidP="00AB7A5A">
            <w:pPr>
              <w:spacing w:line="223" w:lineRule="auto"/>
              <w:ind w:firstLine="0"/>
              <w:jc w:val="center"/>
              <w:rPr>
                <w:b/>
                <w:bCs/>
                <w:snapToGrid w:val="0"/>
                <w:sz w:val="24"/>
                <w:szCs w:val="24"/>
              </w:rPr>
            </w:pPr>
          </w:p>
        </w:tc>
        <w:tc>
          <w:tcPr>
            <w:tcW w:w="1843" w:type="dxa"/>
          </w:tcPr>
          <w:p w:rsidR="00AB7A5A" w:rsidRPr="00AB7A5A" w:rsidRDefault="00AB7A5A" w:rsidP="00AB7A5A">
            <w:pPr>
              <w:spacing w:line="223" w:lineRule="auto"/>
              <w:ind w:firstLine="0"/>
              <w:jc w:val="center"/>
              <w:rPr>
                <w:b/>
                <w:bCs/>
                <w:snapToGrid w:val="0"/>
                <w:sz w:val="24"/>
                <w:szCs w:val="24"/>
              </w:rPr>
            </w:pPr>
          </w:p>
        </w:tc>
        <w:tc>
          <w:tcPr>
            <w:tcW w:w="1843" w:type="dxa"/>
          </w:tcPr>
          <w:p w:rsidR="00AB7A5A" w:rsidRPr="00AB7A5A" w:rsidRDefault="00AB7A5A" w:rsidP="00AB7A5A">
            <w:pPr>
              <w:spacing w:line="223" w:lineRule="auto"/>
              <w:ind w:firstLine="0"/>
              <w:jc w:val="center"/>
              <w:rPr>
                <w:b/>
                <w:bCs/>
                <w:snapToGrid w:val="0"/>
                <w:sz w:val="24"/>
                <w:szCs w:val="24"/>
              </w:rPr>
            </w:pPr>
          </w:p>
        </w:tc>
      </w:tr>
      <w:tr w:rsidR="00AB7A5A" w:rsidRPr="00AB7A5A" w:rsidTr="0006009D">
        <w:trPr>
          <w:trHeight w:val="352"/>
        </w:trPr>
        <w:tc>
          <w:tcPr>
            <w:tcW w:w="578" w:type="dxa"/>
            <w:shd w:val="clear" w:color="auto" w:fill="auto"/>
            <w:vAlign w:val="center"/>
          </w:tcPr>
          <w:p w:rsidR="00AB7A5A" w:rsidRPr="00AB7A5A" w:rsidRDefault="00AB7A5A" w:rsidP="00AB7A5A">
            <w:pPr>
              <w:spacing w:line="223" w:lineRule="auto"/>
              <w:ind w:firstLine="0"/>
              <w:jc w:val="center"/>
              <w:rPr>
                <w:bCs/>
                <w:snapToGrid w:val="0"/>
                <w:sz w:val="24"/>
                <w:szCs w:val="24"/>
              </w:rPr>
            </w:pPr>
          </w:p>
        </w:tc>
        <w:tc>
          <w:tcPr>
            <w:tcW w:w="5245" w:type="dxa"/>
            <w:shd w:val="clear" w:color="auto" w:fill="auto"/>
            <w:vAlign w:val="center"/>
          </w:tcPr>
          <w:p w:rsidR="00AB7A5A" w:rsidRPr="00AB7A5A" w:rsidRDefault="00AB7A5A" w:rsidP="00AB7A5A">
            <w:pPr>
              <w:spacing w:line="223" w:lineRule="auto"/>
              <w:ind w:firstLine="0"/>
              <w:rPr>
                <w:b/>
                <w:bCs/>
                <w:snapToGrid w:val="0"/>
                <w:sz w:val="24"/>
                <w:szCs w:val="24"/>
              </w:rPr>
            </w:pPr>
            <w:r w:rsidRPr="00AB7A5A">
              <w:rPr>
                <w:b/>
                <w:bCs/>
                <w:snapToGrid w:val="0"/>
                <w:sz w:val="24"/>
                <w:szCs w:val="24"/>
              </w:rPr>
              <w:t>Всего общая стоимость с НДС</w:t>
            </w:r>
          </w:p>
        </w:tc>
        <w:tc>
          <w:tcPr>
            <w:tcW w:w="1134" w:type="dxa"/>
            <w:shd w:val="clear" w:color="auto" w:fill="auto"/>
          </w:tcPr>
          <w:p w:rsidR="00AB7A5A" w:rsidRPr="00AB7A5A" w:rsidRDefault="00AB7A5A" w:rsidP="00AB7A5A">
            <w:pPr>
              <w:spacing w:line="223" w:lineRule="auto"/>
              <w:ind w:firstLine="0"/>
              <w:jc w:val="center"/>
              <w:rPr>
                <w:b/>
                <w:bCs/>
                <w:snapToGrid w:val="0"/>
                <w:sz w:val="24"/>
                <w:szCs w:val="24"/>
              </w:rPr>
            </w:pPr>
          </w:p>
        </w:tc>
        <w:tc>
          <w:tcPr>
            <w:tcW w:w="1843" w:type="dxa"/>
          </w:tcPr>
          <w:p w:rsidR="00AB7A5A" w:rsidRPr="00AB7A5A" w:rsidRDefault="00AB7A5A" w:rsidP="00AB7A5A">
            <w:pPr>
              <w:spacing w:line="223" w:lineRule="auto"/>
              <w:ind w:firstLine="0"/>
              <w:jc w:val="center"/>
              <w:rPr>
                <w:b/>
                <w:bCs/>
                <w:snapToGrid w:val="0"/>
                <w:sz w:val="24"/>
                <w:szCs w:val="24"/>
              </w:rPr>
            </w:pPr>
          </w:p>
        </w:tc>
        <w:tc>
          <w:tcPr>
            <w:tcW w:w="1843" w:type="dxa"/>
          </w:tcPr>
          <w:p w:rsidR="00AB7A5A" w:rsidRPr="00AB7A5A" w:rsidRDefault="00AB7A5A" w:rsidP="00AB7A5A">
            <w:pPr>
              <w:spacing w:line="223" w:lineRule="auto"/>
              <w:ind w:firstLine="0"/>
              <w:jc w:val="center"/>
              <w:rPr>
                <w:b/>
                <w:bCs/>
                <w:snapToGrid w:val="0"/>
                <w:sz w:val="24"/>
                <w:szCs w:val="24"/>
              </w:rPr>
            </w:pPr>
          </w:p>
        </w:tc>
      </w:tr>
    </w:tbl>
    <w:p w:rsidR="001D0D9F" w:rsidRPr="003017D2" w:rsidRDefault="001D0D9F" w:rsidP="003017D2">
      <w:pPr>
        <w:ind w:firstLine="0"/>
        <w:rPr>
          <w:sz w:val="10"/>
          <w:szCs w:val="10"/>
        </w:rPr>
      </w:pPr>
    </w:p>
    <w:p w:rsidR="000C33A8" w:rsidRPr="00B6763D" w:rsidRDefault="000C33A8" w:rsidP="000C33A8">
      <w:pPr>
        <w:spacing w:line="276" w:lineRule="auto"/>
        <w:rPr>
          <w:sz w:val="24"/>
          <w:szCs w:val="24"/>
        </w:rPr>
      </w:pPr>
      <w:r w:rsidRPr="00331BBD">
        <w:rPr>
          <w:sz w:val="24"/>
          <w:szCs w:val="24"/>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w:t>
      </w:r>
      <w:r w:rsidRPr="00FF7EC0">
        <w:rPr>
          <w:sz w:val="24"/>
          <w:szCs w:val="24"/>
        </w:rPr>
        <w:t>например, основная со ставкой НДС 22%; упрощенная со ставкой НДС 5% и т.д.</w:t>
      </w:r>
      <w:r w:rsidRPr="00331BBD">
        <w:rPr>
          <w:sz w:val="24"/>
          <w:szCs w:val="24"/>
        </w:rPr>
        <w:t>)</w:t>
      </w:r>
    </w:p>
    <w:p w:rsidR="000C33A8" w:rsidRPr="008415E0" w:rsidRDefault="000C33A8" w:rsidP="000C33A8">
      <w:pPr>
        <w:rPr>
          <w:sz w:val="24"/>
          <w:szCs w:val="24"/>
        </w:rPr>
      </w:pPr>
    </w:p>
    <w:p w:rsidR="00A41C7C" w:rsidRPr="008415E0" w:rsidRDefault="00A41C7C" w:rsidP="00A41C7C">
      <w:pPr>
        <w:spacing w:line="240" w:lineRule="auto"/>
        <w:rPr>
          <w:sz w:val="24"/>
          <w:szCs w:val="24"/>
        </w:rPr>
      </w:pPr>
      <w:r w:rsidRPr="008415E0">
        <w:rPr>
          <w:sz w:val="24"/>
          <w:szCs w:val="24"/>
        </w:rPr>
        <w:t xml:space="preserve">   В цену выполнения работ включены все налоги и обязательные платежи, все скидки, а также следующие сопутствующие работы</w:t>
      </w:r>
      <w:r>
        <w:rPr>
          <w:sz w:val="24"/>
          <w:szCs w:val="24"/>
        </w:rPr>
        <w:t xml:space="preserve"> </w:t>
      </w:r>
      <w:r w:rsidRPr="008415E0">
        <w:rPr>
          <w:sz w:val="24"/>
          <w:szCs w:val="24"/>
        </w:rPr>
        <w:t>(услуги):</w:t>
      </w:r>
      <w:r>
        <w:rPr>
          <w:sz w:val="24"/>
          <w:szCs w:val="24"/>
        </w:rPr>
        <w:t xml:space="preserve"> </w:t>
      </w:r>
      <w:r w:rsidRPr="008415E0">
        <w:rPr>
          <w:sz w:val="24"/>
          <w:szCs w:val="24"/>
        </w:rPr>
        <w:t>_________________________</w:t>
      </w:r>
      <w:r w:rsidR="00C20AD7">
        <w:rPr>
          <w:sz w:val="24"/>
          <w:szCs w:val="24"/>
        </w:rPr>
        <w:t>___</w:t>
      </w:r>
      <w:r w:rsidRPr="008415E0">
        <w:rPr>
          <w:sz w:val="24"/>
          <w:szCs w:val="24"/>
        </w:rPr>
        <w:t>_______________________________</w:t>
      </w:r>
    </w:p>
    <w:p w:rsidR="00A41C7C" w:rsidRPr="00331BBD" w:rsidRDefault="00A41C7C" w:rsidP="00C20AD7">
      <w:pPr>
        <w:spacing w:line="240" w:lineRule="auto"/>
        <w:ind w:firstLine="0"/>
        <w:rPr>
          <w:b/>
          <w:i/>
          <w:sz w:val="24"/>
          <w:szCs w:val="24"/>
        </w:rPr>
      </w:pPr>
      <w:r w:rsidRPr="008415E0">
        <w:rPr>
          <w:b/>
          <w:i/>
          <w:sz w:val="24"/>
          <w:szCs w:val="24"/>
        </w:rPr>
        <w:t xml:space="preserve"> (</w:t>
      </w:r>
      <w:r w:rsidRPr="00331BBD">
        <w:rPr>
          <w:b/>
          <w:i/>
          <w:sz w:val="24"/>
          <w:szCs w:val="24"/>
        </w:rPr>
        <w:t>приводится перечень и характеристики сопутствующих работ).</w:t>
      </w:r>
    </w:p>
    <w:p w:rsidR="00A41C7C" w:rsidRPr="00331BBD" w:rsidRDefault="00A41C7C" w:rsidP="00A41C7C">
      <w:pPr>
        <w:rPr>
          <w:sz w:val="24"/>
          <w:szCs w:val="24"/>
        </w:rPr>
      </w:pPr>
      <w:r w:rsidRPr="00331BBD">
        <w:rPr>
          <w:sz w:val="24"/>
          <w:szCs w:val="24"/>
        </w:rPr>
        <w:t xml:space="preserve">     </w:t>
      </w:r>
    </w:p>
    <w:p w:rsidR="0094588A" w:rsidRPr="008B0A98" w:rsidRDefault="0094588A" w:rsidP="0094588A">
      <w:pPr>
        <w:widowControl w:val="0"/>
        <w:overflowPunct w:val="0"/>
        <w:autoSpaceDE w:val="0"/>
        <w:autoSpaceDN w:val="0"/>
        <w:adjustRightInd w:val="0"/>
        <w:spacing w:before="120" w:line="240" w:lineRule="auto"/>
        <w:rPr>
          <w:b/>
          <w:bCs/>
          <w:sz w:val="24"/>
          <w:szCs w:val="24"/>
        </w:rPr>
      </w:pPr>
      <w:r w:rsidRPr="008B0A98">
        <w:rPr>
          <w:b/>
          <w:bCs/>
          <w:sz w:val="24"/>
          <w:szCs w:val="24"/>
        </w:rPr>
        <w:t xml:space="preserve">Срок выполнения работ: </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t xml:space="preserve">Начало выполнения работ: </w:t>
      </w:r>
      <w:r w:rsidRPr="0094588A">
        <w:rPr>
          <w:b/>
          <w:i/>
          <w:snapToGrid w:val="0"/>
          <w:sz w:val="16"/>
          <w:szCs w:val="16"/>
          <w:shd w:val="clear" w:color="auto" w:fill="FFFF99"/>
        </w:rPr>
        <w:t>_____________________________________________________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t xml:space="preserve">Окончание выполнения работ: </w:t>
      </w:r>
      <w:r w:rsidRPr="0094588A">
        <w:rPr>
          <w:b/>
          <w:i/>
          <w:snapToGrid w:val="0"/>
          <w:sz w:val="16"/>
          <w:szCs w:val="16"/>
          <w:shd w:val="clear" w:color="auto" w:fill="FFFF99"/>
        </w:rPr>
        <w:t>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after="120" w:line="240" w:lineRule="auto"/>
        <w:rPr>
          <w:bCs/>
          <w:iCs/>
          <w:sz w:val="24"/>
          <w:szCs w:val="24"/>
        </w:rPr>
      </w:pPr>
      <w:r w:rsidRPr="008B0A98">
        <w:rPr>
          <w:b/>
          <w:bCs/>
          <w:sz w:val="24"/>
          <w:szCs w:val="24"/>
        </w:rPr>
        <w:t>Условия оплаты выполнения работ</w:t>
      </w:r>
      <w:r w:rsidRPr="008B0A98">
        <w:rPr>
          <w:b/>
          <w:bCs/>
          <w:iCs/>
          <w:sz w:val="24"/>
          <w:szCs w:val="24"/>
        </w:rPr>
        <w:t>:</w:t>
      </w:r>
      <w:r w:rsidRPr="008B0A98">
        <w:rPr>
          <w:bCs/>
          <w:iCs/>
          <w:sz w:val="24"/>
          <w:szCs w:val="24"/>
        </w:rPr>
        <w:t xml:space="preserve"> </w:t>
      </w:r>
      <w:r w:rsidR="002979B1" w:rsidRPr="008301D5">
        <w:rPr>
          <w:bCs/>
          <w:sz w:val="24"/>
          <w:szCs w:val="24"/>
          <w:lang w:eastAsia="ar-SA"/>
        </w:rPr>
        <w:t>на условиях, указанных в извещении</w:t>
      </w:r>
      <w:r w:rsidR="002979B1">
        <w:rPr>
          <w:bCs/>
          <w:sz w:val="24"/>
          <w:szCs w:val="24"/>
          <w:lang w:eastAsia="ar-SA"/>
        </w:rPr>
        <w:t>.</w:t>
      </w:r>
    </w:p>
    <w:p w:rsidR="0094588A" w:rsidRPr="0094588A" w:rsidRDefault="0094588A" w:rsidP="00614F6A">
      <w:pPr>
        <w:spacing w:line="240" w:lineRule="auto"/>
        <w:rPr>
          <w:sz w:val="24"/>
          <w:szCs w:val="24"/>
        </w:rPr>
      </w:pPr>
    </w:p>
    <w:p w:rsidR="00C20AD7" w:rsidRPr="0094588A" w:rsidRDefault="00A41C7C" w:rsidP="00614F6A">
      <w:pPr>
        <w:spacing w:line="240" w:lineRule="auto"/>
        <w:rPr>
          <w:sz w:val="24"/>
          <w:szCs w:val="24"/>
        </w:rPr>
      </w:pPr>
      <w:r w:rsidRPr="0094588A">
        <w:rPr>
          <w:sz w:val="24"/>
          <w:szCs w:val="24"/>
        </w:rPr>
        <w:lastRenderedPageBreak/>
        <w:t>Данн</w:t>
      </w:r>
      <w:r w:rsidR="00413C5D" w:rsidRPr="0094588A">
        <w:rPr>
          <w:sz w:val="24"/>
          <w:szCs w:val="24"/>
        </w:rPr>
        <w:t>ая</w:t>
      </w:r>
      <w:r w:rsidRPr="0094588A">
        <w:rPr>
          <w:sz w:val="24"/>
          <w:szCs w:val="24"/>
        </w:rPr>
        <w:t xml:space="preserve"> </w:t>
      </w:r>
      <w:r w:rsidR="00413C5D" w:rsidRPr="0094588A">
        <w:rPr>
          <w:sz w:val="24"/>
          <w:szCs w:val="24"/>
        </w:rPr>
        <w:t>заявка</w:t>
      </w:r>
      <w:r w:rsidRPr="0094588A">
        <w:rPr>
          <w:sz w:val="24"/>
          <w:szCs w:val="24"/>
        </w:rPr>
        <w:t xml:space="preserve"> действительн</w:t>
      </w:r>
      <w:r w:rsidR="00C20AD7" w:rsidRPr="0094588A">
        <w:rPr>
          <w:sz w:val="24"/>
          <w:szCs w:val="24"/>
        </w:rPr>
        <w:t>а</w:t>
      </w:r>
      <w:r w:rsidRPr="0094588A">
        <w:rPr>
          <w:sz w:val="24"/>
          <w:szCs w:val="24"/>
        </w:rPr>
        <w:t xml:space="preserve"> до ___________________________ </w:t>
      </w:r>
    </w:p>
    <w:p w:rsidR="00A41C7C" w:rsidRPr="0094588A" w:rsidRDefault="00A41C7C" w:rsidP="00614F6A">
      <w:pPr>
        <w:spacing w:line="240" w:lineRule="auto"/>
        <w:rPr>
          <w:b/>
          <w:i/>
          <w:sz w:val="24"/>
          <w:szCs w:val="24"/>
        </w:rPr>
      </w:pPr>
      <w:r w:rsidRPr="0094588A">
        <w:rPr>
          <w:b/>
          <w:i/>
          <w:sz w:val="24"/>
          <w:szCs w:val="24"/>
        </w:rPr>
        <w:t xml:space="preserve">                                                 </w:t>
      </w:r>
      <w:r w:rsidR="00C20AD7" w:rsidRPr="0094588A">
        <w:rPr>
          <w:b/>
          <w:i/>
          <w:sz w:val="24"/>
          <w:szCs w:val="24"/>
        </w:rPr>
        <w:t xml:space="preserve">  </w:t>
      </w:r>
      <w:r w:rsidRPr="0094588A">
        <w:rPr>
          <w:b/>
          <w:i/>
          <w:sz w:val="24"/>
          <w:szCs w:val="24"/>
        </w:rPr>
        <w:t xml:space="preserve">     (указывается срок действия)</w:t>
      </w:r>
    </w:p>
    <w:p w:rsidR="00A41C7C" w:rsidRPr="00AE03D6" w:rsidRDefault="00A41C7C" w:rsidP="00A41C7C">
      <w:pPr>
        <w:rPr>
          <w:b/>
          <w:sz w:val="24"/>
          <w:szCs w:val="24"/>
        </w:rPr>
      </w:pPr>
      <w:r w:rsidRPr="00AE03D6">
        <w:rPr>
          <w:b/>
          <w:sz w:val="24"/>
          <w:szCs w:val="24"/>
        </w:rPr>
        <w:t xml:space="preserve">Приложения: </w:t>
      </w:r>
    </w:p>
    <w:p w:rsidR="00A41C7C" w:rsidRPr="00AE03D6" w:rsidRDefault="00B41E13" w:rsidP="00A41C7C">
      <w:pPr>
        <w:spacing w:line="240" w:lineRule="auto"/>
        <w:rPr>
          <w:b/>
          <w:sz w:val="24"/>
          <w:szCs w:val="24"/>
        </w:rPr>
      </w:pPr>
      <w:r w:rsidRPr="00AE03D6">
        <w:rPr>
          <w:b/>
          <w:sz w:val="24"/>
          <w:szCs w:val="24"/>
        </w:rPr>
        <w:t>1</w:t>
      </w:r>
      <w:r w:rsidR="00A41C7C" w:rsidRPr="00AE03D6">
        <w:rPr>
          <w:b/>
          <w:sz w:val="24"/>
          <w:szCs w:val="24"/>
        </w:rPr>
        <w:t>) Техническое Предложение (на ___л.  в ____ экз.);</w:t>
      </w:r>
    </w:p>
    <w:p w:rsidR="00A41C7C" w:rsidRPr="00AE03D6" w:rsidRDefault="00B41E13" w:rsidP="00A41C7C">
      <w:pPr>
        <w:spacing w:line="240" w:lineRule="auto"/>
        <w:rPr>
          <w:b/>
          <w:sz w:val="24"/>
          <w:szCs w:val="24"/>
        </w:rPr>
      </w:pPr>
      <w:r w:rsidRPr="00AE03D6">
        <w:rPr>
          <w:b/>
          <w:sz w:val="24"/>
          <w:szCs w:val="24"/>
        </w:rPr>
        <w:t>2</w:t>
      </w:r>
      <w:r w:rsidR="00A41C7C" w:rsidRPr="00AE03D6">
        <w:rPr>
          <w:b/>
          <w:sz w:val="24"/>
          <w:szCs w:val="24"/>
        </w:rPr>
        <w:t>) График выполнения работ  (на ___л.  в ____ экз.);</w:t>
      </w:r>
    </w:p>
    <w:p w:rsidR="00AE03D6" w:rsidRPr="00AE03D6" w:rsidRDefault="00AE03D6" w:rsidP="00AE03D6">
      <w:pPr>
        <w:spacing w:line="240" w:lineRule="auto"/>
        <w:rPr>
          <w:b/>
          <w:sz w:val="24"/>
          <w:szCs w:val="24"/>
        </w:rPr>
      </w:pPr>
      <w:r w:rsidRPr="00AE03D6">
        <w:rPr>
          <w:b/>
          <w:sz w:val="24"/>
          <w:szCs w:val="24"/>
        </w:rPr>
        <w:t>3) Сводная таблица стоимости работ (на ___л. в ___ экз.);</w:t>
      </w:r>
    </w:p>
    <w:p w:rsidR="00AE03D6" w:rsidRPr="00AE03D6" w:rsidRDefault="002979B1" w:rsidP="002973D9">
      <w:pPr>
        <w:spacing w:line="240" w:lineRule="auto"/>
        <w:rPr>
          <w:b/>
          <w:sz w:val="24"/>
          <w:szCs w:val="24"/>
        </w:rPr>
      </w:pPr>
      <w:r>
        <w:rPr>
          <w:b/>
          <w:sz w:val="24"/>
          <w:szCs w:val="24"/>
        </w:rPr>
        <w:t>4</w:t>
      </w:r>
      <w:r w:rsidR="00AE03D6" w:rsidRPr="00AE03D6">
        <w:rPr>
          <w:b/>
          <w:sz w:val="24"/>
          <w:szCs w:val="24"/>
        </w:rPr>
        <w:t xml:space="preserve">) </w:t>
      </w:r>
      <w:r w:rsidR="002973D9" w:rsidRPr="002973D9">
        <w:rPr>
          <w:b/>
          <w:sz w:val="24"/>
          <w:szCs w:val="24"/>
        </w:rPr>
        <w:t xml:space="preserve">Согласие с проектом Договора </w:t>
      </w:r>
      <w:r w:rsidR="00AE03D6" w:rsidRPr="00AE03D6">
        <w:rPr>
          <w:b/>
          <w:sz w:val="24"/>
          <w:szCs w:val="24"/>
        </w:rPr>
        <w:t>(на ___л.  в ____ экз.).</w:t>
      </w:r>
    </w:p>
    <w:p w:rsidR="008D3FE6" w:rsidRDefault="00B41E13" w:rsidP="00A41C7C">
      <w:pPr>
        <w:rPr>
          <w:b/>
          <w:sz w:val="24"/>
          <w:szCs w:val="24"/>
        </w:rPr>
      </w:pPr>
      <w:r w:rsidRPr="00AE03D6">
        <w:rPr>
          <w:b/>
          <w:sz w:val="24"/>
          <w:szCs w:val="24"/>
        </w:rPr>
        <w:t>6</w:t>
      </w:r>
      <w:r w:rsidR="00136B3A" w:rsidRPr="00AE03D6">
        <w:rPr>
          <w:b/>
          <w:sz w:val="24"/>
          <w:szCs w:val="24"/>
        </w:rPr>
        <w:t xml:space="preserve">) </w:t>
      </w:r>
      <w:r w:rsidR="007C0F80" w:rsidRPr="00AE03D6">
        <w:rPr>
          <w:b/>
          <w:sz w:val="24"/>
          <w:szCs w:val="24"/>
        </w:rPr>
        <w:t>…….</w:t>
      </w:r>
    </w:p>
    <w:p w:rsidR="00B41E13" w:rsidRPr="00863DF7" w:rsidRDefault="00B41E13" w:rsidP="00863DF7">
      <w:pPr>
        <w:spacing w:line="240" w:lineRule="auto"/>
        <w:rPr>
          <w:sz w:val="24"/>
          <w:szCs w:val="24"/>
          <w:lang w:val="x-none"/>
        </w:rPr>
      </w:pPr>
    </w:p>
    <w:p w:rsidR="00863DF7" w:rsidRPr="00863DF7" w:rsidRDefault="00863DF7" w:rsidP="00863DF7">
      <w:pPr>
        <w:spacing w:line="240" w:lineRule="auto"/>
        <w:rPr>
          <w:sz w:val="24"/>
          <w:szCs w:val="24"/>
          <w:lang w:val="x-none"/>
        </w:rPr>
      </w:pPr>
    </w:p>
    <w:p w:rsidR="00863DF7" w:rsidRPr="00863DF7" w:rsidRDefault="00863DF7" w:rsidP="00863DF7">
      <w:pPr>
        <w:spacing w:line="240" w:lineRule="auto"/>
        <w:rPr>
          <w:sz w:val="24"/>
          <w:szCs w:val="24"/>
          <w:lang w:val="x-none"/>
        </w:rPr>
      </w:pPr>
    </w:p>
    <w:p w:rsidR="00A41C7C" w:rsidRPr="008415E0" w:rsidRDefault="00A41C7C" w:rsidP="00A41C7C">
      <w:pPr>
        <w:rPr>
          <w:sz w:val="24"/>
          <w:szCs w:val="24"/>
        </w:rPr>
      </w:pPr>
      <w:r w:rsidRPr="008415E0">
        <w:rPr>
          <w:sz w:val="24"/>
          <w:szCs w:val="24"/>
        </w:rPr>
        <w:t>С уважением,</w:t>
      </w:r>
    </w:p>
    <w:p w:rsidR="00A41C7C" w:rsidRPr="008415E0" w:rsidRDefault="00A41C7C" w:rsidP="00614F6A">
      <w:pPr>
        <w:spacing w:line="240" w:lineRule="auto"/>
        <w:rPr>
          <w:sz w:val="24"/>
          <w:szCs w:val="24"/>
        </w:rPr>
      </w:pPr>
      <w:r w:rsidRPr="008415E0">
        <w:rPr>
          <w:sz w:val="24"/>
          <w:szCs w:val="24"/>
        </w:rPr>
        <w:t>___________________________                                              ________________________</w:t>
      </w:r>
    </w:p>
    <w:p w:rsidR="00A41C7C" w:rsidRDefault="00A41C7C" w:rsidP="00614F6A">
      <w:pPr>
        <w:spacing w:line="240" w:lineRule="auto"/>
        <w:rPr>
          <w:b/>
          <w:i/>
          <w:sz w:val="24"/>
          <w:szCs w:val="24"/>
        </w:rPr>
      </w:pPr>
      <w:r w:rsidRPr="008415E0">
        <w:rPr>
          <w:b/>
          <w:i/>
          <w:sz w:val="24"/>
          <w:szCs w:val="24"/>
        </w:rPr>
        <w:t>(должность ответственного лица)                                    (подпись, расшифровка)</w:t>
      </w:r>
    </w:p>
    <w:p w:rsidR="005B4F34" w:rsidRPr="008415E0" w:rsidRDefault="005B4F34" w:rsidP="005B4F34">
      <w:pPr>
        <w:pBdr>
          <w:bottom w:val="single" w:sz="4" w:space="1" w:color="auto"/>
        </w:pBdr>
        <w:shd w:val="clear" w:color="auto" w:fill="E0E0E0"/>
        <w:ind w:right="21"/>
        <w:jc w:val="center"/>
        <w:rPr>
          <w:b/>
          <w:color w:val="000000"/>
          <w:spacing w:val="36"/>
          <w:sz w:val="24"/>
          <w:szCs w:val="24"/>
        </w:rPr>
      </w:pPr>
      <w:r w:rsidRPr="008415E0">
        <w:rPr>
          <w:b/>
          <w:color w:val="000000"/>
          <w:spacing w:val="36"/>
          <w:sz w:val="24"/>
          <w:szCs w:val="24"/>
        </w:rPr>
        <w:t>конец формы</w:t>
      </w:r>
    </w:p>
    <w:p w:rsidR="005B4F34" w:rsidRPr="00BC2273" w:rsidRDefault="005B4F34" w:rsidP="005B4F34">
      <w:pPr>
        <w:pStyle w:val="aff8"/>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96" w:name="_Toc439170674"/>
      <w:bookmarkStart w:id="97" w:name="_Toc439172776"/>
      <w:bookmarkStart w:id="98" w:name="_Toc439173220"/>
      <w:bookmarkStart w:id="99" w:name="_Toc439238214"/>
      <w:bookmarkStart w:id="100" w:name="_Toc439252762"/>
      <w:bookmarkStart w:id="101" w:name="_Toc439323736"/>
      <w:bookmarkStart w:id="102" w:name="_Toc440361370"/>
      <w:bookmarkStart w:id="103" w:name="_Toc440376125"/>
      <w:bookmarkStart w:id="104" w:name="_Toc440376252"/>
      <w:bookmarkStart w:id="105" w:name="_Toc440382510"/>
      <w:bookmarkStart w:id="106" w:name="_Toc440447180"/>
      <w:bookmarkStart w:id="107" w:name="_Toc440632341"/>
      <w:bookmarkStart w:id="108" w:name="_Toc440875113"/>
      <w:bookmarkStart w:id="109" w:name="_Toc441131100"/>
      <w:bookmarkStart w:id="110" w:name="_Toc441485097"/>
      <w:bookmarkStart w:id="111" w:name="_Toc441572074"/>
      <w:bookmarkStart w:id="112" w:name="_Toc441575166"/>
      <w:bookmarkStart w:id="113" w:name="_Toc443377629"/>
      <w:r w:rsidRPr="00BC2273">
        <w:rPr>
          <w:b/>
          <w:i/>
        </w:rPr>
        <w:t>Инструкции по заполнению</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rsidR="005B4F34" w:rsidRPr="00F647F7" w:rsidRDefault="005B4F34" w:rsidP="00ED19A8">
      <w:pPr>
        <w:pStyle w:val="af9"/>
        <w:numPr>
          <w:ilvl w:val="0"/>
          <w:numId w:val="15"/>
        </w:numPr>
        <w:tabs>
          <w:tab w:val="left" w:pos="993"/>
        </w:tabs>
        <w:spacing w:line="240" w:lineRule="auto"/>
        <w:ind w:left="993" w:hanging="284"/>
        <w:rPr>
          <w:sz w:val="24"/>
          <w:szCs w:val="24"/>
        </w:rPr>
      </w:pPr>
      <w:r>
        <w:rPr>
          <w:sz w:val="24"/>
          <w:szCs w:val="24"/>
          <w:lang w:val="ru-RU"/>
        </w:rPr>
        <w:t>Заявку</w:t>
      </w:r>
      <w:r w:rsidRPr="00F647F7">
        <w:rPr>
          <w:sz w:val="24"/>
          <w:szCs w:val="24"/>
        </w:rPr>
        <w:t xml:space="preserve"> следует оформить на официальном бланке </w:t>
      </w:r>
      <w:r>
        <w:rPr>
          <w:sz w:val="24"/>
          <w:szCs w:val="24"/>
        </w:rPr>
        <w:t>Участника</w:t>
      </w:r>
      <w:r w:rsidRPr="00F647F7">
        <w:rPr>
          <w:sz w:val="24"/>
          <w:szCs w:val="24"/>
        </w:rPr>
        <w:t xml:space="preserve">. </w:t>
      </w:r>
      <w:r>
        <w:rPr>
          <w:sz w:val="24"/>
          <w:szCs w:val="24"/>
        </w:rPr>
        <w:t>Участник</w:t>
      </w:r>
      <w:r w:rsidRPr="00F647F7">
        <w:rPr>
          <w:sz w:val="24"/>
          <w:szCs w:val="24"/>
        </w:rPr>
        <w:t xml:space="preserve"> присваивает </w:t>
      </w:r>
      <w:r>
        <w:rPr>
          <w:sz w:val="24"/>
          <w:szCs w:val="24"/>
          <w:lang w:val="ru-RU"/>
        </w:rPr>
        <w:t>Заявке</w:t>
      </w:r>
      <w:r w:rsidRPr="00F647F7">
        <w:rPr>
          <w:sz w:val="24"/>
          <w:szCs w:val="24"/>
        </w:rPr>
        <w:t xml:space="preserve"> дату и номер в соответствии с принятыми у него правилами документооборота.</w:t>
      </w:r>
    </w:p>
    <w:p w:rsidR="005B4F34" w:rsidRPr="00F647F7"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5B4F34" w:rsidRPr="00572945"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стоимость </w:t>
      </w:r>
      <w:r>
        <w:rPr>
          <w:sz w:val="24"/>
          <w:szCs w:val="24"/>
          <w:lang w:val="ru-RU"/>
        </w:rPr>
        <w:t>выполнения работ</w:t>
      </w:r>
      <w:r w:rsidRPr="00F647F7">
        <w:rPr>
          <w:sz w:val="24"/>
          <w:szCs w:val="24"/>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w:t>
      </w:r>
      <w:r w:rsidRPr="00572945">
        <w:rPr>
          <w:sz w:val="24"/>
          <w:szCs w:val="24"/>
        </w:rPr>
        <w:t>четыре тысячи пятьсот шестьдесят семь руб. восемьдесят девять коп.)».</w:t>
      </w:r>
    </w:p>
    <w:p w:rsidR="005B4F34" w:rsidRPr="00D236CE"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указать срок действи</w:t>
      </w:r>
      <w:r>
        <w:rPr>
          <w:sz w:val="24"/>
          <w:szCs w:val="24"/>
        </w:rPr>
        <w:t xml:space="preserve">я Заявки согласно требованиям </w:t>
      </w:r>
      <w:r w:rsidRPr="00572945">
        <w:rPr>
          <w:sz w:val="24"/>
          <w:szCs w:val="24"/>
        </w:rPr>
        <w:t xml:space="preserve">пункта </w:t>
      </w:r>
      <w:r>
        <w:rPr>
          <w:sz w:val="24"/>
          <w:szCs w:val="24"/>
        </w:rPr>
        <w:fldChar w:fldCharType="begin"/>
      </w:r>
      <w:r>
        <w:rPr>
          <w:sz w:val="24"/>
          <w:szCs w:val="24"/>
        </w:rPr>
        <w:instrText xml:space="preserve"> REF _Ref444161478 \r \h </w:instrText>
      </w:r>
      <w:r>
        <w:rPr>
          <w:sz w:val="24"/>
          <w:szCs w:val="24"/>
        </w:rPr>
      </w:r>
      <w:r>
        <w:rPr>
          <w:sz w:val="24"/>
          <w:szCs w:val="24"/>
        </w:rPr>
        <w:fldChar w:fldCharType="separate"/>
      </w:r>
      <w:r w:rsidR="001D4B3F">
        <w:rPr>
          <w:sz w:val="24"/>
          <w:szCs w:val="24"/>
        </w:rPr>
        <w:t>25</w:t>
      </w:r>
      <w:r>
        <w:rPr>
          <w:sz w:val="24"/>
          <w:szCs w:val="24"/>
        </w:rPr>
        <w:fldChar w:fldCharType="end"/>
      </w:r>
      <w:r>
        <w:rPr>
          <w:sz w:val="24"/>
          <w:szCs w:val="24"/>
          <w:lang w:val="ru-RU"/>
        </w:rPr>
        <w:t>.</w:t>
      </w:r>
    </w:p>
    <w:p w:rsidR="00D236CE" w:rsidRPr="00572945" w:rsidRDefault="00D236CE" w:rsidP="00ED19A8">
      <w:pPr>
        <w:pStyle w:val="af9"/>
        <w:numPr>
          <w:ilvl w:val="0"/>
          <w:numId w:val="15"/>
        </w:numPr>
        <w:tabs>
          <w:tab w:val="left" w:pos="993"/>
        </w:tabs>
        <w:spacing w:line="240" w:lineRule="auto"/>
        <w:ind w:left="993" w:hanging="284"/>
        <w:rPr>
          <w:sz w:val="24"/>
          <w:szCs w:val="24"/>
        </w:rPr>
      </w:pPr>
      <w:r>
        <w:rPr>
          <w:sz w:val="24"/>
          <w:szCs w:val="24"/>
          <w:lang w:val="ru-RU"/>
        </w:rPr>
        <w:t xml:space="preserve">В </w:t>
      </w:r>
      <w:r w:rsidRPr="00D236CE">
        <w:rPr>
          <w:sz w:val="24"/>
          <w:szCs w:val="24"/>
        </w:rPr>
        <w:t>графе «Наименование работ» указываются виды работ, предусмотренные Техническим заданием.</w:t>
      </w:r>
    </w:p>
    <w:p w:rsidR="005B4F34" w:rsidRPr="00C83069"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перечислить и указать объем </w:t>
      </w:r>
      <w:r w:rsidRPr="00C83069">
        <w:rPr>
          <w:sz w:val="24"/>
          <w:szCs w:val="24"/>
        </w:rPr>
        <w:t xml:space="preserve">каждого из прилагаемых к </w:t>
      </w:r>
      <w:r w:rsidRPr="00C83069">
        <w:rPr>
          <w:sz w:val="24"/>
          <w:szCs w:val="24"/>
          <w:lang w:val="ru-RU"/>
        </w:rPr>
        <w:t>Заявке</w:t>
      </w:r>
      <w:r w:rsidRPr="00C83069">
        <w:rPr>
          <w:sz w:val="24"/>
          <w:szCs w:val="24"/>
        </w:rPr>
        <w:t xml:space="preserve"> документов, определяющих суть технико-коммерческого предложения Участника.</w:t>
      </w:r>
    </w:p>
    <w:p w:rsidR="00C83069" w:rsidRPr="00C83069" w:rsidRDefault="00C83069" w:rsidP="00ED19A8">
      <w:pPr>
        <w:pStyle w:val="af9"/>
        <w:numPr>
          <w:ilvl w:val="0"/>
          <w:numId w:val="15"/>
        </w:numPr>
        <w:tabs>
          <w:tab w:val="left" w:pos="993"/>
        </w:tabs>
        <w:spacing w:line="240" w:lineRule="auto"/>
        <w:ind w:left="993" w:hanging="284"/>
        <w:rPr>
          <w:sz w:val="24"/>
          <w:szCs w:val="24"/>
        </w:rPr>
      </w:pPr>
      <w:r w:rsidRPr="00C83069">
        <w:rPr>
          <w:sz w:val="24"/>
          <w:szCs w:val="24"/>
        </w:rPr>
        <w:t xml:space="preserve">Участник должен указать срок </w:t>
      </w:r>
      <w:r w:rsidRPr="00C83069">
        <w:rPr>
          <w:sz w:val="24"/>
          <w:szCs w:val="24"/>
          <w:lang w:val="ru-RU"/>
        </w:rPr>
        <w:t>выполнения работ.</w:t>
      </w:r>
    </w:p>
    <w:p w:rsidR="005B4F34" w:rsidRPr="00CF1277" w:rsidRDefault="005B4F34" w:rsidP="00ED19A8">
      <w:pPr>
        <w:pStyle w:val="af9"/>
        <w:numPr>
          <w:ilvl w:val="0"/>
          <w:numId w:val="15"/>
        </w:numPr>
        <w:tabs>
          <w:tab w:val="left" w:pos="993"/>
        </w:tabs>
        <w:spacing w:line="240" w:lineRule="auto"/>
        <w:ind w:left="993" w:hanging="284"/>
        <w:rPr>
          <w:sz w:val="24"/>
          <w:szCs w:val="24"/>
        </w:rPr>
      </w:pPr>
      <w:r w:rsidRPr="00B177AE">
        <w:rPr>
          <w:sz w:val="24"/>
          <w:szCs w:val="24"/>
          <w:lang w:val="ru-RU"/>
        </w:rPr>
        <w:t>Заявка</w:t>
      </w:r>
      <w:r w:rsidRPr="00B177AE">
        <w:rPr>
          <w:sz w:val="24"/>
          <w:szCs w:val="24"/>
        </w:rPr>
        <w:t xml:space="preserve"> должн</w:t>
      </w:r>
      <w:r w:rsidRPr="00B177AE">
        <w:rPr>
          <w:sz w:val="24"/>
          <w:szCs w:val="24"/>
          <w:lang w:val="ru-RU"/>
        </w:rPr>
        <w:t>а</w:t>
      </w:r>
      <w:r w:rsidRPr="00B177AE">
        <w:rPr>
          <w:sz w:val="24"/>
          <w:szCs w:val="24"/>
        </w:rPr>
        <w:t xml:space="preserve"> быть подписан</w:t>
      </w:r>
      <w:r w:rsidRPr="00B177AE">
        <w:rPr>
          <w:sz w:val="24"/>
          <w:szCs w:val="24"/>
          <w:lang w:val="ru-RU"/>
        </w:rPr>
        <w:t>а</w:t>
      </w:r>
      <w:r w:rsidRPr="00B177AE">
        <w:rPr>
          <w:sz w:val="24"/>
          <w:szCs w:val="24"/>
        </w:rPr>
        <w:t xml:space="preserve"> и скреплен</w:t>
      </w:r>
      <w:r w:rsidRPr="00B177AE">
        <w:rPr>
          <w:sz w:val="24"/>
          <w:szCs w:val="24"/>
          <w:lang w:val="ru-RU"/>
        </w:rPr>
        <w:t>а</w:t>
      </w:r>
      <w:r w:rsidRPr="00B177AE">
        <w:rPr>
          <w:sz w:val="24"/>
          <w:szCs w:val="24"/>
        </w:rPr>
        <w:t xml:space="preserve"> печатью в соответствии с требованиями </w:t>
      </w:r>
      <w:r w:rsidRPr="00CF1277">
        <w:rPr>
          <w:sz w:val="24"/>
          <w:szCs w:val="24"/>
        </w:rPr>
        <w:t xml:space="preserve">пункта </w:t>
      </w:r>
      <w:r w:rsidRPr="00CF1277">
        <w:rPr>
          <w:sz w:val="24"/>
          <w:szCs w:val="24"/>
        </w:rPr>
        <w:fldChar w:fldCharType="begin"/>
      </w:r>
      <w:r w:rsidRPr="00CF1277">
        <w:rPr>
          <w:sz w:val="24"/>
          <w:szCs w:val="24"/>
        </w:rPr>
        <w:instrText xml:space="preserve"> REF _Ref444161478 \r \h </w:instrText>
      </w:r>
      <w:r w:rsidR="00B177AE" w:rsidRPr="00CF1277">
        <w:rPr>
          <w:sz w:val="24"/>
          <w:szCs w:val="24"/>
        </w:rPr>
        <w:instrText xml:space="preserve"> \* MERGEFORMAT </w:instrText>
      </w:r>
      <w:r w:rsidRPr="00CF1277">
        <w:rPr>
          <w:sz w:val="24"/>
          <w:szCs w:val="24"/>
        </w:rPr>
      </w:r>
      <w:r w:rsidRPr="00CF1277">
        <w:rPr>
          <w:sz w:val="24"/>
          <w:szCs w:val="24"/>
        </w:rPr>
        <w:fldChar w:fldCharType="separate"/>
      </w:r>
      <w:r w:rsidR="001D4B3F">
        <w:rPr>
          <w:sz w:val="24"/>
          <w:szCs w:val="24"/>
        </w:rPr>
        <w:t>25</w:t>
      </w:r>
      <w:r w:rsidRPr="00CF1277">
        <w:rPr>
          <w:sz w:val="24"/>
          <w:szCs w:val="24"/>
        </w:rPr>
        <w:fldChar w:fldCharType="end"/>
      </w:r>
      <w:r w:rsidRPr="00CF1277">
        <w:rPr>
          <w:sz w:val="24"/>
          <w:szCs w:val="24"/>
          <w:lang w:val="ru-RU"/>
        </w:rPr>
        <w:t>.</w:t>
      </w:r>
    </w:p>
    <w:p w:rsidR="00B177AE" w:rsidRPr="00331BBD" w:rsidRDefault="00B177AE"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lang w:val="ru-RU"/>
        </w:rPr>
        <w:t>Предложенная</w:t>
      </w:r>
      <w:r w:rsidRPr="00331BBD">
        <w:rPr>
          <w:sz w:val="24"/>
          <w:szCs w:val="24"/>
        </w:rPr>
        <w:t xml:space="preserve"> Участником в </w:t>
      </w:r>
      <w:r w:rsidRPr="00331BBD">
        <w:rPr>
          <w:sz w:val="24"/>
          <w:szCs w:val="24"/>
          <w:lang w:val="ru-RU"/>
        </w:rPr>
        <w:t>Заявке</w:t>
      </w:r>
      <w:r w:rsidRPr="00331BBD">
        <w:rPr>
          <w:sz w:val="24"/>
          <w:szCs w:val="24"/>
        </w:rPr>
        <w:t xml:space="preserve"> </w:t>
      </w:r>
      <w:r w:rsidRPr="00331BBD">
        <w:rPr>
          <w:sz w:val="24"/>
          <w:szCs w:val="24"/>
          <w:lang w:val="ru-RU"/>
        </w:rPr>
        <w:t xml:space="preserve">итоговая </w:t>
      </w:r>
      <w:r w:rsidRPr="00331BBD">
        <w:rPr>
          <w:sz w:val="24"/>
          <w:szCs w:val="24"/>
        </w:rPr>
        <w:t>цена</w:t>
      </w:r>
      <w:r w:rsidRPr="00331BBD">
        <w:rPr>
          <w:sz w:val="24"/>
          <w:szCs w:val="24"/>
          <w:lang w:val="ru-RU"/>
        </w:rPr>
        <w:t xml:space="preserve"> </w:t>
      </w:r>
      <w:r w:rsidRPr="00331BBD">
        <w:rPr>
          <w:sz w:val="24"/>
          <w:szCs w:val="24"/>
        </w:rPr>
        <w:t>должна соответствовать цене, указанной Участником на «котировочной доске» ЭТП</w:t>
      </w:r>
      <w:r w:rsidRPr="00331BBD">
        <w:rPr>
          <w:sz w:val="24"/>
          <w:szCs w:val="24"/>
          <w:lang w:val="ru-RU"/>
        </w:rPr>
        <w:t xml:space="preserve"> и </w:t>
      </w:r>
      <w:r w:rsidRPr="00331BBD">
        <w:rPr>
          <w:sz w:val="24"/>
          <w:szCs w:val="24"/>
        </w:rPr>
        <w:t>Сводной таблице стоимости работ</w:t>
      </w:r>
      <w:r w:rsidRPr="00331BBD">
        <w:rPr>
          <w:sz w:val="24"/>
          <w:szCs w:val="24"/>
          <w:lang w:val="ru-RU"/>
        </w:rPr>
        <w:t>.</w:t>
      </w:r>
    </w:p>
    <w:p w:rsidR="00CF1277" w:rsidRPr="00331BBD" w:rsidRDefault="00CF1277"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lang w:val="ru-RU"/>
        </w:rPr>
        <w:t xml:space="preserve">Участник указывает </w:t>
      </w:r>
      <w:r w:rsidRPr="00331BBD">
        <w:rPr>
          <w:sz w:val="24"/>
          <w:szCs w:val="24"/>
        </w:rPr>
        <w:t>систем</w:t>
      </w:r>
      <w:r w:rsidRPr="00331BBD">
        <w:rPr>
          <w:sz w:val="24"/>
          <w:szCs w:val="24"/>
          <w:lang w:val="ru-RU"/>
        </w:rPr>
        <w:t>у</w:t>
      </w:r>
      <w:r w:rsidRPr="00331BBD">
        <w:rPr>
          <w:sz w:val="24"/>
          <w:szCs w:val="24"/>
        </w:rPr>
        <w:t xml:space="preserve"> налогообложения</w:t>
      </w:r>
      <w:r w:rsidRPr="00331BBD">
        <w:rPr>
          <w:sz w:val="24"/>
          <w:szCs w:val="24"/>
          <w:lang w:val="ru-RU"/>
        </w:rPr>
        <w:t>, которую он применяет на момент подачи заявки.</w:t>
      </w:r>
    </w:p>
    <w:p w:rsidR="00B177AE" w:rsidRDefault="00B177AE"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rPr>
        <w:t>В случае, если Участник применяет УСН или в случае если проводится закупка для которой НДС не предусмотрен – на «котировочной</w:t>
      </w:r>
      <w:r w:rsidRPr="00B177AE">
        <w:rPr>
          <w:sz w:val="24"/>
          <w:szCs w:val="24"/>
        </w:rPr>
        <w:t xml:space="preserve">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A41C7C" w:rsidRPr="001D4B3F" w:rsidRDefault="00510B6F" w:rsidP="001D4B3F">
      <w:pPr>
        <w:pStyle w:val="af9"/>
        <w:numPr>
          <w:ilvl w:val="0"/>
          <w:numId w:val="15"/>
        </w:numPr>
        <w:tabs>
          <w:tab w:val="left" w:pos="993"/>
          <w:tab w:val="num" w:pos="1134"/>
        </w:tabs>
        <w:spacing w:line="240" w:lineRule="auto"/>
        <w:ind w:left="993" w:hanging="284"/>
        <w:rPr>
          <w:sz w:val="24"/>
          <w:szCs w:val="24"/>
        </w:rPr>
      </w:pPr>
      <w:r w:rsidRPr="00237B63">
        <w:rPr>
          <w:sz w:val="24"/>
          <w:szCs w:val="24"/>
          <w:lang w:val="ru-RU"/>
        </w:rPr>
        <w:t>Заявка</w:t>
      </w:r>
      <w:r w:rsidRPr="00237B63">
        <w:rPr>
          <w:sz w:val="24"/>
          <w:szCs w:val="24"/>
        </w:rPr>
        <w:t xml:space="preserve"> </w:t>
      </w:r>
      <w:r w:rsidRPr="00BF57F6">
        <w:rPr>
          <w:sz w:val="24"/>
          <w:lang w:val="ru-RU"/>
        </w:rPr>
        <w:t xml:space="preserve">будет служить основой для подготовки приложения к Договору. </w:t>
      </w:r>
      <w:r w:rsidRPr="00BF57F6">
        <w:rPr>
          <w:sz w:val="24"/>
          <w:szCs w:val="24"/>
          <w:lang w:val="ru-RU"/>
        </w:rPr>
        <w:t>Заявку</w:t>
      </w:r>
      <w:r w:rsidRPr="00BF57F6">
        <w:rPr>
          <w:sz w:val="24"/>
          <w:szCs w:val="24"/>
        </w:rPr>
        <w:t xml:space="preserve"> следует подготовить так, чтобы ее можно было с минимальными изменениями включить в Договор.</w:t>
      </w:r>
      <w:r w:rsidRPr="00BF57F6">
        <w:rPr>
          <w:sz w:val="24"/>
          <w:szCs w:val="24"/>
          <w:lang w:val="ru-RU"/>
        </w:rPr>
        <w:t xml:space="preserve"> В частности, цены без НДС и величины НДС, содержащиеся в Заявке, указываются в Заявке для снижения общих затрат сил и времени Заказчика и Участника на подготовку Договора.</w:t>
      </w:r>
    </w:p>
    <w:p w:rsidR="00B177AE" w:rsidRDefault="00B177AE" w:rsidP="00A41C7C">
      <w:pPr>
        <w:spacing w:line="240" w:lineRule="auto"/>
        <w:rPr>
          <w:sz w:val="24"/>
          <w:szCs w:val="24"/>
          <w:lang w:val="x-none"/>
        </w:rPr>
      </w:pPr>
    </w:p>
    <w:p w:rsidR="005B4F34" w:rsidRPr="008415E0" w:rsidRDefault="005B4F34" w:rsidP="001D4B3F">
      <w:pPr>
        <w:pBdr>
          <w:top w:val="single" w:sz="4" w:space="1" w:color="auto"/>
        </w:pBdr>
        <w:shd w:val="clear" w:color="auto" w:fill="E0E0E0"/>
        <w:ind w:right="21" w:firstLine="0"/>
        <w:rPr>
          <w:b/>
          <w:color w:val="000000"/>
          <w:spacing w:val="36"/>
          <w:sz w:val="24"/>
          <w:szCs w:val="24"/>
        </w:rPr>
      </w:pPr>
      <w:bookmarkStart w:id="114" w:name="_Toc308100198"/>
      <w:r>
        <w:rPr>
          <w:b/>
          <w:sz w:val="24"/>
          <w:szCs w:val="24"/>
        </w:rPr>
        <w:br w:type="page"/>
      </w: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2</w:t>
      </w:r>
    </w:p>
    <w:p w:rsidR="00A41C7C" w:rsidRPr="008415E0" w:rsidRDefault="00A41C7C" w:rsidP="00A41C7C">
      <w:pPr>
        <w:jc w:val="right"/>
        <w:rPr>
          <w:sz w:val="24"/>
          <w:szCs w:val="24"/>
        </w:rPr>
      </w:pPr>
      <w:r w:rsidRPr="008415E0">
        <w:rPr>
          <w:sz w:val="24"/>
          <w:szCs w:val="24"/>
        </w:rPr>
        <w:t xml:space="preserve"> Приложение </w:t>
      </w:r>
      <w:r>
        <w:rPr>
          <w:sz w:val="24"/>
          <w:szCs w:val="24"/>
        </w:rPr>
        <w:t>1</w:t>
      </w:r>
      <w:r w:rsidRPr="008415E0">
        <w:rPr>
          <w:sz w:val="24"/>
          <w:szCs w:val="24"/>
        </w:rPr>
        <w:t xml:space="preserve"> к </w:t>
      </w:r>
      <w:r w:rsidR="00716EE9">
        <w:rPr>
          <w:sz w:val="24"/>
          <w:szCs w:val="24"/>
        </w:rPr>
        <w:t>Заявке</w:t>
      </w:r>
      <w:r w:rsidRPr="008415E0">
        <w:rPr>
          <w:sz w:val="24"/>
          <w:szCs w:val="24"/>
        </w:rPr>
        <w:t xml:space="preserve"> </w:t>
      </w:r>
      <w:r w:rsidRPr="008415E0">
        <w:rPr>
          <w:sz w:val="24"/>
          <w:szCs w:val="24"/>
        </w:rPr>
        <w:br/>
        <w:t>от «____»_____________ г. №__________</w:t>
      </w:r>
    </w:p>
    <w:p w:rsidR="00A41C7C" w:rsidRPr="008415E0" w:rsidRDefault="00A41C7C" w:rsidP="00A41C7C">
      <w:pPr>
        <w:tabs>
          <w:tab w:val="left" w:pos="1889"/>
        </w:tabs>
        <w:rPr>
          <w:sz w:val="24"/>
          <w:szCs w:val="24"/>
        </w:rPr>
      </w:pPr>
      <w:r w:rsidRPr="008415E0">
        <w:rPr>
          <w:sz w:val="24"/>
          <w:szCs w:val="24"/>
        </w:rPr>
        <w:tab/>
      </w:r>
    </w:p>
    <w:p w:rsidR="00A41C7C" w:rsidRPr="00EE03EB" w:rsidRDefault="00A41C7C" w:rsidP="00A41C7C">
      <w:pPr>
        <w:suppressAutoHyphens/>
        <w:jc w:val="center"/>
        <w:rPr>
          <w:b/>
          <w:sz w:val="24"/>
          <w:szCs w:val="24"/>
        </w:rPr>
      </w:pPr>
      <w:r w:rsidRPr="00EE03EB">
        <w:rPr>
          <w:b/>
          <w:sz w:val="24"/>
          <w:szCs w:val="24"/>
        </w:rPr>
        <w:t>Техническое предложение на выполнение работ</w:t>
      </w:r>
    </w:p>
    <w:p w:rsidR="00A41C7C" w:rsidRPr="00EE03EB" w:rsidRDefault="00A41C7C" w:rsidP="00A41C7C">
      <w:pPr>
        <w:pStyle w:val="15"/>
        <w:tabs>
          <w:tab w:val="left" w:pos="9360"/>
        </w:tabs>
        <w:ind w:left="539" w:right="238" w:firstLine="0"/>
        <w:jc w:val="center"/>
        <w:rPr>
          <w:b/>
          <w:bCs/>
          <w:szCs w:val="24"/>
        </w:rPr>
      </w:pPr>
      <w:r w:rsidRPr="00EE03EB">
        <w:rPr>
          <w:b/>
          <w:szCs w:val="24"/>
        </w:rPr>
        <w:t xml:space="preserve">по запросу цен </w:t>
      </w:r>
    </w:p>
    <w:p w:rsidR="00716EE9" w:rsidRPr="00EE03EB" w:rsidRDefault="00716EE9" w:rsidP="00A41C7C">
      <w:pPr>
        <w:pStyle w:val="aff8"/>
        <w:ind w:left="-360" w:firstLine="1068"/>
        <w:jc w:val="center"/>
        <w:rPr>
          <w:b/>
          <w:bCs/>
          <w:sz w:val="24"/>
          <w:szCs w:val="24"/>
        </w:rPr>
      </w:pPr>
    </w:p>
    <w:p w:rsidR="00A41C7C" w:rsidRPr="00EE03EB" w:rsidRDefault="00A41C7C" w:rsidP="00A41C7C">
      <w:pPr>
        <w:pStyle w:val="aff8"/>
        <w:ind w:left="-360" w:firstLine="1068"/>
        <w:jc w:val="center"/>
        <w:rPr>
          <w:b/>
          <w:sz w:val="24"/>
          <w:szCs w:val="24"/>
        </w:rPr>
      </w:pPr>
      <w:r w:rsidRPr="00EE03EB">
        <w:rPr>
          <w:b/>
          <w:bCs/>
          <w:sz w:val="24"/>
          <w:szCs w:val="24"/>
        </w:rPr>
        <w:t xml:space="preserve">на </w:t>
      </w:r>
      <w:r w:rsidRPr="00EE03EB">
        <w:rPr>
          <w:b/>
          <w:sz w:val="24"/>
          <w:szCs w:val="24"/>
        </w:rPr>
        <w:t>право заключения договора на 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w:t>
      </w:r>
    </w:p>
    <w:p w:rsidR="00A41C7C" w:rsidRPr="004037D9" w:rsidRDefault="00A41C7C" w:rsidP="00A41C7C">
      <w:pPr>
        <w:suppressAutoHyphens/>
        <w:jc w:val="center"/>
        <w:rPr>
          <w:b/>
          <w:bCs/>
          <w:sz w:val="24"/>
          <w:szCs w:val="24"/>
        </w:rPr>
      </w:pPr>
    </w:p>
    <w:p w:rsidR="00A41C7C" w:rsidRPr="00EE03EB" w:rsidRDefault="00A41C7C" w:rsidP="00A41C7C">
      <w:pPr>
        <w:rPr>
          <w:sz w:val="24"/>
          <w:szCs w:val="24"/>
        </w:rPr>
      </w:pPr>
    </w:p>
    <w:p w:rsidR="00A41C7C" w:rsidRPr="00EE03EB" w:rsidRDefault="00A41C7C" w:rsidP="00A41C7C">
      <w:pPr>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rPr>
          <w:sz w:val="24"/>
          <w:szCs w:val="24"/>
        </w:rPr>
      </w:pPr>
    </w:p>
    <w:p w:rsidR="001A709B" w:rsidRPr="001A709B" w:rsidRDefault="001A709B" w:rsidP="001A709B">
      <w:pPr>
        <w:tabs>
          <w:tab w:val="left" w:pos="567"/>
          <w:tab w:val="left" w:pos="1985"/>
        </w:tabs>
        <w:ind w:right="34" w:firstLine="0"/>
        <w:rPr>
          <w:rStyle w:val="afb"/>
          <w:bCs w:val="0"/>
          <w:i w:val="0"/>
          <w:sz w:val="24"/>
          <w:szCs w:val="24"/>
        </w:rPr>
      </w:pPr>
      <w:r w:rsidRPr="001A709B">
        <w:rPr>
          <w:rStyle w:val="afb"/>
          <w:bCs w:val="0"/>
          <w:sz w:val="24"/>
          <w:szCs w:val="24"/>
        </w:rPr>
        <w:t>[Участник указывает все позиции Технического задания, относящиеся к выполняемым работам, которые являются предметом закупки].</w:t>
      </w:r>
    </w:p>
    <w:p w:rsidR="00A41C7C" w:rsidRPr="001A709B" w:rsidRDefault="00A41C7C" w:rsidP="00863DF7">
      <w:pPr>
        <w:spacing w:line="240" w:lineRule="auto"/>
        <w:rPr>
          <w:b/>
          <w:sz w:val="24"/>
          <w:szCs w:val="24"/>
        </w:rPr>
      </w:pPr>
    </w:p>
    <w:p w:rsidR="00863DF7" w:rsidRPr="00A16F94" w:rsidRDefault="00863DF7" w:rsidP="00863DF7">
      <w:pPr>
        <w:spacing w:line="240" w:lineRule="auto"/>
        <w:rPr>
          <w:color w:val="00B050"/>
          <w:sz w:val="24"/>
          <w:szCs w:val="24"/>
        </w:rPr>
      </w:pPr>
    </w:p>
    <w:p w:rsidR="00863DF7" w:rsidRPr="001A709B" w:rsidRDefault="00863DF7" w:rsidP="00863DF7">
      <w:pPr>
        <w:spacing w:line="240" w:lineRule="auto"/>
        <w:rPr>
          <w:sz w:val="24"/>
          <w:szCs w:val="24"/>
        </w:rPr>
      </w:pPr>
    </w:p>
    <w:p w:rsidR="00A41C7C" w:rsidRPr="001A709B" w:rsidRDefault="00A41C7C" w:rsidP="00A41C7C">
      <w:pPr>
        <w:rPr>
          <w:sz w:val="24"/>
          <w:szCs w:val="24"/>
        </w:rPr>
      </w:pPr>
      <w:r w:rsidRPr="001A709B">
        <w:rPr>
          <w:sz w:val="24"/>
          <w:szCs w:val="24"/>
        </w:rPr>
        <w:t>____________________________________</w:t>
      </w:r>
    </w:p>
    <w:p w:rsidR="00A41C7C" w:rsidRPr="001A709B" w:rsidRDefault="00A41C7C" w:rsidP="00A41C7C">
      <w:pPr>
        <w:ind w:right="3684"/>
        <w:jc w:val="center"/>
        <w:rPr>
          <w:sz w:val="24"/>
          <w:szCs w:val="24"/>
          <w:vertAlign w:val="superscript"/>
        </w:rPr>
      </w:pPr>
      <w:r w:rsidRPr="001A709B">
        <w:rPr>
          <w:sz w:val="24"/>
          <w:szCs w:val="24"/>
          <w:vertAlign w:val="superscript"/>
        </w:rPr>
        <w:t>(подпись)</w:t>
      </w:r>
    </w:p>
    <w:p w:rsidR="00A41C7C" w:rsidRPr="001A709B" w:rsidRDefault="00A41C7C" w:rsidP="00A41C7C">
      <w:pPr>
        <w:rPr>
          <w:sz w:val="24"/>
          <w:szCs w:val="24"/>
        </w:rPr>
      </w:pPr>
      <w:r w:rsidRPr="001A709B">
        <w:rPr>
          <w:sz w:val="24"/>
          <w:szCs w:val="24"/>
        </w:rPr>
        <w:t>____________________________________</w:t>
      </w:r>
    </w:p>
    <w:p w:rsidR="00A41C7C" w:rsidRPr="001A709B" w:rsidRDefault="00A41C7C" w:rsidP="00A41C7C">
      <w:pPr>
        <w:ind w:right="3684"/>
        <w:jc w:val="center"/>
        <w:rPr>
          <w:sz w:val="24"/>
          <w:szCs w:val="24"/>
          <w:vertAlign w:val="superscript"/>
        </w:rPr>
      </w:pPr>
      <w:r w:rsidRPr="001A709B">
        <w:rPr>
          <w:sz w:val="24"/>
          <w:szCs w:val="24"/>
          <w:vertAlign w:val="superscript"/>
        </w:rPr>
        <w:t>(фамилия, имя, отчество подписавшего, должность)</w:t>
      </w:r>
    </w:p>
    <w:p w:rsidR="00A41C7C" w:rsidRPr="001A709B" w:rsidRDefault="00A41C7C" w:rsidP="00A41C7C">
      <w:pPr>
        <w:keepNext/>
        <w:rPr>
          <w:b/>
          <w:sz w:val="24"/>
          <w:szCs w:val="24"/>
        </w:rPr>
      </w:pPr>
      <w:r w:rsidRPr="001A709B">
        <w:rPr>
          <w:b/>
          <w:sz w:val="24"/>
          <w:szCs w:val="24"/>
        </w:rPr>
        <w:t>М.П.</w:t>
      </w:r>
    </w:p>
    <w:p w:rsidR="00A41C7C" w:rsidRPr="001A709B" w:rsidRDefault="00A41C7C" w:rsidP="00A41C7C">
      <w:pPr>
        <w:pBdr>
          <w:bottom w:val="single" w:sz="4" w:space="1" w:color="auto"/>
        </w:pBdr>
        <w:shd w:val="clear" w:color="auto" w:fill="E0E0E0"/>
        <w:ind w:right="21"/>
        <w:jc w:val="center"/>
        <w:rPr>
          <w:b/>
          <w:color w:val="000000"/>
          <w:spacing w:val="36"/>
          <w:sz w:val="24"/>
          <w:szCs w:val="24"/>
        </w:rPr>
      </w:pPr>
      <w:r w:rsidRPr="001A709B">
        <w:rPr>
          <w:b/>
          <w:color w:val="000000"/>
          <w:spacing w:val="36"/>
          <w:sz w:val="24"/>
          <w:szCs w:val="24"/>
        </w:rPr>
        <w:t>конец формы</w:t>
      </w:r>
    </w:p>
    <w:p w:rsidR="00A41C7C" w:rsidRPr="001A709B"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15" w:name="_Toc228857839"/>
      <w:bookmarkStart w:id="116" w:name="_Toc202247497"/>
      <w:bookmarkStart w:id="117" w:name="_Toc202243110"/>
      <w:bookmarkStart w:id="118" w:name="_Toc200597924"/>
      <w:bookmarkStart w:id="119" w:name="_Toc200441842"/>
      <w:bookmarkStart w:id="120" w:name="_Toc200441691"/>
      <w:bookmarkStart w:id="121" w:name="_Toc200440638"/>
      <w:bookmarkStart w:id="122" w:name="_Toc200378398"/>
      <w:bookmarkStart w:id="123" w:name="_Toc98254014"/>
      <w:bookmarkStart w:id="124" w:name="_Toc175749020"/>
      <w:r w:rsidRPr="001A709B">
        <w:rPr>
          <w:b/>
          <w:i/>
        </w:rPr>
        <w:t>Инструкции по заполнению</w:t>
      </w:r>
      <w:bookmarkEnd w:id="115"/>
      <w:bookmarkEnd w:id="116"/>
      <w:bookmarkEnd w:id="117"/>
      <w:bookmarkEnd w:id="118"/>
      <w:bookmarkEnd w:id="119"/>
      <w:bookmarkEnd w:id="120"/>
      <w:bookmarkEnd w:id="121"/>
      <w:bookmarkEnd w:id="122"/>
      <w:bookmarkEnd w:id="123"/>
      <w:bookmarkEnd w:id="124"/>
    </w:p>
    <w:p w:rsidR="00A41C7C" w:rsidRPr="001A709B" w:rsidRDefault="00A41C7C" w:rsidP="00ED19A8">
      <w:pPr>
        <w:numPr>
          <w:ilvl w:val="0"/>
          <w:numId w:val="10"/>
        </w:numPr>
        <w:snapToGrid w:val="0"/>
        <w:spacing w:line="240" w:lineRule="auto"/>
        <w:rPr>
          <w:sz w:val="24"/>
          <w:szCs w:val="24"/>
        </w:rPr>
      </w:pPr>
      <w:r w:rsidRPr="001A709B">
        <w:rPr>
          <w:sz w:val="24"/>
          <w:szCs w:val="24"/>
        </w:rPr>
        <w:t xml:space="preserve">Участник указывает дату и номер </w:t>
      </w:r>
      <w:r w:rsidR="00716EE9" w:rsidRPr="001A709B">
        <w:rPr>
          <w:sz w:val="24"/>
          <w:szCs w:val="24"/>
        </w:rPr>
        <w:t>Заявки</w:t>
      </w:r>
      <w:r w:rsidRPr="001A709B">
        <w:rPr>
          <w:sz w:val="24"/>
          <w:szCs w:val="24"/>
        </w:rPr>
        <w:t>.</w:t>
      </w:r>
    </w:p>
    <w:p w:rsidR="00A41C7C" w:rsidRPr="001A709B" w:rsidRDefault="00A41C7C" w:rsidP="00ED19A8">
      <w:pPr>
        <w:numPr>
          <w:ilvl w:val="0"/>
          <w:numId w:val="10"/>
        </w:numPr>
        <w:snapToGrid w:val="0"/>
        <w:spacing w:line="240" w:lineRule="auto"/>
        <w:rPr>
          <w:sz w:val="24"/>
          <w:szCs w:val="24"/>
        </w:rPr>
      </w:pPr>
      <w:r w:rsidRPr="001A709B">
        <w:rPr>
          <w:sz w:val="24"/>
          <w:szCs w:val="24"/>
        </w:rPr>
        <w:t>Участник указывает свое фирменное наименование (в т.ч. организационно-правовую форму) и свой адрес.</w:t>
      </w:r>
    </w:p>
    <w:p w:rsidR="00601274" w:rsidRPr="001A709B" w:rsidRDefault="001A709B" w:rsidP="00ED19A8">
      <w:pPr>
        <w:numPr>
          <w:ilvl w:val="0"/>
          <w:numId w:val="10"/>
        </w:numPr>
        <w:snapToGrid w:val="0"/>
        <w:spacing w:line="240" w:lineRule="auto"/>
        <w:rPr>
          <w:sz w:val="24"/>
          <w:szCs w:val="24"/>
        </w:rPr>
      </w:pPr>
      <w:r w:rsidRPr="001A709B">
        <w:rPr>
          <w:sz w:val="24"/>
          <w:szCs w:val="24"/>
        </w:rPr>
        <w:t>В Техническом предложении указываются все позиции Технического задания</w:t>
      </w:r>
      <w:r w:rsidRPr="001A709B">
        <w:rPr>
          <w:bCs/>
          <w:sz w:val="24"/>
          <w:szCs w:val="24"/>
        </w:rPr>
        <w:t xml:space="preserve">, </w:t>
      </w:r>
      <w:r w:rsidRPr="001A709B">
        <w:rPr>
          <w:sz w:val="24"/>
          <w:szCs w:val="24"/>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sidR="00601274" w:rsidRPr="001A709B">
        <w:rPr>
          <w:bCs/>
          <w:sz w:val="24"/>
          <w:szCs w:val="24"/>
        </w:rPr>
        <w:t>.</w:t>
      </w:r>
    </w:p>
    <w:p w:rsidR="000212CA" w:rsidRPr="001A709B" w:rsidRDefault="000212CA" w:rsidP="00ED19A8">
      <w:pPr>
        <w:numPr>
          <w:ilvl w:val="0"/>
          <w:numId w:val="10"/>
        </w:numPr>
        <w:snapToGrid w:val="0"/>
        <w:spacing w:line="240" w:lineRule="auto"/>
        <w:rPr>
          <w:sz w:val="24"/>
          <w:szCs w:val="24"/>
        </w:rPr>
      </w:pPr>
      <w:r w:rsidRPr="001A709B">
        <w:rPr>
          <w:sz w:val="24"/>
          <w:szCs w:val="24"/>
        </w:rPr>
        <w:t>Техническое предложение будет служить основой для подготовки приложения к Договору(ам)</w:t>
      </w:r>
    </w:p>
    <w:p w:rsidR="00A41C7C" w:rsidRPr="008415E0" w:rsidRDefault="00A41C7C" w:rsidP="00A41C7C">
      <w:pPr>
        <w:pStyle w:val="aff8"/>
        <w:tabs>
          <w:tab w:val="left" w:pos="1260"/>
        </w:tabs>
        <w:snapToGrid w:val="0"/>
        <w:spacing w:after="100" w:afterAutospacing="1"/>
        <w:jc w:val="right"/>
        <w:outlineLvl w:val="1"/>
        <w:rPr>
          <w:b/>
          <w:i/>
        </w:rPr>
      </w:pPr>
      <w:r w:rsidRPr="008415E0">
        <w:br w:type="page"/>
      </w:r>
    </w:p>
    <w:p w:rsidR="00A41C7C" w:rsidRPr="008415E0" w:rsidRDefault="00A41C7C" w:rsidP="00A41C7C">
      <w:pPr>
        <w:pBdr>
          <w:top w:val="single" w:sz="4" w:space="1" w:color="auto"/>
        </w:pBdr>
        <w:shd w:val="clear" w:color="auto" w:fill="E0E0E0"/>
        <w:ind w:right="21"/>
        <w:jc w:val="center"/>
        <w:rPr>
          <w:b/>
          <w:color w:val="000000"/>
          <w:spacing w:val="36"/>
          <w:sz w:val="24"/>
          <w:szCs w:val="24"/>
        </w:rPr>
      </w:pP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3</w:t>
      </w:r>
    </w:p>
    <w:p w:rsidR="00A41C7C" w:rsidRPr="008415E0" w:rsidRDefault="00A41C7C" w:rsidP="00A41C7C">
      <w:pPr>
        <w:jc w:val="right"/>
        <w:rPr>
          <w:sz w:val="24"/>
          <w:szCs w:val="24"/>
        </w:rPr>
      </w:pPr>
      <w:r>
        <w:rPr>
          <w:sz w:val="24"/>
          <w:szCs w:val="24"/>
        </w:rPr>
        <w:t>Приложение 2</w:t>
      </w:r>
      <w:r w:rsidRPr="008415E0">
        <w:rPr>
          <w:sz w:val="24"/>
          <w:szCs w:val="24"/>
        </w:rPr>
        <w:t xml:space="preserve"> к </w:t>
      </w:r>
      <w:r w:rsidR="00716EE9">
        <w:rPr>
          <w:sz w:val="24"/>
          <w:szCs w:val="24"/>
        </w:rPr>
        <w:t>Заявке</w:t>
      </w:r>
      <w:r w:rsidRPr="008415E0">
        <w:rPr>
          <w:sz w:val="24"/>
          <w:szCs w:val="24"/>
        </w:rPr>
        <w:br/>
        <w:t>от «____»_____________ г. №__________</w:t>
      </w:r>
    </w:p>
    <w:p w:rsidR="00A41C7C" w:rsidRPr="008415E0" w:rsidRDefault="00A41C7C" w:rsidP="00A41C7C">
      <w:pPr>
        <w:rPr>
          <w:color w:val="000000"/>
          <w:sz w:val="24"/>
          <w:szCs w:val="24"/>
        </w:rPr>
      </w:pPr>
    </w:p>
    <w:p w:rsidR="00A41C7C" w:rsidRPr="00EE03EB" w:rsidRDefault="00A41C7C" w:rsidP="00A41C7C">
      <w:pPr>
        <w:suppressAutoHyphens/>
        <w:spacing w:line="240" w:lineRule="auto"/>
        <w:jc w:val="center"/>
        <w:rPr>
          <w:b/>
          <w:sz w:val="24"/>
          <w:szCs w:val="24"/>
        </w:rPr>
      </w:pPr>
      <w:r w:rsidRPr="00EE03EB">
        <w:rPr>
          <w:b/>
          <w:sz w:val="24"/>
          <w:szCs w:val="24"/>
        </w:rPr>
        <w:t>График выполнения работ</w:t>
      </w:r>
    </w:p>
    <w:p w:rsidR="00A41C7C" w:rsidRPr="00EE03EB" w:rsidRDefault="00A41C7C" w:rsidP="00A41C7C">
      <w:pPr>
        <w:pStyle w:val="aff8"/>
        <w:ind w:left="-360" w:firstLine="1068"/>
        <w:jc w:val="center"/>
        <w:rPr>
          <w:b/>
          <w:sz w:val="24"/>
          <w:szCs w:val="24"/>
        </w:rPr>
      </w:pPr>
      <w:r w:rsidRPr="00EE03EB">
        <w:rPr>
          <w:b/>
          <w:sz w:val="24"/>
          <w:szCs w:val="24"/>
        </w:rPr>
        <w:t>по запросу цен</w:t>
      </w:r>
      <w:r w:rsidRPr="00EE03EB">
        <w:rPr>
          <w:b/>
          <w:sz w:val="24"/>
          <w:szCs w:val="24"/>
        </w:rPr>
        <w:br/>
        <w:t>на право заключения договора на ___________________________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________________________________________________________________</w:t>
      </w:r>
    </w:p>
    <w:p w:rsidR="00A41C7C" w:rsidRPr="00EE03EB" w:rsidRDefault="00A41C7C" w:rsidP="00A41C7C">
      <w:pPr>
        <w:rPr>
          <w:color w:val="000000"/>
          <w:sz w:val="24"/>
          <w:szCs w:val="24"/>
        </w:rPr>
      </w:pPr>
    </w:p>
    <w:p w:rsidR="00A41C7C" w:rsidRPr="00EE03EB" w:rsidRDefault="00A41C7C" w:rsidP="00A41C7C">
      <w:pPr>
        <w:ind w:firstLine="0"/>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Начало </w:t>
      </w:r>
      <w:r w:rsidRPr="00EE03EB">
        <w:rPr>
          <w:sz w:val="24"/>
          <w:szCs w:val="24"/>
        </w:rPr>
        <w:t>выполнения работ</w:t>
      </w:r>
      <w:r w:rsidRPr="00EE03EB">
        <w:rPr>
          <w:color w:val="000000"/>
          <w:sz w:val="24"/>
          <w:szCs w:val="24"/>
        </w:rPr>
        <w:t>: «___»____________________года.</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Окончание </w:t>
      </w:r>
      <w:r w:rsidRPr="00EE03EB">
        <w:rPr>
          <w:sz w:val="24"/>
          <w:szCs w:val="24"/>
        </w:rPr>
        <w:t>выполнения работ</w:t>
      </w:r>
      <w:r w:rsidRPr="00EE03EB">
        <w:rPr>
          <w:color w:val="000000"/>
          <w:sz w:val="24"/>
          <w:szCs w:val="24"/>
        </w:rPr>
        <w:t>: «___»____________________года.</w:t>
      </w:r>
    </w:p>
    <w:p w:rsidR="00A41C7C" w:rsidRPr="00EE03EB" w:rsidRDefault="00A41C7C" w:rsidP="00A41C7C">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EE03EB"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EE03EB" w:rsidRDefault="00A41C7C" w:rsidP="00FD18DF">
            <w:pPr>
              <w:pStyle w:val="af0"/>
              <w:jc w:val="both"/>
              <w:rPr>
                <w:color w:val="000000"/>
                <w:sz w:val="24"/>
                <w:szCs w:val="24"/>
              </w:rPr>
            </w:pPr>
            <w:r w:rsidRPr="00EE03EB">
              <w:rPr>
                <w:color w:val="000000"/>
                <w:sz w:val="24"/>
                <w:szCs w:val="24"/>
              </w:rPr>
              <w:t>График выполнения, в неделях</w:t>
            </w:r>
            <w:r w:rsidR="00FD18DF" w:rsidRPr="00EE03EB">
              <w:rPr>
                <w:color w:val="000000"/>
                <w:sz w:val="24"/>
                <w:szCs w:val="24"/>
              </w:rPr>
              <w:t>/днях/месяцах*</w:t>
            </w:r>
            <w:r w:rsidRPr="00EE03EB">
              <w:rPr>
                <w:color w:val="000000"/>
                <w:sz w:val="24"/>
                <w:szCs w:val="24"/>
              </w:rPr>
              <w:t xml:space="preserve"> с момента подписания Договора</w:t>
            </w:r>
          </w:p>
        </w:tc>
      </w:tr>
      <w:tr w:rsidR="00A41C7C" w:rsidRPr="00EE03EB"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EE03EB" w:rsidRDefault="00A41C7C" w:rsidP="006E0F5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EE03EB"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w:t>
            </w: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r w:rsidRPr="00EE03EB">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bl>
    <w:p w:rsidR="00C20AD7" w:rsidRDefault="00C20AD7" w:rsidP="00863DF7">
      <w:pPr>
        <w:spacing w:line="240" w:lineRule="auto"/>
        <w:rPr>
          <w:color w:val="000000"/>
          <w:sz w:val="24"/>
          <w:szCs w:val="24"/>
        </w:rPr>
      </w:pPr>
    </w:p>
    <w:p w:rsidR="00863DF7" w:rsidRDefault="00863DF7" w:rsidP="00863DF7">
      <w:pPr>
        <w:spacing w:line="240" w:lineRule="auto"/>
        <w:rPr>
          <w:color w:val="000000"/>
          <w:sz w:val="24"/>
          <w:szCs w:val="24"/>
        </w:rPr>
      </w:pPr>
    </w:p>
    <w:p w:rsidR="00C20AD7" w:rsidRDefault="00C20AD7" w:rsidP="00863DF7">
      <w:pPr>
        <w:spacing w:line="240" w:lineRule="auto"/>
        <w:rPr>
          <w:color w:val="000000"/>
          <w:sz w:val="24"/>
          <w:szCs w:val="24"/>
        </w:rPr>
      </w:pP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(подпись)</w:t>
      </w: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(фамилия, имя, отчество подписавшего, должность)</w:t>
      </w:r>
    </w:p>
    <w:p w:rsidR="00A41C7C" w:rsidRPr="008415E0" w:rsidRDefault="00A41C7C" w:rsidP="00A41C7C">
      <w:pPr>
        <w:keepNext/>
        <w:rPr>
          <w:b/>
          <w:color w:val="000000"/>
          <w:sz w:val="24"/>
          <w:szCs w:val="24"/>
        </w:rPr>
      </w:pPr>
      <w:r w:rsidRPr="008415E0">
        <w:rPr>
          <w:b/>
          <w:bCs/>
          <w:color w:val="000000"/>
          <w:sz w:val="24"/>
          <w:szCs w:val="24"/>
        </w:rPr>
        <w:t>М.П.</w:t>
      </w:r>
    </w:p>
    <w:p w:rsidR="00A41C7C" w:rsidRPr="008415E0" w:rsidRDefault="00A41C7C" w:rsidP="00A41C7C">
      <w:pPr>
        <w:pBdr>
          <w:bottom w:val="single" w:sz="4" w:space="1" w:color="auto"/>
        </w:pBdr>
        <w:shd w:val="clear" w:color="auto" w:fill="E0E0E0"/>
        <w:ind w:right="21"/>
        <w:jc w:val="center"/>
        <w:rPr>
          <w:b/>
          <w:bCs/>
          <w:color w:val="000000"/>
          <w:spacing w:val="36"/>
          <w:sz w:val="24"/>
          <w:szCs w:val="24"/>
        </w:rPr>
      </w:pPr>
      <w:r w:rsidRPr="008415E0">
        <w:rPr>
          <w:b/>
          <w:color w:val="000000"/>
          <w:spacing w:val="36"/>
          <w:sz w:val="24"/>
          <w:szCs w:val="24"/>
        </w:rPr>
        <w:t>конец формы</w:t>
      </w:r>
    </w:p>
    <w:p w:rsidR="00A41C7C" w:rsidRPr="008415E0"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25" w:name="_Toc228857842"/>
      <w:bookmarkStart w:id="126" w:name="_Toc202247500"/>
      <w:bookmarkStart w:id="127" w:name="_Toc202243113"/>
      <w:bookmarkStart w:id="128" w:name="_Toc200597927"/>
      <w:bookmarkStart w:id="129" w:name="_Toc200441845"/>
      <w:bookmarkStart w:id="130" w:name="_Toc200441694"/>
      <w:bookmarkStart w:id="131" w:name="_Toc200440641"/>
      <w:bookmarkStart w:id="132" w:name="_Toc200378401"/>
      <w:bookmarkStart w:id="133" w:name="_Toc98254017"/>
      <w:bookmarkStart w:id="134" w:name="_Toc175749023"/>
      <w:r w:rsidRPr="008415E0">
        <w:rPr>
          <w:b/>
          <w:i/>
        </w:rPr>
        <w:t>Инструкции по заполнению</w:t>
      </w:r>
      <w:bookmarkEnd w:id="125"/>
      <w:bookmarkEnd w:id="126"/>
      <w:bookmarkEnd w:id="127"/>
      <w:bookmarkEnd w:id="128"/>
      <w:bookmarkEnd w:id="129"/>
      <w:bookmarkEnd w:id="130"/>
      <w:bookmarkEnd w:id="131"/>
      <w:bookmarkEnd w:id="132"/>
      <w:bookmarkEnd w:id="133"/>
      <w:bookmarkEnd w:id="134"/>
    </w:p>
    <w:p w:rsidR="00A41C7C" w:rsidRPr="008415E0" w:rsidRDefault="00A41C7C" w:rsidP="00ED19A8">
      <w:pPr>
        <w:numPr>
          <w:ilvl w:val="0"/>
          <w:numId w:val="11"/>
        </w:numPr>
        <w:snapToGrid w:val="0"/>
        <w:spacing w:line="240" w:lineRule="auto"/>
        <w:rPr>
          <w:sz w:val="24"/>
          <w:szCs w:val="24"/>
        </w:rPr>
      </w:pPr>
      <w:r w:rsidRPr="008415E0">
        <w:rPr>
          <w:sz w:val="24"/>
          <w:szCs w:val="24"/>
        </w:rPr>
        <w:t xml:space="preserve">Участник указывает дату и номер </w:t>
      </w:r>
      <w:r w:rsidR="00716EE9">
        <w:rPr>
          <w:sz w:val="24"/>
          <w:szCs w:val="24"/>
        </w:rPr>
        <w:t>Заявки</w:t>
      </w:r>
      <w:r w:rsidRPr="008415E0">
        <w:rPr>
          <w:sz w:val="24"/>
          <w:szCs w:val="24"/>
        </w:rPr>
        <w:t>. Участник указывает свое фирменное наименование (в т.ч. организационно-правовую форму) и свой адрес.</w:t>
      </w:r>
    </w:p>
    <w:p w:rsidR="00A41C7C" w:rsidRDefault="00A41C7C" w:rsidP="00ED19A8">
      <w:pPr>
        <w:numPr>
          <w:ilvl w:val="0"/>
          <w:numId w:val="11"/>
        </w:numPr>
        <w:snapToGrid w:val="0"/>
        <w:spacing w:line="240" w:lineRule="auto"/>
        <w:rPr>
          <w:sz w:val="24"/>
          <w:szCs w:val="24"/>
        </w:rPr>
      </w:pPr>
      <w:r w:rsidRPr="008415E0">
        <w:rPr>
          <w:sz w:val="24"/>
          <w:szCs w:val="24"/>
        </w:rPr>
        <w:t>В данном Графике выполнения работ приводятся расчетные сроки выполнения все</w:t>
      </w:r>
      <w:r w:rsidR="00716EE9">
        <w:rPr>
          <w:sz w:val="24"/>
          <w:szCs w:val="24"/>
        </w:rPr>
        <w:t xml:space="preserve">х видов </w:t>
      </w:r>
      <w:r w:rsidR="00E2098B" w:rsidRPr="0022369E">
        <w:rPr>
          <w:sz w:val="24"/>
          <w:szCs w:val="24"/>
        </w:rPr>
        <w:t xml:space="preserve">(этапов / подэтапов и т.п.) </w:t>
      </w:r>
      <w:r w:rsidR="00716EE9">
        <w:rPr>
          <w:sz w:val="24"/>
          <w:szCs w:val="24"/>
        </w:rPr>
        <w:t>работ в рамках Договора</w:t>
      </w:r>
      <w:r w:rsidRPr="008415E0">
        <w:rPr>
          <w:sz w:val="24"/>
          <w:szCs w:val="24"/>
        </w:rPr>
        <w:t>.</w:t>
      </w:r>
    </w:p>
    <w:p w:rsidR="000212CA" w:rsidRPr="008415E0" w:rsidRDefault="000212CA" w:rsidP="00ED19A8">
      <w:pPr>
        <w:numPr>
          <w:ilvl w:val="0"/>
          <w:numId w:val="11"/>
        </w:numPr>
        <w:snapToGrid w:val="0"/>
        <w:spacing w:line="240" w:lineRule="auto"/>
        <w:rPr>
          <w:sz w:val="24"/>
          <w:szCs w:val="24"/>
        </w:rPr>
      </w:pPr>
      <w:r w:rsidRPr="008415E0">
        <w:rPr>
          <w:sz w:val="24"/>
          <w:szCs w:val="24"/>
        </w:rPr>
        <w:t xml:space="preserve">График выполнения работ </w:t>
      </w:r>
      <w:r w:rsidRPr="00F50E21">
        <w:rPr>
          <w:sz w:val="24"/>
        </w:rPr>
        <w:t>будет служить основой для подготовки приложения к Договору(ам)</w:t>
      </w:r>
    </w:p>
    <w:p w:rsidR="00A41C7C" w:rsidRPr="008415E0" w:rsidRDefault="00A41C7C" w:rsidP="00ED19A8">
      <w:pPr>
        <w:numPr>
          <w:ilvl w:val="0"/>
          <w:numId w:val="11"/>
        </w:numPr>
        <w:snapToGrid w:val="0"/>
        <w:spacing w:line="240" w:lineRule="auto"/>
        <w:rPr>
          <w:sz w:val="24"/>
          <w:szCs w:val="24"/>
        </w:rPr>
      </w:pPr>
      <w:r w:rsidRPr="008415E0">
        <w:rPr>
          <w:sz w:val="24"/>
          <w:szCs w:val="24"/>
        </w:rPr>
        <w:t xml:space="preserve">Для указания сроков против каждого </w:t>
      </w:r>
      <w:r w:rsidR="00E2098B">
        <w:rPr>
          <w:sz w:val="24"/>
          <w:szCs w:val="24"/>
        </w:rPr>
        <w:t xml:space="preserve">вида </w:t>
      </w:r>
      <w:r w:rsidR="00E2098B" w:rsidRPr="0022369E">
        <w:rPr>
          <w:sz w:val="24"/>
          <w:szCs w:val="24"/>
        </w:rPr>
        <w:t xml:space="preserve">(этапа / подэтапа и т.п.) </w:t>
      </w:r>
      <w:r w:rsidRPr="008415E0">
        <w:rPr>
          <w:sz w:val="24"/>
          <w:szCs w:val="24"/>
        </w:rPr>
        <w:t>следует указать какой-либо знак или затемнить соответствующее число граф, например:</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FD18DF"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lastRenderedPageBreak/>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FD18DF" w:rsidRDefault="00A41C7C" w:rsidP="00FD18DF">
            <w:pPr>
              <w:pStyle w:val="af0"/>
              <w:jc w:val="both"/>
              <w:rPr>
                <w:color w:val="000000"/>
                <w:sz w:val="24"/>
                <w:szCs w:val="24"/>
              </w:rPr>
            </w:pPr>
            <w:r w:rsidRPr="00FD18DF">
              <w:rPr>
                <w:color w:val="000000"/>
                <w:sz w:val="24"/>
                <w:szCs w:val="24"/>
              </w:rPr>
              <w:t>График выполнения, в неделях</w:t>
            </w:r>
            <w:r w:rsidR="00FD18DF" w:rsidRPr="00FD18DF">
              <w:rPr>
                <w:color w:val="000000"/>
                <w:sz w:val="24"/>
                <w:szCs w:val="24"/>
              </w:rPr>
              <w:t>/днях/месяцах*</w:t>
            </w:r>
            <w:r w:rsidRPr="00FD18DF">
              <w:rPr>
                <w:color w:val="000000"/>
                <w:sz w:val="24"/>
                <w:szCs w:val="24"/>
              </w:rPr>
              <w:t xml:space="preserve"> с момента подписания Договора</w:t>
            </w:r>
          </w:p>
        </w:tc>
      </w:tr>
      <w:tr w:rsidR="00A41C7C" w:rsidRPr="00FD18DF"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r>
      <w:tr w:rsidR="00A41C7C" w:rsidRPr="00FD18DF" w:rsidTr="006E0F55">
        <w:tc>
          <w:tcPr>
            <w:tcW w:w="720"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ind w:left="0"/>
              <w:rPr>
                <w:bCs/>
                <w:color w:val="000000"/>
                <w:lang w:val="ru-RU" w:eastAsia="ru-RU"/>
              </w:rPr>
            </w:pPr>
            <w:r w:rsidRPr="00FD18DF">
              <w:rPr>
                <w:bCs/>
                <w:color w:val="000000"/>
                <w:lang w:val="ru-RU" w:eastAsia="ru-RU"/>
              </w:rPr>
              <w:t>…</w:t>
            </w:r>
          </w:p>
        </w:tc>
        <w:tc>
          <w:tcPr>
            <w:tcW w:w="1800"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b/>
                <w:bCs/>
                <w:color w:val="000000"/>
                <w:lang w:val="ru-RU" w:eastAsia="ru-RU"/>
              </w:rPr>
            </w:pPr>
            <w:r w:rsidRPr="00FD18DF">
              <w:rPr>
                <w:b/>
                <w:bCs/>
                <w:color w:val="000000"/>
                <w:lang w:val="ru-RU" w:eastAsia="ru-RU"/>
              </w:rPr>
              <w:t>Работа 1</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1.1</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1.2</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1.3</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bl>
    <w:p w:rsidR="00FD18DF" w:rsidRPr="00FA46E9" w:rsidRDefault="00FD18DF" w:rsidP="00FD18DF">
      <w:pPr>
        <w:rPr>
          <w:sz w:val="24"/>
          <w:szCs w:val="24"/>
        </w:rPr>
      </w:pPr>
      <w:r w:rsidRPr="00FD18DF">
        <w:rPr>
          <w:sz w:val="24"/>
          <w:szCs w:val="24"/>
        </w:rPr>
        <w:t>*В зависимости от требований, указанных в Техническом задании.</w:t>
      </w:r>
    </w:p>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B73F9E" w:rsidRDefault="00B73F9E" w:rsidP="00A41C7C">
      <w:pPr>
        <w:ind w:firstLine="0"/>
        <w:sectPr w:rsidR="00B73F9E" w:rsidSect="00F15AD2">
          <w:headerReference w:type="default" r:id="rId19"/>
          <w:pgSz w:w="11906" w:h="16838" w:code="9"/>
          <w:pgMar w:top="1134" w:right="709" w:bottom="851" w:left="1418" w:header="720" w:footer="720" w:gutter="0"/>
          <w:cols w:space="708"/>
          <w:titlePg/>
          <w:docGrid w:linePitch="360"/>
        </w:sectPr>
      </w:pPr>
    </w:p>
    <w:p w:rsidR="00863DF7" w:rsidRPr="007376CB" w:rsidRDefault="00863DF7" w:rsidP="00863DF7">
      <w:pPr>
        <w:shd w:val="clear" w:color="auto" w:fill="FFF2CC"/>
        <w:ind w:firstLine="0"/>
        <w:jc w:val="right"/>
        <w:rPr>
          <w:b/>
          <w:sz w:val="24"/>
          <w:szCs w:val="24"/>
        </w:rPr>
      </w:pPr>
      <w:r w:rsidRPr="007376CB">
        <w:rPr>
          <w:b/>
          <w:sz w:val="24"/>
          <w:szCs w:val="24"/>
        </w:rPr>
        <w:lastRenderedPageBreak/>
        <w:t>(Данная форма включается в ценовую часть заявки)</w:t>
      </w:r>
    </w:p>
    <w:p w:rsidR="00B73F9E" w:rsidRPr="007376CB" w:rsidRDefault="00B73F9E" w:rsidP="00B73F9E">
      <w:pPr>
        <w:widowControl w:val="0"/>
        <w:pBdr>
          <w:top w:val="single" w:sz="4" w:space="1" w:color="auto"/>
        </w:pBdr>
        <w:shd w:val="clear" w:color="auto" w:fill="E0E0E0"/>
        <w:tabs>
          <w:tab w:val="left" w:pos="567"/>
          <w:tab w:val="left" w:pos="1985"/>
        </w:tabs>
        <w:spacing w:line="240" w:lineRule="auto"/>
        <w:ind w:right="34" w:firstLine="0"/>
        <w:jc w:val="center"/>
        <w:rPr>
          <w:b/>
          <w:spacing w:val="36"/>
          <w:sz w:val="24"/>
          <w:szCs w:val="20"/>
        </w:rPr>
      </w:pPr>
      <w:r w:rsidRPr="007376CB">
        <w:rPr>
          <w:b/>
          <w:spacing w:val="36"/>
          <w:sz w:val="24"/>
          <w:szCs w:val="20"/>
        </w:rPr>
        <w:t>начало формы</w:t>
      </w:r>
    </w:p>
    <w:p w:rsidR="00B73F9E" w:rsidRPr="007376CB" w:rsidRDefault="00B73F9E" w:rsidP="00B73F9E">
      <w:pPr>
        <w:spacing w:line="240" w:lineRule="auto"/>
        <w:ind w:firstLine="0"/>
        <w:jc w:val="right"/>
        <w:rPr>
          <w:b/>
          <w:color w:val="000000"/>
          <w:sz w:val="24"/>
          <w:szCs w:val="24"/>
        </w:rPr>
      </w:pPr>
      <w:r w:rsidRPr="007376CB">
        <w:rPr>
          <w:b/>
          <w:color w:val="000000"/>
          <w:sz w:val="24"/>
          <w:szCs w:val="24"/>
        </w:rPr>
        <w:t>Форма 4</w:t>
      </w:r>
    </w:p>
    <w:p w:rsidR="00B73F9E" w:rsidRPr="007376CB" w:rsidRDefault="00B73F9E" w:rsidP="00B73F9E">
      <w:pPr>
        <w:spacing w:line="240" w:lineRule="auto"/>
        <w:ind w:firstLine="0"/>
        <w:jc w:val="right"/>
        <w:rPr>
          <w:color w:val="000000"/>
          <w:sz w:val="24"/>
          <w:szCs w:val="24"/>
        </w:rPr>
      </w:pPr>
      <w:r w:rsidRPr="007376CB">
        <w:rPr>
          <w:color w:val="000000"/>
          <w:sz w:val="24"/>
          <w:szCs w:val="24"/>
        </w:rPr>
        <w:t xml:space="preserve">Приложение 3 к </w:t>
      </w:r>
      <w:r w:rsidRPr="007376CB">
        <w:rPr>
          <w:sz w:val="24"/>
          <w:szCs w:val="24"/>
        </w:rPr>
        <w:t>Заявке</w:t>
      </w:r>
      <w:r w:rsidRPr="007376CB">
        <w:rPr>
          <w:color w:val="000000"/>
          <w:sz w:val="24"/>
          <w:szCs w:val="24"/>
        </w:rPr>
        <w:br/>
        <w:t>от «____»_____________ г. №__________</w:t>
      </w:r>
    </w:p>
    <w:p w:rsidR="00B73F9E" w:rsidRPr="007376CB" w:rsidRDefault="00B73F9E" w:rsidP="00B73F9E">
      <w:pPr>
        <w:spacing w:line="240" w:lineRule="auto"/>
        <w:ind w:firstLine="0"/>
        <w:rPr>
          <w:color w:val="000000"/>
          <w:sz w:val="24"/>
          <w:szCs w:val="24"/>
        </w:rPr>
      </w:pPr>
    </w:p>
    <w:p w:rsidR="00B73F9E" w:rsidRPr="007376CB" w:rsidRDefault="00B73F9E" w:rsidP="00B73F9E">
      <w:pPr>
        <w:widowControl w:val="0"/>
        <w:tabs>
          <w:tab w:val="left" w:pos="567"/>
          <w:tab w:val="left" w:pos="1985"/>
        </w:tabs>
        <w:spacing w:line="240" w:lineRule="auto"/>
        <w:ind w:right="34" w:firstLine="0"/>
        <w:jc w:val="center"/>
        <w:rPr>
          <w:b/>
          <w:sz w:val="24"/>
          <w:szCs w:val="24"/>
        </w:rPr>
      </w:pPr>
      <w:r w:rsidRPr="007376CB">
        <w:rPr>
          <w:b/>
          <w:sz w:val="24"/>
          <w:szCs w:val="24"/>
        </w:rPr>
        <w:t>Сводная таблица стоимости работ</w:t>
      </w:r>
    </w:p>
    <w:p w:rsidR="00B73F9E" w:rsidRPr="007376CB" w:rsidRDefault="00B73F9E" w:rsidP="00B73F9E">
      <w:pPr>
        <w:widowControl w:val="0"/>
        <w:tabs>
          <w:tab w:val="left" w:pos="567"/>
          <w:tab w:val="left" w:pos="1985"/>
        </w:tabs>
        <w:spacing w:line="240" w:lineRule="auto"/>
        <w:ind w:right="34" w:firstLine="0"/>
        <w:rPr>
          <w:sz w:val="24"/>
          <w:szCs w:val="24"/>
        </w:rPr>
      </w:pPr>
      <w:r w:rsidRPr="007376CB">
        <w:rPr>
          <w:sz w:val="24"/>
          <w:szCs w:val="24"/>
        </w:rPr>
        <w:t>Наименование и адрес Участника: _________________________________</w:t>
      </w:r>
    </w:p>
    <w:p w:rsidR="00B73F9E" w:rsidRPr="007376CB" w:rsidRDefault="00B73F9E" w:rsidP="00B73F9E">
      <w:pPr>
        <w:widowControl w:val="0"/>
        <w:tabs>
          <w:tab w:val="left" w:pos="567"/>
          <w:tab w:val="left" w:pos="1985"/>
        </w:tabs>
        <w:spacing w:line="240" w:lineRule="auto"/>
        <w:ind w:right="34" w:firstLine="0"/>
        <w:rPr>
          <w:sz w:val="24"/>
          <w:szCs w:val="24"/>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737"/>
        <w:gridCol w:w="1134"/>
        <w:gridCol w:w="1927"/>
        <w:gridCol w:w="1617"/>
        <w:gridCol w:w="1843"/>
        <w:gridCol w:w="1558"/>
        <w:gridCol w:w="1673"/>
      </w:tblGrid>
      <w:tr w:rsidR="00510B6F" w:rsidRPr="007376CB" w:rsidTr="00271675">
        <w:trPr>
          <w:cantSplit/>
          <w:trHeight w:val="522"/>
        </w:trPr>
        <w:tc>
          <w:tcPr>
            <w:tcW w:w="15451" w:type="dxa"/>
            <w:gridSpan w:val="9"/>
            <w:tcBorders>
              <w:top w:val="single" w:sz="4" w:space="0" w:color="auto"/>
              <w:left w:val="single" w:sz="4" w:space="0" w:color="auto"/>
              <w:bottom w:val="single" w:sz="4" w:space="0" w:color="auto"/>
              <w:right w:val="single" w:sz="4" w:space="0" w:color="auto"/>
            </w:tcBorders>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_________________________________________________________________________________</w:t>
            </w:r>
          </w:p>
          <w:p w:rsidR="00510B6F" w:rsidRPr="007376CB" w:rsidRDefault="00510B6F" w:rsidP="00271675">
            <w:pPr>
              <w:pStyle w:val="af0"/>
              <w:tabs>
                <w:tab w:val="left" w:pos="567"/>
                <w:tab w:val="left" w:pos="1985"/>
              </w:tabs>
              <w:spacing w:before="0" w:after="0"/>
              <w:ind w:left="0" w:right="34"/>
              <w:jc w:val="center"/>
              <w:rPr>
                <w:b/>
                <w:sz w:val="24"/>
                <w:szCs w:val="24"/>
              </w:rPr>
            </w:pPr>
            <w:r w:rsidRPr="007376CB">
              <w:rPr>
                <w:rStyle w:val="afb"/>
                <w:sz w:val="24"/>
                <w:szCs w:val="24"/>
              </w:rPr>
              <w:t>(Указывается наименование работ)</w:t>
            </w:r>
          </w:p>
        </w:tc>
      </w:tr>
      <w:tr w:rsidR="00510B6F" w:rsidRPr="007376CB" w:rsidTr="00271675">
        <w:trPr>
          <w:trHeight w:val="944"/>
        </w:trPr>
        <w:tc>
          <w:tcPr>
            <w:tcW w:w="578"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 п/п</w:t>
            </w:r>
          </w:p>
        </w:tc>
        <w:tc>
          <w:tcPr>
            <w:tcW w:w="4384"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Вид работ</w:t>
            </w:r>
          </w:p>
        </w:tc>
        <w:tc>
          <w:tcPr>
            <w:tcW w:w="737"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Ед. изм.</w:t>
            </w:r>
          </w:p>
        </w:tc>
        <w:tc>
          <w:tcPr>
            <w:tcW w:w="1134"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Кол-во</w:t>
            </w:r>
          </w:p>
        </w:tc>
        <w:tc>
          <w:tcPr>
            <w:tcW w:w="1927"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Единичная расценка, руб. (без НДС)</w:t>
            </w:r>
          </w:p>
        </w:tc>
        <w:tc>
          <w:tcPr>
            <w:tcW w:w="1617"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Единичная расценка, руб. (</w:t>
            </w:r>
            <w:r w:rsidRPr="007376CB">
              <w:rPr>
                <w:sz w:val="24"/>
                <w:szCs w:val="24"/>
                <w:lang w:val="en-US"/>
              </w:rPr>
              <w:t>c</w:t>
            </w:r>
            <w:r w:rsidRPr="007376CB">
              <w:rPr>
                <w:sz w:val="24"/>
                <w:szCs w:val="24"/>
              </w:rPr>
              <w:t xml:space="preserve"> НДС)</w:t>
            </w:r>
          </w:p>
        </w:tc>
        <w:tc>
          <w:tcPr>
            <w:tcW w:w="1843"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Общая стоимость, руб. (без НДС)</w:t>
            </w:r>
          </w:p>
        </w:tc>
        <w:tc>
          <w:tcPr>
            <w:tcW w:w="1558"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Общая стоимость, руб. (</w:t>
            </w:r>
            <w:r w:rsidRPr="007376CB">
              <w:rPr>
                <w:sz w:val="24"/>
                <w:szCs w:val="24"/>
                <w:lang w:val="en-US"/>
              </w:rPr>
              <w:t>c</w:t>
            </w:r>
            <w:r w:rsidRPr="007376CB">
              <w:rPr>
                <w:sz w:val="24"/>
                <w:szCs w:val="24"/>
              </w:rPr>
              <w:t xml:space="preserve"> НДС)</w:t>
            </w:r>
          </w:p>
        </w:tc>
        <w:tc>
          <w:tcPr>
            <w:tcW w:w="1673"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Примечания</w:t>
            </w:r>
          </w:p>
        </w:tc>
      </w:tr>
      <w:tr w:rsidR="00510B6F" w:rsidRPr="007376CB" w:rsidTr="00271675">
        <w:trPr>
          <w:trHeight w:val="284"/>
        </w:trPr>
        <w:tc>
          <w:tcPr>
            <w:tcW w:w="578" w:type="dxa"/>
          </w:tcPr>
          <w:p w:rsidR="00510B6F" w:rsidRPr="007376CB" w:rsidRDefault="00510B6F" w:rsidP="00271675">
            <w:pPr>
              <w:pStyle w:val="af3"/>
              <w:numPr>
                <w:ilvl w:val="0"/>
                <w:numId w:val="19"/>
              </w:numPr>
              <w:tabs>
                <w:tab w:val="left" w:pos="567"/>
                <w:tab w:val="left" w:pos="1985"/>
              </w:tabs>
              <w:ind w:left="0" w:right="34"/>
            </w:pPr>
          </w:p>
        </w:tc>
        <w:tc>
          <w:tcPr>
            <w:tcW w:w="4384" w:type="dxa"/>
          </w:tcPr>
          <w:p w:rsidR="00510B6F" w:rsidRPr="003017D2" w:rsidRDefault="003017D2" w:rsidP="00271675">
            <w:pPr>
              <w:pStyle w:val="af3"/>
              <w:tabs>
                <w:tab w:val="left" w:pos="567"/>
                <w:tab w:val="left" w:pos="1985"/>
              </w:tabs>
              <w:spacing w:before="0" w:after="0"/>
              <w:ind w:left="0" w:right="34"/>
              <w:rPr>
                <w:sz w:val="22"/>
                <w:szCs w:val="22"/>
              </w:rPr>
            </w:pPr>
            <w:r w:rsidRPr="003017D2">
              <w:rPr>
                <w:sz w:val="22"/>
                <w:szCs w:val="22"/>
              </w:rPr>
              <w:t xml:space="preserve">работ по разработке проектно-сметной документации (ПСД) и рабочей документации (РД)  </w:t>
            </w:r>
          </w:p>
        </w:tc>
        <w:tc>
          <w:tcPr>
            <w:tcW w:w="737" w:type="dxa"/>
          </w:tcPr>
          <w:p w:rsidR="00510B6F" w:rsidRPr="007376CB" w:rsidRDefault="00510B6F" w:rsidP="00271675">
            <w:pPr>
              <w:pStyle w:val="af3"/>
              <w:tabs>
                <w:tab w:val="left" w:pos="567"/>
                <w:tab w:val="left" w:pos="1985"/>
              </w:tabs>
              <w:spacing w:before="0" w:after="0"/>
              <w:ind w:left="0" w:right="34"/>
            </w:pPr>
          </w:p>
        </w:tc>
        <w:tc>
          <w:tcPr>
            <w:tcW w:w="1134" w:type="dxa"/>
          </w:tcPr>
          <w:p w:rsidR="00510B6F" w:rsidRPr="007376CB" w:rsidRDefault="00510B6F" w:rsidP="00271675">
            <w:pPr>
              <w:pStyle w:val="af3"/>
              <w:tabs>
                <w:tab w:val="left" w:pos="567"/>
                <w:tab w:val="left" w:pos="1985"/>
              </w:tabs>
              <w:spacing w:before="0" w:after="0"/>
              <w:ind w:left="0" w:right="34"/>
            </w:pPr>
          </w:p>
        </w:tc>
        <w:tc>
          <w:tcPr>
            <w:tcW w:w="1927" w:type="dxa"/>
          </w:tcPr>
          <w:p w:rsidR="00510B6F" w:rsidRPr="007376CB" w:rsidRDefault="00510B6F" w:rsidP="00271675">
            <w:pPr>
              <w:pStyle w:val="af3"/>
              <w:tabs>
                <w:tab w:val="left" w:pos="567"/>
                <w:tab w:val="left" w:pos="1985"/>
              </w:tabs>
              <w:spacing w:before="0" w:after="0"/>
              <w:ind w:left="0" w:right="34"/>
            </w:pPr>
          </w:p>
        </w:tc>
        <w:tc>
          <w:tcPr>
            <w:tcW w:w="1617" w:type="dxa"/>
          </w:tcPr>
          <w:p w:rsidR="00510B6F" w:rsidRPr="007376CB" w:rsidRDefault="00510B6F" w:rsidP="00271675">
            <w:pPr>
              <w:pStyle w:val="af3"/>
              <w:tabs>
                <w:tab w:val="left" w:pos="567"/>
                <w:tab w:val="left" w:pos="1985"/>
              </w:tabs>
              <w:spacing w:before="0" w:after="0"/>
              <w:ind w:left="0" w:right="34"/>
              <w:jc w:val="right"/>
            </w:pPr>
          </w:p>
        </w:tc>
        <w:tc>
          <w:tcPr>
            <w:tcW w:w="1843" w:type="dxa"/>
          </w:tcPr>
          <w:p w:rsidR="00510B6F" w:rsidRPr="007376CB" w:rsidRDefault="00510B6F" w:rsidP="00271675">
            <w:pPr>
              <w:pStyle w:val="af3"/>
              <w:tabs>
                <w:tab w:val="left" w:pos="567"/>
                <w:tab w:val="left" w:pos="1985"/>
              </w:tabs>
              <w:spacing w:before="0" w:after="0"/>
              <w:ind w:left="0" w:right="34"/>
            </w:pPr>
          </w:p>
        </w:tc>
        <w:tc>
          <w:tcPr>
            <w:tcW w:w="1558" w:type="dxa"/>
          </w:tcPr>
          <w:p w:rsidR="00510B6F" w:rsidRPr="007376CB" w:rsidRDefault="00510B6F" w:rsidP="00271675">
            <w:pPr>
              <w:pStyle w:val="af3"/>
              <w:tabs>
                <w:tab w:val="left" w:pos="567"/>
                <w:tab w:val="left" w:pos="1985"/>
              </w:tabs>
              <w:spacing w:before="0" w:after="0"/>
              <w:ind w:left="0" w:right="34"/>
            </w:pPr>
          </w:p>
        </w:tc>
        <w:tc>
          <w:tcPr>
            <w:tcW w:w="1673" w:type="dxa"/>
          </w:tcPr>
          <w:p w:rsidR="00510B6F" w:rsidRPr="007376CB" w:rsidRDefault="00510B6F" w:rsidP="00271675">
            <w:pPr>
              <w:pStyle w:val="af3"/>
              <w:tabs>
                <w:tab w:val="left" w:pos="567"/>
                <w:tab w:val="left" w:pos="1985"/>
              </w:tabs>
              <w:spacing w:before="0" w:after="0"/>
              <w:ind w:left="0" w:right="34"/>
            </w:pPr>
          </w:p>
        </w:tc>
      </w:tr>
      <w:tr w:rsidR="00510B6F" w:rsidRPr="007376CB" w:rsidTr="00271675">
        <w:trPr>
          <w:trHeight w:val="284"/>
        </w:trPr>
        <w:tc>
          <w:tcPr>
            <w:tcW w:w="578" w:type="dxa"/>
          </w:tcPr>
          <w:p w:rsidR="00510B6F" w:rsidRPr="007376CB" w:rsidRDefault="00510B6F" w:rsidP="00271675">
            <w:pPr>
              <w:pStyle w:val="af3"/>
              <w:numPr>
                <w:ilvl w:val="0"/>
                <w:numId w:val="19"/>
              </w:numPr>
              <w:tabs>
                <w:tab w:val="left" w:pos="567"/>
                <w:tab w:val="left" w:pos="1985"/>
              </w:tabs>
              <w:ind w:left="0" w:right="34"/>
            </w:pPr>
          </w:p>
        </w:tc>
        <w:tc>
          <w:tcPr>
            <w:tcW w:w="4384" w:type="dxa"/>
          </w:tcPr>
          <w:p w:rsidR="00510B6F" w:rsidRPr="003017D2" w:rsidRDefault="003017D2" w:rsidP="00271675">
            <w:pPr>
              <w:pStyle w:val="af3"/>
              <w:tabs>
                <w:tab w:val="left" w:pos="567"/>
                <w:tab w:val="left" w:pos="1985"/>
              </w:tabs>
              <w:spacing w:before="0" w:after="0"/>
              <w:ind w:left="0" w:right="34"/>
              <w:rPr>
                <w:sz w:val="22"/>
                <w:szCs w:val="22"/>
              </w:rPr>
            </w:pPr>
            <w:r w:rsidRPr="003017D2">
              <w:rPr>
                <w:sz w:val="22"/>
                <w:szCs w:val="22"/>
              </w:rPr>
              <w:t>строительно-монтажных (СМР) и пусконаладочных работ (ПНР)</w:t>
            </w:r>
          </w:p>
        </w:tc>
        <w:tc>
          <w:tcPr>
            <w:tcW w:w="737" w:type="dxa"/>
          </w:tcPr>
          <w:p w:rsidR="00510B6F" w:rsidRPr="007376CB" w:rsidRDefault="00510B6F" w:rsidP="00271675">
            <w:pPr>
              <w:pStyle w:val="af3"/>
              <w:tabs>
                <w:tab w:val="left" w:pos="567"/>
                <w:tab w:val="left" w:pos="1985"/>
              </w:tabs>
              <w:spacing w:before="0" w:after="0"/>
              <w:ind w:left="0" w:right="34"/>
            </w:pPr>
          </w:p>
        </w:tc>
        <w:tc>
          <w:tcPr>
            <w:tcW w:w="1134" w:type="dxa"/>
          </w:tcPr>
          <w:p w:rsidR="00510B6F" w:rsidRPr="007376CB" w:rsidRDefault="00510B6F" w:rsidP="00271675">
            <w:pPr>
              <w:pStyle w:val="af3"/>
              <w:tabs>
                <w:tab w:val="left" w:pos="567"/>
                <w:tab w:val="left" w:pos="1985"/>
              </w:tabs>
              <w:spacing w:before="0" w:after="0"/>
              <w:ind w:left="0" w:right="34"/>
            </w:pPr>
          </w:p>
        </w:tc>
        <w:tc>
          <w:tcPr>
            <w:tcW w:w="1927" w:type="dxa"/>
          </w:tcPr>
          <w:p w:rsidR="00510B6F" w:rsidRPr="007376CB" w:rsidRDefault="00510B6F" w:rsidP="00271675">
            <w:pPr>
              <w:pStyle w:val="af3"/>
              <w:tabs>
                <w:tab w:val="left" w:pos="567"/>
                <w:tab w:val="left" w:pos="1985"/>
              </w:tabs>
              <w:spacing w:before="0" w:after="0"/>
              <w:ind w:left="0" w:right="34"/>
            </w:pPr>
          </w:p>
        </w:tc>
        <w:tc>
          <w:tcPr>
            <w:tcW w:w="1617" w:type="dxa"/>
          </w:tcPr>
          <w:p w:rsidR="00510B6F" w:rsidRPr="007376CB" w:rsidRDefault="00510B6F" w:rsidP="00271675">
            <w:pPr>
              <w:pStyle w:val="af3"/>
              <w:tabs>
                <w:tab w:val="left" w:pos="567"/>
                <w:tab w:val="left" w:pos="1985"/>
              </w:tabs>
              <w:spacing w:before="0" w:after="0"/>
              <w:ind w:left="0" w:right="34"/>
              <w:jc w:val="right"/>
            </w:pPr>
          </w:p>
        </w:tc>
        <w:tc>
          <w:tcPr>
            <w:tcW w:w="1843" w:type="dxa"/>
          </w:tcPr>
          <w:p w:rsidR="00510B6F" w:rsidRPr="007376CB" w:rsidRDefault="00510B6F" w:rsidP="00271675">
            <w:pPr>
              <w:pStyle w:val="af3"/>
              <w:tabs>
                <w:tab w:val="left" w:pos="567"/>
                <w:tab w:val="left" w:pos="1985"/>
              </w:tabs>
              <w:spacing w:before="0" w:after="0"/>
              <w:ind w:left="0" w:right="34"/>
            </w:pPr>
          </w:p>
        </w:tc>
        <w:tc>
          <w:tcPr>
            <w:tcW w:w="1558" w:type="dxa"/>
          </w:tcPr>
          <w:p w:rsidR="00510B6F" w:rsidRPr="007376CB" w:rsidRDefault="00510B6F" w:rsidP="00271675">
            <w:pPr>
              <w:pStyle w:val="af3"/>
              <w:tabs>
                <w:tab w:val="left" w:pos="567"/>
                <w:tab w:val="left" w:pos="1985"/>
              </w:tabs>
              <w:spacing w:before="0" w:after="0"/>
              <w:ind w:left="0" w:right="34"/>
            </w:pPr>
          </w:p>
        </w:tc>
        <w:tc>
          <w:tcPr>
            <w:tcW w:w="1673" w:type="dxa"/>
          </w:tcPr>
          <w:p w:rsidR="00510B6F" w:rsidRPr="007376CB" w:rsidRDefault="00510B6F" w:rsidP="00271675">
            <w:pPr>
              <w:pStyle w:val="af3"/>
              <w:tabs>
                <w:tab w:val="left" w:pos="567"/>
                <w:tab w:val="left" w:pos="1985"/>
              </w:tabs>
              <w:spacing w:before="0" w:after="0"/>
              <w:ind w:left="0" w:right="34"/>
            </w:pPr>
          </w:p>
        </w:tc>
      </w:tr>
      <w:tr w:rsidR="00510B6F" w:rsidRPr="007376CB" w:rsidTr="00271675">
        <w:trPr>
          <w:trHeight w:val="284"/>
        </w:trPr>
        <w:tc>
          <w:tcPr>
            <w:tcW w:w="578" w:type="dxa"/>
          </w:tcPr>
          <w:p w:rsidR="00510B6F" w:rsidRPr="007376CB" w:rsidRDefault="00510B6F" w:rsidP="00271675">
            <w:pPr>
              <w:pStyle w:val="af3"/>
              <w:numPr>
                <w:ilvl w:val="0"/>
                <w:numId w:val="19"/>
              </w:numPr>
              <w:tabs>
                <w:tab w:val="left" w:pos="567"/>
                <w:tab w:val="left" w:pos="1985"/>
              </w:tabs>
              <w:ind w:left="0" w:right="34"/>
            </w:pPr>
          </w:p>
        </w:tc>
        <w:tc>
          <w:tcPr>
            <w:tcW w:w="4384" w:type="dxa"/>
          </w:tcPr>
          <w:p w:rsidR="00510B6F" w:rsidRPr="007376CB" w:rsidRDefault="00510B6F" w:rsidP="00271675">
            <w:pPr>
              <w:pStyle w:val="af3"/>
              <w:tabs>
                <w:tab w:val="left" w:pos="567"/>
                <w:tab w:val="left" w:pos="1985"/>
              </w:tabs>
              <w:spacing w:before="0" w:after="0"/>
              <w:ind w:left="0" w:right="34"/>
            </w:pPr>
          </w:p>
        </w:tc>
        <w:tc>
          <w:tcPr>
            <w:tcW w:w="737" w:type="dxa"/>
          </w:tcPr>
          <w:p w:rsidR="00510B6F" w:rsidRPr="007376CB" w:rsidRDefault="00510B6F" w:rsidP="00271675">
            <w:pPr>
              <w:pStyle w:val="af3"/>
              <w:tabs>
                <w:tab w:val="left" w:pos="567"/>
                <w:tab w:val="left" w:pos="1985"/>
              </w:tabs>
              <w:spacing w:before="0" w:after="0"/>
              <w:ind w:left="0" w:right="34"/>
            </w:pPr>
          </w:p>
        </w:tc>
        <w:tc>
          <w:tcPr>
            <w:tcW w:w="1134" w:type="dxa"/>
          </w:tcPr>
          <w:p w:rsidR="00510B6F" w:rsidRPr="007376CB" w:rsidRDefault="00510B6F" w:rsidP="00271675">
            <w:pPr>
              <w:pStyle w:val="af3"/>
              <w:tabs>
                <w:tab w:val="left" w:pos="567"/>
                <w:tab w:val="left" w:pos="1985"/>
              </w:tabs>
              <w:spacing w:before="0" w:after="0"/>
              <w:ind w:left="0" w:right="34"/>
            </w:pPr>
          </w:p>
        </w:tc>
        <w:tc>
          <w:tcPr>
            <w:tcW w:w="1927" w:type="dxa"/>
          </w:tcPr>
          <w:p w:rsidR="00510B6F" w:rsidRPr="007376CB" w:rsidRDefault="00510B6F" w:rsidP="00271675">
            <w:pPr>
              <w:pStyle w:val="af3"/>
              <w:tabs>
                <w:tab w:val="left" w:pos="567"/>
                <w:tab w:val="left" w:pos="1985"/>
              </w:tabs>
              <w:spacing w:before="0" w:after="0"/>
              <w:ind w:left="0" w:right="34"/>
            </w:pPr>
          </w:p>
        </w:tc>
        <w:tc>
          <w:tcPr>
            <w:tcW w:w="1617" w:type="dxa"/>
          </w:tcPr>
          <w:p w:rsidR="00510B6F" w:rsidRPr="007376CB" w:rsidRDefault="00510B6F" w:rsidP="00271675">
            <w:pPr>
              <w:pStyle w:val="af3"/>
              <w:tabs>
                <w:tab w:val="left" w:pos="567"/>
                <w:tab w:val="left" w:pos="1985"/>
              </w:tabs>
              <w:spacing w:before="0" w:after="0"/>
              <w:ind w:left="0" w:right="34"/>
              <w:jc w:val="right"/>
            </w:pPr>
          </w:p>
        </w:tc>
        <w:tc>
          <w:tcPr>
            <w:tcW w:w="1843" w:type="dxa"/>
          </w:tcPr>
          <w:p w:rsidR="00510B6F" w:rsidRPr="007376CB" w:rsidRDefault="00510B6F" w:rsidP="00271675">
            <w:pPr>
              <w:pStyle w:val="af3"/>
              <w:tabs>
                <w:tab w:val="left" w:pos="567"/>
                <w:tab w:val="left" w:pos="1985"/>
              </w:tabs>
              <w:spacing w:before="0" w:after="0"/>
              <w:ind w:left="0" w:right="34"/>
            </w:pPr>
          </w:p>
        </w:tc>
        <w:tc>
          <w:tcPr>
            <w:tcW w:w="1558" w:type="dxa"/>
          </w:tcPr>
          <w:p w:rsidR="00510B6F" w:rsidRPr="007376CB" w:rsidRDefault="00510B6F" w:rsidP="00271675">
            <w:pPr>
              <w:pStyle w:val="af3"/>
              <w:tabs>
                <w:tab w:val="left" w:pos="567"/>
                <w:tab w:val="left" w:pos="1985"/>
              </w:tabs>
              <w:spacing w:before="0" w:after="0"/>
              <w:ind w:left="0" w:right="34"/>
            </w:pPr>
          </w:p>
        </w:tc>
        <w:tc>
          <w:tcPr>
            <w:tcW w:w="1673" w:type="dxa"/>
          </w:tcPr>
          <w:p w:rsidR="00510B6F" w:rsidRPr="007376CB" w:rsidRDefault="00510B6F" w:rsidP="00271675">
            <w:pPr>
              <w:pStyle w:val="af3"/>
              <w:tabs>
                <w:tab w:val="left" w:pos="567"/>
                <w:tab w:val="left" w:pos="1985"/>
              </w:tabs>
              <w:spacing w:before="0" w:after="0"/>
              <w:ind w:left="0" w:right="34"/>
            </w:pPr>
          </w:p>
        </w:tc>
      </w:tr>
      <w:tr w:rsidR="00510B6F" w:rsidRPr="007376CB" w:rsidTr="00271675">
        <w:trPr>
          <w:trHeight w:val="284"/>
        </w:trPr>
        <w:tc>
          <w:tcPr>
            <w:tcW w:w="10377" w:type="dxa"/>
            <w:gridSpan w:val="6"/>
          </w:tcPr>
          <w:p w:rsidR="00510B6F" w:rsidRPr="007376CB" w:rsidRDefault="00510B6F" w:rsidP="00271675">
            <w:pPr>
              <w:pStyle w:val="af3"/>
              <w:tabs>
                <w:tab w:val="left" w:pos="567"/>
                <w:tab w:val="left" w:pos="1985"/>
              </w:tabs>
              <w:spacing w:before="0" w:after="0"/>
              <w:ind w:left="0" w:right="34"/>
              <w:rPr>
                <w:b/>
              </w:rPr>
            </w:pPr>
            <w:r w:rsidRPr="007376CB">
              <w:rPr>
                <w:b/>
              </w:rPr>
              <w:t>ИТОГО без НДС, руб.</w:t>
            </w:r>
          </w:p>
        </w:tc>
        <w:tc>
          <w:tcPr>
            <w:tcW w:w="1843" w:type="dxa"/>
          </w:tcPr>
          <w:p w:rsidR="00510B6F" w:rsidRPr="007376CB" w:rsidRDefault="00510B6F" w:rsidP="00271675">
            <w:pPr>
              <w:pStyle w:val="af3"/>
              <w:tabs>
                <w:tab w:val="left" w:pos="567"/>
                <w:tab w:val="left" w:pos="1985"/>
              </w:tabs>
              <w:spacing w:before="0" w:after="0"/>
              <w:ind w:left="0" w:right="34"/>
              <w:jc w:val="center"/>
              <w:rPr>
                <w:b/>
              </w:rPr>
            </w:pPr>
          </w:p>
        </w:tc>
        <w:tc>
          <w:tcPr>
            <w:tcW w:w="1558" w:type="dxa"/>
          </w:tcPr>
          <w:p w:rsidR="00510B6F" w:rsidRPr="007376CB" w:rsidRDefault="00510B6F" w:rsidP="00271675">
            <w:pPr>
              <w:pStyle w:val="af3"/>
              <w:tabs>
                <w:tab w:val="left" w:pos="567"/>
                <w:tab w:val="left" w:pos="1985"/>
              </w:tabs>
              <w:spacing w:before="0" w:after="0"/>
              <w:ind w:left="0" w:right="34"/>
              <w:jc w:val="center"/>
              <w:rPr>
                <w:b/>
              </w:rPr>
            </w:pPr>
            <w:r w:rsidRPr="007376CB">
              <w:rPr>
                <w:b/>
              </w:rPr>
              <w:t>х</w:t>
            </w:r>
          </w:p>
        </w:tc>
        <w:tc>
          <w:tcPr>
            <w:tcW w:w="1673" w:type="dxa"/>
          </w:tcPr>
          <w:p w:rsidR="00510B6F" w:rsidRPr="007376CB" w:rsidRDefault="00510B6F" w:rsidP="00271675">
            <w:pPr>
              <w:pStyle w:val="af3"/>
              <w:tabs>
                <w:tab w:val="left" w:pos="567"/>
                <w:tab w:val="left" w:pos="1985"/>
              </w:tabs>
              <w:spacing w:before="0" w:after="0"/>
              <w:ind w:left="0" w:right="34"/>
              <w:jc w:val="center"/>
              <w:rPr>
                <w:b/>
              </w:rPr>
            </w:pPr>
          </w:p>
        </w:tc>
      </w:tr>
      <w:tr w:rsidR="00510B6F" w:rsidRPr="007376CB" w:rsidTr="00271675">
        <w:trPr>
          <w:trHeight w:val="284"/>
        </w:trPr>
        <w:tc>
          <w:tcPr>
            <w:tcW w:w="10377" w:type="dxa"/>
            <w:gridSpan w:val="6"/>
          </w:tcPr>
          <w:p w:rsidR="00510B6F" w:rsidRPr="007376CB" w:rsidRDefault="00510B6F" w:rsidP="00271675">
            <w:pPr>
              <w:pStyle w:val="af3"/>
              <w:tabs>
                <w:tab w:val="left" w:pos="567"/>
                <w:tab w:val="left" w:pos="1985"/>
              </w:tabs>
              <w:spacing w:before="0" w:after="0"/>
              <w:ind w:left="0" w:right="34"/>
              <w:rPr>
                <w:b/>
              </w:rPr>
            </w:pPr>
            <w:r w:rsidRPr="007376CB">
              <w:rPr>
                <w:b/>
              </w:rPr>
              <w:t>ИТОГО с учетом НДС, руб.</w:t>
            </w:r>
          </w:p>
        </w:tc>
        <w:tc>
          <w:tcPr>
            <w:tcW w:w="1843" w:type="dxa"/>
          </w:tcPr>
          <w:p w:rsidR="00510B6F" w:rsidRPr="007376CB" w:rsidRDefault="00510B6F" w:rsidP="00271675">
            <w:pPr>
              <w:pStyle w:val="af3"/>
              <w:tabs>
                <w:tab w:val="left" w:pos="567"/>
                <w:tab w:val="left" w:pos="1985"/>
              </w:tabs>
              <w:spacing w:before="0" w:after="0"/>
              <w:ind w:left="0" w:right="34"/>
              <w:jc w:val="center"/>
              <w:rPr>
                <w:b/>
              </w:rPr>
            </w:pPr>
            <w:r w:rsidRPr="007376CB">
              <w:rPr>
                <w:b/>
              </w:rPr>
              <w:t>х</w:t>
            </w:r>
          </w:p>
        </w:tc>
        <w:tc>
          <w:tcPr>
            <w:tcW w:w="1558" w:type="dxa"/>
          </w:tcPr>
          <w:p w:rsidR="00510B6F" w:rsidRPr="007376CB" w:rsidRDefault="00510B6F" w:rsidP="00271675">
            <w:pPr>
              <w:pStyle w:val="af3"/>
              <w:tabs>
                <w:tab w:val="left" w:pos="567"/>
                <w:tab w:val="left" w:pos="1985"/>
              </w:tabs>
              <w:spacing w:before="0" w:after="0"/>
              <w:ind w:left="0" w:right="34"/>
              <w:jc w:val="center"/>
              <w:rPr>
                <w:b/>
              </w:rPr>
            </w:pPr>
          </w:p>
        </w:tc>
        <w:tc>
          <w:tcPr>
            <w:tcW w:w="1673" w:type="dxa"/>
          </w:tcPr>
          <w:p w:rsidR="00510B6F" w:rsidRPr="007376CB" w:rsidRDefault="00510B6F" w:rsidP="00271675">
            <w:pPr>
              <w:pStyle w:val="af3"/>
              <w:tabs>
                <w:tab w:val="left" w:pos="567"/>
                <w:tab w:val="left" w:pos="1985"/>
              </w:tabs>
              <w:spacing w:before="0" w:after="0"/>
              <w:ind w:left="0" w:right="34"/>
              <w:jc w:val="center"/>
              <w:rPr>
                <w:b/>
              </w:rPr>
            </w:pPr>
          </w:p>
        </w:tc>
      </w:tr>
    </w:tbl>
    <w:p w:rsidR="00B73F9E" w:rsidRPr="007376CB" w:rsidRDefault="00B73F9E" w:rsidP="00B73F9E">
      <w:pPr>
        <w:spacing w:line="240" w:lineRule="auto"/>
        <w:rPr>
          <w:color w:val="000000"/>
          <w:sz w:val="24"/>
          <w:szCs w:val="24"/>
        </w:rPr>
      </w:pPr>
    </w:p>
    <w:p w:rsidR="00863DF7" w:rsidRPr="007376CB" w:rsidRDefault="00863DF7" w:rsidP="00B73F9E">
      <w:pPr>
        <w:spacing w:line="240" w:lineRule="auto"/>
        <w:rPr>
          <w:color w:val="000000"/>
          <w:sz w:val="24"/>
          <w:szCs w:val="24"/>
        </w:rPr>
      </w:pPr>
    </w:p>
    <w:p w:rsidR="00863DF7" w:rsidRPr="007376CB" w:rsidRDefault="00863DF7" w:rsidP="00B73F9E">
      <w:pPr>
        <w:spacing w:line="240" w:lineRule="auto"/>
        <w:rPr>
          <w:color w:val="000000"/>
          <w:sz w:val="24"/>
          <w:szCs w:val="24"/>
        </w:rPr>
      </w:pPr>
    </w:p>
    <w:p w:rsidR="00B73F9E" w:rsidRPr="007376CB" w:rsidRDefault="00B73F9E" w:rsidP="00B73F9E">
      <w:pPr>
        <w:spacing w:line="240" w:lineRule="auto"/>
        <w:rPr>
          <w:color w:val="000000"/>
          <w:sz w:val="24"/>
          <w:szCs w:val="24"/>
        </w:rPr>
      </w:pPr>
      <w:r w:rsidRPr="007376CB">
        <w:rPr>
          <w:color w:val="000000"/>
          <w:sz w:val="24"/>
          <w:szCs w:val="24"/>
        </w:rPr>
        <w:t>____________________________________</w:t>
      </w:r>
    </w:p>
    <w:p w:rsidR="00B73F9E" w:rsidRPr="007376CB" w:rsidRDefault="00B73F9E" w:rsidP="00B73F9E">
      <w:pPr>
        <w:spacing w:line="240" w:lineRule="auto"/>
        <w:ind w:right="3684"/>
        <w:jc w:val="left"/>
        <w:rPr>
          <w:color w:val="000000"/>
          <w:sz w:val="24"/>
          <w:szCs w:val="24"/>
          <w:vertAlign w:val="superscript"/>
        </w:rPr>
      </w:pPr>
      <w:r w:rsidRPr="007376CB">
        <w:rPr>
          <w:color w:val="000000"/>
          <w:sz w:val="24"/>
          <w:szCs w:val="24"/>
          <w:vertAlign w:val="superscript"/>
        </w:rPr>
        <w:t xml:space="preserve">                                (подпись)</w:t>
      </w:r>
    </w:p>
    <w:p w:rsidR="00B73F9E" w:rsidRPr="00B73F9E" w:rsidRDefault="00B73F9E" w:rsidP="00B73F9E">
      <w:pPr>
        <w:spacing w:line="240" w:lineRule="auto"/>
        <w:rPr>
          <w:color w:val="000000"/>
          <w:sz w:val="24"/>
          <w:szCs w:val="24"/>
        </w:rPr>
      </w:pPr>
      <w:r w:rsidRPr="007376CB">
        <w:rPr>
          <w:color w:val="000000"/>
          <w:sz w:val="24"/>
          <w:szCs w:val="24"/>
        </w:rPr>
        <w:t>____________________________________</w:t>
      </w:r>
    </w:p>
    <w:p w:rsidR="00B73F9E" w:rsidRPr="00B73F9E" w:rsidRDefault="00B73F9E" w:rsidP="00B73F9E">
      <w:pPr>
        <w:spacing w:line="240" w:lineRule="auto"/>
        <w:ind w:right="3684"/>
        <w:jc w:val="left"/>
        <w:rPr>
          <w:color w:val="000000"/>
          <w:sz w:val="24"/>
          <w:szCs w:val="24"/>
          <w:vertAlign w:val="superscript"/>
        </w:rPr>
      </w:pPr>
      <w:r w:rsidRPr="00B73F9E">
        <w:rPr>
          <w:color w:val="000000"/>
          <w:sz w:val="24"/>
          <w:szCs w:val="24"/>
          <w:vertAlign w:val="superscript"/>
        </w:rPr>
        <w:t xml:space="preserve">       (фамилия, имя, отчество подписавшего, должность)</w:t>
      </w:r>
    </w:p>
    <w:p w:rsidR="00B73F9E" w:rsidRPr="00B73F9E" w:rsidRDefault="00B73F9E" w:rsidP="00B73F9E">
      <w:pPr>
        <w:spacing w:line="240" w:lineRule="auto"/>
        <w:ind w:right="3684"/>
        <w:rPr>
          <w:b/>
          <w:sz w:val="24"/>
          <w:szCs w:val="24"/>
        </w:rPr>
      </w:pPr>
      <w:r w:rsidRPr="00B73F9E">
        <w:rPr>
          <w:b/>
          <w:sz w:val="24"/>
          <w:szCs w:val="24"/>
        </w:rPr>
        <w:t>М.П.</w:t>
      </w:r>
    </w:p>
    <w:p w:rsidR="00B73F9E" w:rsidRPr="00B73F9E" w:rsidRDefault="00B73F9E" w:rsidP="00B73F9E">
      <w:pPr>
        <w:widowControl w:val="0"/>
        <w:tabs>
          <w:tab w:val="left" w:pos="567"/>
          <w:tab w:val="left" w:pos="1985"/>
        </w:tabs>
        <w:spacing w:line="240" w:lineRule="auto"/>
        <w:ind w:right="11224" w:firstLine="0"/>
        <w:jc w:val="center"/>
        <w:rPr>
          <w:sz w:val="24"/>
          <w:szCs w:val="24"/>
          <w:vertAlign w:val="superscript"/>
        </w:rPr>
      </w:pPr>
    </w:p>
    <w:p w:rsidR="00B73F9E" w:rsidRPr="00B73F9E" w:rsidRDefault="00B73F9E" w:rsidP="00B73F9E">
      <w:pPr>
        <w:widowControl w:val="0"/>
        <w:pBdr>
          <w:bottom w:val="single" w:sz="4" w:space="1" w:color="auto"/>
        </w:pBdr>
        <w:shd w:val="clear" w:color="auto" w:fill="E0E0E0"/>
        <w:tabs>
          <w:tab w:val="left" w:pos="567"/>
          <w:tab w:val="left" w:pos="1985"/>
        </w:tabs>
        <w:spacing w:line="240" w:lineRule="auto"/>
        <w:ind w:right="34" w:firstLine="0"/>
        <w:jc w:val="center"/>
        <w:rPr>
          <w:b/>
          <w:spacing w:val="36"/>
          <w:sz w:val="24"/>
          <w:szCs w:val="24"/>
        </w:rPr>
      </w:pPr>
      <w:r w:rsidRPr="00B73F9E">
        <w:rPr>
          <w:b/>
          <w:spacing w:val="36"/>
          <w:sz w:val="24"/>
          <w:szCs w:val="24"/>
        </w:rPr>
        <w:t>конец формы</w:t>
      </w:r>
    </w:p>
    <w:p w:rsidR="00B73F9E" w:rsidRPr="00B73F9E" w:rsidRDefault="00B73F9E" w:rsidP="00B73F9E">
      <w:pPr>
        <w:ind w:firstLine="0"/>
        <w:rPr>
          <w:sz w:val="24"/>
          <w:szCs w:val="24"/>
        </w:rPr>
      </w:pPr>
    </w:p>
    <w:p w:rsidR="00B73F9E" w:rsidRPr="00B73F9E" w:rsidRDefault="00B73F9E" w:rsidP="00B73F9E">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35" w:name="_Техническое_предложение_(форма"/>
      <w:bookmarkEnd w:id="114"/>
      <w:bookmarkEnd w:id="135"/>
      <w:r w:rsidRPr="00B73F9E">
        <w:rPr>
          <w:b/>
          <w:i/>
        </w:rPr>
        <w:lastRenderedPageBreak/>
        <w:t>Инструкции по заполнению</w:t>
      </w:r>
    </w:p>
    <w:p w:rsidR="00B73F9E" w:rsidRPr="00B73F9E" w:rsidRDefault="00B73F9E" w:rsidP="00ED19A8">
      <w:pPr>
        <w:numPr>
          <w:ilvl w:val="0"/>
          <w:numId w:val="20"/>
        </w:numPr>
        <w:spacing w:line="240" w:lineRule="auto"/>
        <w:rPr>
          <w:sz w:val="24"/>
          <w:szCs w:val="24"/>
        </w:rPr>
      </w:pPr>
      <w:r w:rsidRPr="00B73F9E">
        <w:rPr>
          <w:sz w:val="24"/>
          <w:szCs w:val="24"/>
        </w:rPr>
        <w:t>Участник указывает дату и номер Заявки.</w:t>
      </w:r>
    </w:p>
    <w:p w:rsidR="00B73F9E" w:rsidRPr="00B73F9E" w:rsidRDefault="00B73F9E" w:rsidP="00ED19A8">
      <w:pPr>
        <w:numPr>
          <w:ilvl w:val="0"/>
          <w:numId w:val="20"/>
        </w:numPr>
        <w:spacing w:line="240" w:lineRule="auto"/>
        <w:rPr>
          <w:sz w:val="24"/>
          <w:szCs w:val="24"/>
        </w:rPr>
      </w:pPr>
      <w:r w:rsidRPr="00B73F9E">
        <w:rPr>
          <w:sz w:val="24"/>
          <w:szCs w:val="24"/>
        </w:rPr>
        <w:t>Участник указывает свое фирменное наименование (в т.ч. организационно-правовую форму) и свой адрес.</w:t>
      </w:r>
    </w:p>
    <w:p w:rsidR="00B73F9E" w:rsidRPr="00BF57F6" w:rsidRDefault="00B73F9E" w:rsidP="00ED19A8">
      <w:pPr>
        <w:numPr>
          <w:ilvl w:val="0"/>
          <w:numId w:val="20"/>
        </w:numPr>
        <w:spacing w:line="240" w:lineRule="auto"/>
        <w:rPr>
          <w:sz w:val="24"/>
          <w:szCs w:val="24"/>
        </w:rPr>
      </w:pPr>
      <w:r w:rsidRPr="00B73F9E">
        <w:rPr>
          <w:sz w:val="24"/>
          <w:szCs w:val="24"/>
        </w:rPr>
        <w:t xml:space="preserve">Сводная таблица стоимости работ </w:t>
      </w:r>
      <w:r w:rsidRPr="00BF57F6">
        <w:rPr>
          <w:sz w:val="24"/>
          <w:szCs w:val="24"/>
        </w:rPr>
        <w:t>подготавливается на основании Технического предложения (форма 2).</w:t>
      </w:r>
    </w:p>
    <w:p w:rsidR="00B73F9E" w:rsidRPr="00BF57F6" w:rsidRDefault="00B73F9E" w:rsidP="00ED19A8">
      <w:pPr>
        <w:numPr>
          <w:ilvl w:val="0"/>
          <w:numId w:val="20"/>
        </w:numPr>
        <w:spacing w:line="240" w:lineRule="auto"/>
        <w:rPr>
          <w:sz w:val="24"/>
          <w:szCs w:val="24"/>
        </w:rPr>
      </w:pPr>
      <w:r w:rsidRPr="00BF57F6">
        <w:rPr>
          <w:sz w:val="24"/>
          <w:szCs w:val="24"/>
        </w:rPr>
        <w:t xml:space="preserve">В Сводной таблице стоимости работ </w:t>
      </w:r>
      <w:r w:rsidR="004567A3" w:rsidRPr="00BF57F6">
        <w:rPr>
          <w:sz w:val="24"/>
          <w:szCs w:val="24"/>
        </w:rPr>
        <w:t>заполняются все графы таблицы за исключением графы «Примечания». Графа «Примечания» заполняется Участником при необходимости</w:t>
      </w:r>
      <w:r w:rsidRPr="00BF57F6">
        <w:rPr>
          <w:sz w:val="24"/>
          <w:szCs w:val="24"/>
        </w:rPr>
        <w:t>.</w:t>
      </w:r>
    </w:p>
    <w:p w:rsidR="00B73F9E" w:rsidRPr="00BF57F6" w:rsidRDefault="00B73F9E" w:rsidP="00ED19A8">
      <w:pPr>
        <w:numPr>
          <w:ilvl w:val="0"/>
          <w:numId w:val="20"/>
        </w:numPr>
        <w:spacing w:line="240" w:lineRule="auto"/>
        <w:rPr>
          <w:sz w:val="24"/>
          <w:szCs w:val="24"/>
        </w:rPr>
      </w:pPr>
      <w:r w:rsidRPr="00BF57F6">
        <w:rPr>
          <w:sz w:val="24"/>
          <w:szCs w:val="24"/>
        </w:rPr>
        <w:t>Все суммы в Сводной таблице стоимости работ долж</w:t>
      </w:r>
      <w:r w:rsidR="00B177AE" w:rsidRPr="00BF57F6">
        <w:rPr>
          <w:sz w:val="24"/>
          <w:szCs w:val="24"/>
        </w:rPr>
        <w:t xml:space="preserve">ны быть представлены в формате </w:t>
      </w:r>
      <w:r w:rsidRPr="00BF57F6">
        <w:rPr>
          <w:sz w:val="24"/>
          <w:szCs w:val="24"/>
        </w:rPr>
        <w:t>XXX XXX XXX,XX руб. например: «1 234 567,89 руб.» Округление, указанной суммы в Сводной таблице стоимости работ не допускаются.</w:t>
      </w:r>
    </w:p>
    <w:p w:rsidR="00B73F9E" w:rsidRPr="00BF57F6" w:rsidRDefault="00B73F9E" w:rsidP="00ED19A8">
      <w:pPr>
        <w:numPr>
          <w:ilvl w:val="0"/>
          <w:numId w:val="20"/>
        </w:numPr>
        <w:spacing w:line="240" w:lineRule="auto"/>
        <w:rPr>
          <w:sz w:val="24"/>
          <w:szCs w:val="24"/>
        </w:rPr>
      </w:pPr>
      <w:r w:rsidRPr="00BF57F6">
        <w:rPr>
          <w:sz w:val="24"/>
          <w:szCs w:val="24"/>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B177AE" w:rsidRPr="00BF57F6" w:rsidRDefault="00B177AE" w:rsidP="00ED19A8">
      <w:pPr>
        <w:numPr>
          <w:ilvl w:val="0"/>
          <w:numId w:val="20"/>
        </w:numPr>
        <w:spacing w:line="240" w:lineRule="auto"/>
        <w:rPr>
          <w:sz w:val="24"/>
          <w:szCs w:val="24"/>
        </w:rPr>
      </w:pPr>
      <w:r w:rsidRPr="00BF57F6">
        <w:rPr>
          <w:sz w:val="24"/>
          <w:szCs w:val="24"/>
        </w:rPr>
        <w:t>В случае, если Участник применяет УСН или в случае если проводится закупка для которой НДС не предусмотрен – в соответствующих графах таблиц(ы) указывается сумма с НДС, равная сумме без НДС (НДС в таком случае равен нулю).</w:t>
      </w:r>
    </w:p>
    <w:p w:rsidR="00EA500C" w:rsidRPr="00BF57F6" w:rsidRDefault="00510B6F" w:rsidP="00ED19A8">
      <w:pPr>
        <w:numPr>
          <w:ilvl w:val="0"/>
          <w:numId w:val="20"/>
        </w:numPr>
        <w:spacing w:line="240" w:lineRule="auto"/>
        <w:rPr>
          <w:sz w:val="24"/>
          <w:szCs w:val="24"/>
        </w:rPr>
      </w:pPr>
      <w:r w:rsidRPr="00BF57F6">
        <w:rPr>
          <w:sz w:val="24"/>
          <w:szCs w:val="24"/>
        </w:rPr>
        <w:t xml:space="preserve">Сводная таблица стоимости работ </w:t>
      </w:r>
      <w:r w:rsidRPr="00BF57F6">
        <w:rPr>
          <w:sz w:val="24"/>
        </w:rPr>
        <w:t xml:space="preserve">будет служить основой для подготовки приложения к Договору. </w:t>
      </w:r>
      <w:r w:rsidRPr="00BF57F6">
        <w:rPr>
          <w:sz w:val="24"/>
          <w:szCs w:val="24"/>
        </w:rPr>
        <w:t>Сводную таблицу стоимости</w:t>
      </w:r>
      <w:r w:rsidRPr="00BF57F6">
        <w:rPr>
          <w:bCs/>
          <w:sz w:val="24"/>
          <w:szCs w:val="24"/>
        </w:rPr>
        <w:t xml:space="preserve"> </w:t>
      </w:r>
      <w:r w:rsidRPr="00BF57F6">
        <w:rPr>
          <w:sz w:val="24"/>
          <w:szCs w:val="24"/>
        </w:rPr>
        <w:t>работ следует подготовить так, чтобы ее можно было с минимальными изменениями включить в Договор. В частности, Цены единиц без НДС, Общие стоимости без НДС и стоимость ИТОГО без НДС, указываются в Сводной таблице стоимости работ для снижения общих затрат сил и времени Заказчика и Участника на подготовку Договора.</w:t>
      </w: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B73F9E" w:rsidRDefault="00B73F9E" w:rsidP="00A41C7C">
      <w:pPr>
        <w:pBdr>
          <w:top w:val="single" w:sz="4" w:space="1" w:color="auto"/>
        </w:pBdr>
        <w:shd w:val="clear" w:color="auto" w:fill="E0E0E0"/>
        <w:spacing w:line="240" w:lineRule="auto"/>
        <w:ind w:right="21" w:firstLine="0"/>
        <w:jc w:val="center"/>
        <w:rPr>
          <w:b/>
          <w:color w:val="000000"/>
          <w:spacing w:val="36"/>
          <w:sz w:val="24"/>
          <w:szCs w:val="24"/>
        </w:rPr>
        <w:sectPr w:rsidR="00B73F9E" w:rsidSect="00B73F9E">
          <w:pgSz w:w="16838" w:h="11906" w:orient="landscape" w:code="9"/>
          <w:pgMar w:top="1418" w:right="1134" w:bottom="709" w:left="851" w:header="720" w:footer="720" w:gutter="0"/>
          <w:cols w:space="708"/>
          <w:titlePg/>
          <w:docGrid w:linePitch="381"/>
        </w:sectPr>
      </w:pPr>
    </w:p>
    <w:p w:rsidR="00A25CE9" w:rsidRPr="008415E0" w:rsidRDefault="00A25CE9" w:rsidP="00A25CE9">
      <w:pPr>
        <w:pBdr>
          <w:top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lastRenderedPageBreak/>
        <w:t>начало формы</w:t>
      </w:r>
    </w:p>
    <w:p w:rsidR="00A25CE9" w:rsidRPr="008415E0" w:rsidRDefault="00A25CE9" w:rsidP="00A25CE9">
      <w:pPr>
        <w:spacing w:line="240" w:lineRule="auto"/>
        <w:ind w:firstLine="0"/>
        <w:jc w:val="right"/>
        <w:rPr>
          <w:b/>
          <w:color w:val="000000"/>
          <w:sz w:val="24"/>
          <w:szCs w:val="24"/>
        </w:rPr>
      </w:pPr>
      <w:r w:rsidRPr="008415E0">
        <w:rPr>
          <w:b/>
          <w:color w:val="000000"/>
          <w:sz w:val="24"/>
          <w:szCs w:val="24"/>
        </w:rPr>
        <w:t xml:space="preserve">Форма </w:t>
      </w:r>
      <w:r w:rsidR="002979B1">
        <w:rPr>
          <w:b/>
          <w:color w:val="000000"/>
          <w:sz w:val="24"/>
          <w:szCs w:val="24"/>
        </w:rPr>
        <w:t>5</w:t>
      </w:r>
    </w:p>
    <w:p w:rsidR="00A25CE9" w:rsidRPr="008415E0" w:rsidRDefault="00A25CE9" w:rsidP="00A25CE9">
      <w:pPr>
        <w:spacing w:line="240" w:lineRule="auto"/>
        <w:ind w:firstLine="0"/>
        <w:jc w:val="right"/>
        <w:rPr>
          <w:color w:val="000000"/>
          <w:sz w:val="24"/>
          <w:szCs w:val="24"/>
        </w:rPr>
      </w:pPr>
      <w:r w:rsidRPr="008415E0">
        <w:rPr>
          <w:color w:val="000000"/>
          <w:sz w:val="24"/>
          <w:szCs w:val="24"/>
        </w:rPr>
        <w:t xml:space="preserve">Приложение </w:t>
      </w:r>
      <w:r w:rsidR="002979B1">
        <w:rPr>
          <w:color w:val="000000"/>
          <w:sz w:val="24"/>
          <w:szCs w:val="24"/>
        </w:rPr>
        <w:t>4</w:t>
      </w:r>
      <w:r w:rsidRPr="008415E0">
        <w:rPr>
          <w:color w:val="000000"/>
          <w:sz w:val="24"/>
          <w:szCs w:val="24"/>
        </w:rPr>
        <w:t xml:space="preserve"> к </w:t>
      </w:r>
      <w:r>
        <w:rPr>
          <w:sz w:val="24"/>
          <w:szCs w:val="24"/>
        </w:rPr>
        <w:t>Заявке</w:t>
      </w:r>
      <w:r w:rsidRPr="008415E0">
        <w:rPr>
          <w:color w:val="000000"/>
          <w:sz w:val="24"/>
          <w:szCs w:val="24"/>
        </w:rPr>
        <w:br/>
        <w:t>от «____»_____________ г. №__________</w:t>
      </w:r>
    </w:p>
    <w:p w:rsidR="002973D9" w:rsidRDefault="002973D9" w:rsidP="002973D9">
      <w:pPr>
        <w:ind w:firstLine="0"/>
        <w:jc w:val="center"/>
        <w:rPr>
          <w:b/>
          <w:szCs w:val="24"/>
        </w:rPr>
      </w:pPr>
    </w:p>
    <w:p w:rsidR="002973D9" w:rsidRDefault="002973D9" w:rsidP="002973D9">
      <w:pPr>
        <w:ind w:firstLine="0"/>
        <w:jc w:val="center"/>
        <w:rPr>
          <w:b/>
          <w:szCs w:val="24"/>
        </w:rPr>
      </w:pPr>
    </w:p>
    <w:p w:rsidR="002973D9" w:rsidRPr="00C32450" w:rsidRDefault="002973D9" w:rsidP="002973D9">
      <w:pPr>
        <w:ind w:firstLine="0"/>
        <w:jc w:val="center"/>
        <w:rPr>
          <w:b/>
          <w:szCs w:val="24"/>
        </w:rPr>
      </w:pPr>
      <w:r w:rsidRPr="00C32450">
        <w:rPr>
          <w:b/>
          <w:szCs w:val="24"/>
        </w:rPr>
        <w:t>Согласие с проектом Договора</w:t>
      </w:r>
    </w:p>
    <w:p w:rsidR="002973D9" w:rsidRPr="00C32450" w:rsidRDefault="002973D9" w:rsidP="002973D9">
      <w:pPr>
        <w:ind w:firstLine="0"/>
        <w:jc w:val="center"/>
        <w:rPr>
          <w:b/>
          <w:szCs w:val="24"/>
        </w:rPr>
      </w:pPr>
    </w:p>
    <w:p w:rsidR="002973D9" w:rsidRPr="00C32450" w:rsidRDefault="002973D9" w:rsidP="002973D9">
      <w:pPr>
        <w:spacing w:line="240" w:lineRule="auto"/>
        <w:rPr>
          <w:szCs w:val="24"/>
        </w:rPr>
      </w:pPr>
      <w:r w:rsidRPr="00C32450">
        <w:rPr>
          <w:szCs w:val="24"/>
        </w:rPr>
        <w:t>Способ и наименование закупки ____________________</w:t>
      </w:r>
      <w:r>
        <w:rPr>
          <w:szCs w:val="24"/>
        </w:rPr>
        <w:t>_________</w:t>
      </w:r>
      <w:r w:rsidRPr="00C32450">
        <w:rPr>
          <w:szCs w:val="24"/>
        </w:rPr>
        <w:t>_______</w:t>
      </w:r>
    </w:p>
    <w:p w:rsidR="002973D9" w:rsidRPr="00C32450" w:rsidRDefault="002973D9" w:rsidP="002973D9">
      <w:pPr>
        <w:spacing w:line="240" w:lineRule="auto"/>
        <w:rPr>
          <w:szCs w:val="24"/>
        </w:rPr>
      </w:pPr>
    </w:p>
    <w:p w:rsidR="002973D9" w:rsidRPr="00C32450" w:rsidRDefault="002973D9" w:rsidP="002973D9">
      <w:pPr>
        <w:spacing w:line="240" w:lineRule="auto"/>
        <w:ind w:firstLine="0"/>
        <w:rPr>
          <w:szCs w:val="24"/>
        </w:rPr>
      </w:pPr>
      <w:r w:rsidRPr="00C32450">
        <w:rPr>
          <w:szCs w:val="24"/>
        </w:rPr>
        <w:t>Наименование и адрес Участника закупки: ________</w:t>
      </w:r>
      <w:r>
        <w:rPr>
          <w:szCs w:val="24"/>
        </w:rPr>
        <w:t>_________________</w:t>
      </w:r>
      <w:r w:rsidRPr="00C32450">
        <w:rPr>
          <w:szCs w:val="24"/>
        </w:rPr>
        <w:t>______,</w:t>
      </w:r>
    </w:p>
    <w:p w:rsidR="002973D9" w:rsidRPr="00EC5F73" w:rsidRDefault="002973D9" w:rsidP="002973D9">
      <w:pPr>
        <w:spacing w:line="240" w:lineRule="auto"/>
        <w:jc w:val="right"/>
        <w:rPr>
          <w:sz w:val="16"/>
          <w:szCs w:val="16"/>
        </w:rPr>
      </w:pPr>
      <w:r w:rsidRPr="00EC5F73">
        <w:rPr>
          <w:sz w:val="16"/>
          <w:szCs w:val="16"/>
        </w:rPr>
        <w:t>(полное наименование Участника с указанием организационно-правовой формы)</w:t>
      </w:r>
    </w:p>
    <w:p w:rsidR="002973D9" w:rsidRPr="00C32450" w:rsidRDefault="002973D9" w:rsidP="002973D9">
      <w:pPr>
        <w:spacing w:line="240" w:lineRule="auto"/>
        <w:rPr>
          <w:szCs w:val="24"/>
        </w:rPr>
      </w:pPr>
    </w:p>
    <w:p w:rsidR="002973D9" w:rsidRPr="00C32450" w:rsidRDefault="002973D9" w:rsidP="002973D9">
      <w:pPr>
        <w:spacing w:line="240" w:lineRule="auto"/>
        <w:rPr>
          <w:szCs w:val="24"/>
        </w:rPr>
      </w:pPr>
      <w:r w:rsidRPr="00C32450">
        <w:rPr>
          <w:szCs w:val="24"/>
        </w:rPr>
        <w:t>Настоящим подтверждаю, что участни</w:t>
      </w:r>
      <w:r>
        <w:rPr>
          <w:szCs w:val="24"/>
        </w:rPr>
        <w:t>к _________________</w:t>
      </w:r>
      <w:r w:rsidRPr="00C32450">
        <w:rPr>
          <w:szCs w:val="24"/>
        </w:rPr>
        <w:t>_____________</w:t>
      </w:r>
    </w:p>
    <w:p w:rsidR="002973D9" w:rsidRPr="00EC5F73" w:rsidRDefault="002973D9" w:rsidP="002973D9">
      <w:pPr>
        <w:spacing w:line="240" w:lineRule="auto"/>
        <w:rPr>
          <w:sz w:val="16"/>
          <w:szCs w:val="16"/>
        </w:rPr>
      </w:pPr>
      <w:r w:rsidRPr="00EC5F73">
        <w:rPr>
          <w:sz w:val="16"/>
          <w:szCs w:val="16"/>
        </w:rPr>
        <w:t xml:space="preserve">                                                                                                                           </w:t>
      </w:r>
      <w:r>
        <w:rPr>
          <w:sz w:val="16"/>
          <w:szCs w:val="16"/>
        </w:rPr>
        <w:tab/>
      </w:r>
      <w:r>
        <w:rPr>
          <w:sz w:val="16"/>
          <w:szCs w:val="16"/>
        </w:rPr>
        <w:tab/>
      </w:r>
      <w:r>
        <w:rPr>
          <w:sz w:val="16"/>
          <w:szCs w:val="16"/>
        </w:rPr>
        <w:tab/>
      </w:r>
      <w:r w:rsidRPr="00EC5F73">
        <w:rPr>
          <w:sz w:val="16"/>
          <w:szCs w:val="16"/>
        </w:rPr>
        <w:t>(наименование участника)</w:t>
      </w:r>
    </w:p>
    <w:p w:rsidR="002973D9" w:rsidRPr="00C32450" w:rsidRDefault="002973D9" w:rsidP="002973D9">
      <w:pPr>
        <w:spacing w:line="240" w:lineRule="auto"/>
        <w:rPr>
          <w:szCs w:val="24"/>
        </w:rPr>
      </w:pPr>
      <w:r w:rsidRPr="00C32450">
        <w:rPr>
          <w:szCs w:val="24"/>
        </w:rPr>
        <w:t>согласен с проектом Договора, представленным в составе настояще</w:t>
      </w:r>
      <w:r>
        <w:rPr>
          <w:szCs w:val="24"/>
        </w:rPr>
        <w:t>го Извещения</w:t>
      </w:r>
      <w:r w:rsidRPr="00C32450">
        <w:rPr>
          <w:szCs w:val="24"/>
        </w:rPr>
        <w:t xml:space="preserve">. </w:t>
      </w:r>
    </w:p>
    <w:p w:rsidR="002973D9" w:rsidRPr="00C32450" w:rsidRDefault="002973D9" w:rsidP="002973D9">
      <w:pPr>
        <w:spacing w:line="240" w:lineRule="auto"/>
        <w:ind w:firstLine="0"/>
        <w:jc w:val="center"/>
        <w:rPr>
          <w:b/>
          <w:szCs w:val="24"/>
        </w:rPr>
      </w:pP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(подпись, М.П.)</w:t>
      </w: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(фамилия, имя, отчество подписавшего, должность)</w:t>
      </w:r>
    </w:p>
    <w:p w:rsidR="002973D9" w:rsidRPr="008415E0" w:rsidRDefault="002973D9" w:rsidP="002973D9">
      <w:pPr>
        <w:pBdr>
          <w:bottom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t>конец формы</w:t>
      </w:r>
    </w:p>
    <w:p w:rsidR="002973D9" w:rsidRPr="0063506C" w:rsidRDefault="002973D9" w:rsidP="002973D9">
      <w:pPr>
        <w:spacing w:line="240" w:lineRule="auto"/>
        <w:ind w:right="3684"/>
        <w:jc w:val="center"/>
        <w:rPr>
          <w:color w:val="000000"/>
          <w:sz w:val="22"/>
          <w:szCs w:val="22"/>
          <w:vertAlign w:val="superscript"/>
        </w:rPr>
      </w:pPr>
    </w:p>
    <w:p w:rsidR="002973D9" w:rsidRPr="00601886" w:rsidRDefault="002973D9" w:rsidP="002973D9">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36" w:name="_Toc90385120"/>
      <w:bookmarkStart w:id="137" w:name="_Toc176073607"/>
      <w:r w:rsidRPr="00601886">
        <w:rPr>
          <w:b/>
          <w:i/>
        </w:rPr>
        <w:t>Инструкции по заполнению</w:t>
      </w:r>
      <w:bookmarkEnd w:id="136"/>
      <w:bookmarkEnd w:id="137"/>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дату и номер </w:t>
      </w:r>
      <w:r>
        <w:rPr>
          <w:sz w:val="24"/>
          <w:szCs w:val="24"/>
        </w:rPr>
        <w:t>Заявки</w:t>
      </w:r>
      <w:r w:rsidRPr="00601886">
        <w:rPr>
          <w:sz w:val="24"/>
          <w:szCs w:val="24"/>
        </w:rPr>
        <w:t xml:space="preserve"> (</w:t>
      </w:r>
      <w:r>
        <w:rPr>
          <w:sz w:val="24"/>
          <w:szCs w:val="24"/>
        </w:rPr>
        <w:t xml:space="preserve">форма </w:t>
      </w:r>
      <w:r w:rsidRPr="00601886">
        <w:rPr>
          <w:sz w:val="24"/>
          <w:szCs w:val="24"/>
        </w:rPr>
        <w:t>1).</w:t>
      </w:r>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свое фирменное наименование (в т.ч. организационно-правовую форму) и свой адрес.</w:t>
      </w:r>
    </w:p>
    <w:p w:rsidR="002973D9" w:rsidRDefault="002973D9" w:rsidP="00ED19A8">
      <w:pPr>
        <w:pStyle w:val="af9"/>
        <w:numPr>
          <w:ilvl w:val="0"/>
          <w:numId w:val="13"/>
        </w:numPr>
        <w:spacing w:line="240" w:lineRule="auto"/>
        <w:ind w:left="851"/>
        <w:rPr>
          <w:sz w:val="24"/>
          <w:szCs w:val="24"/>
        </w:rPr>
      </w:pPr>
      <w:r w:rsidRPr="00C32450">
        <w:rPr>
          <w:sz w:val="24"/>
          <w:szCs w:val="24"/>
        </w:rPr>
        <w:t>Участник выражает согласие с проектом Договора, представленным в составе настояще</w:t>
      </w:r>
      <w:r>
        <w:rPr>
          <w:sz w:val="24"/>
          <w:szCs w:val="24"/>
          <w:lang w:val="ru-RU"/>
        </w:rPr>
        <w:t>го Извещения</w:t>
      </w:r>
      <w:r>
        <w:rPr>
          <w:sz w:val="24"/>
          <w:szCs w:val="24"/>
        </w:rPr>
        <w:t>.</w:t>
      </w:r>
      <w:r w:rsidRPr="00601886">
        <w:rPr>
          <w:sz w:val="24"/>
          <w:szCs w:val="24"/>
        </w:rPr>
        <w:t xml:space="preserve"> </w:t>
      </w:r>
    </w:p>
    <w:p w:rsidR="002973D9" w:rsidRPr="001B4FB3" w:rsidRDefault="002973D9" w:rsidP="002973D9">
      <w:pPr>
        <w:jc w:val="center"/>
        <w:rPr>
          <w:lang w:val="x-none"/>
        </w:rPr>
      </w:pPr>
    </w:p>
    <w:p w:rsidR="00A25CE9" w:rsidRDefault="00A25CE9" w:rsidP="002973D9">
      <w:pPr>
        <w:spacing w:line="240" w:lineRule="auto"/>
        <w:ind w:firstLine="0"/>
        <w:rPr>
          <w:sz w:val="24"/>
          <w:szCs w:val="24"/>
          <w:lang w:val="x-none"/>
        </w:rPr>
      </w:pPr>
    </w:p>
    <w:p w:rsidR="00874624" w:rsidRPr="00337ECF" w:rsidRDefault="00874624" w:rsidP="002973D9">
      <w:pPr>
        <w:spacing w:line="240" w:lineRule="auto"/>
        <w:ind w:firstLine="0"/>
        <w:rPr>
          <w:sz w:val="2"/>
          <w:szCs w:val="2"/>
          <w:lang w:val="x-none"/>
        </w:rPr>
      </w:pPr>
    </w:p>
    <w:sectPr w:rsidR="00874624" w:rsidRPr="00337ECF" w:rsidSect="007376CB">
      <w:pgSz w:w="11906" w:h="16838" w:code="9"/>
      <w:pgMar w:top="0" w:right="709" w:bottom="851" w:left="1276" w:header="720" w:footer="72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3687" w:rsidRDefault="00833687">
      <w:r>
        <w:separator/>
      </w:r>
    </w:p>
  </w:endnote>
  <w:endnote w:type="continuationSeparator" w:id="0">
    <w:p w:rsidR="00833687" w:rsidRDefault="00833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3687" w:rsidRDefault="00833687">
      <w:r>
        <w:separator/>
      </w:r>
    </w:p>
  </w:footnote>
  <w:footnote w:type="continuationSeparator" w:id="0">
    <w:p w:rsidR="00833687" w:rsidRDefault="00833687">
      <w:r>
        <w:continuationSeparator/>
      </w:r>
    </w:p>
  </w:footnote>
  <w:footnote w:id="1">
    <w:p w:rsidR="00FF0162" w:rsidRPr="00B36685" w:rsidRDefault="00FF0162" w:rsidP="00F15AD2">
      <w:pPr>
        <w:pStyle w:val="17"/>
        <w:jc w:val="both"/>
        <w:rPr>
          <w:rFonts w:ascii="Times New Roman" w:eastAsia="Times New Roman" w:hAnsi="Times New Roman"/>
          <w:lang w:eastAsia="ru-RU"/>
        </w:rPr>
      </w:pPr>
      <w:r w:rsidRPr="00B36685">
        <w:rPr>
          <w:rStyle w:val="ab"/>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FF0162" w:rsidRDefault="00FF0162" w:rsidP="00F15AD2">
      <w:pPr>
        <w:pStyle w:val="17"/>
        <w:jc w:val="both"/>
        <w:rPr>
          <w:rFonts w:ascii="Times New Roman" w:eastAsia="Times New Roman" w:hAnsi="Times New Roman"/>
          <w:lang w:eastAsia="ru-RU"/>
        </w:rPr>
      </w:pPr>
      <w:r w:rsidRPr="00B36685">
        <w:rPr>
          <w:rStyle w:val="ab"/>
        </w:rPr>
        <w:footnoteRef/>
      </w:r>
      <w:r w:rsidRPr="00B36685">
        <w:rPr>
          <w:rStyle w:val="ab"/>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0162" w:rsidRDefault="00FF0162">
    <w:pPr>
      <w:pStyle w:val="a6"/>
      <w:framePr w:w="262" w:wrap="auto" w:vAnchor="text" w:hAnchor="page" w:x="6481" w:y="1"/>
      <w:pBdr>
        <w:bottom w:val="none" w:sz="0" w:space="0" w:color="auto"/>
      </w:pBdr>
      <w:rPr>
        <w:rStyle w:val="ac"/>
        <w:i/>
        <w:iCs/>
        <w:sz w:val="24"/>
        <w:szCs w:val="24"/>
      </w:rPr>
    </w:pPr>
    <w:r>
      <w:rPr>
        <w:rStyle w:val="ac"/>
        <w:i/>
        <w:iCs/>
        <w:sz w:val="24"/>
        <w:szCs w:val="24"/>
      </w:rPr>
      <w:fldChar w:fldCharType="begin"/>
    </w:r>
    <w:r>
      <w:rPr>
        <w:rStyle w:val="ac"/>
        <w:i/>
        <w:iCs/>
        <w:sz w:val="24"/>
        <w:szCs w:val="24"/>
      </w:rPr>
      <w:instrText xml:space="preserve">PAGE  </w:instrText>
    </w:r>
    <w:r>
      <w:rPr>
        <w:rStyle w:val="ac"/>
        <w:i/>
        <w:iCs/>
        <w:sz w:val="24"/>
        <w:szCs w:val="24"/>
      </w:rPr>
      <w:fldChar w:fldCharType="separate"/>
    </w:r>
    <w:r w:rsidR="00B63F8A">
      <w:rPr>
        <w:rStyle w:val="ac"/>
        <w:i/>
        <w:iCs/>
        <w:noProof/>
        <w:sz w:val="24"/>
        <w:szCs w:val="24"/>
      </w:rPr>
      <w:t>22</w:t>
    </w:r>
    <w:r>
      <w:rPr>
        <w:rStyle w:val="ac"/>
        <w:i/>
        <w:iCs/>
        <w:sz w:val="24"/>
        <w:szCs w:val="24"/>
      </w:rPr>
      <w:fldChar w:fldCharType="end"/>
    </w:r>
  </w:p>
  <w:p w:rsidR="00FF0162" w:rsidRDefault="00FF0162" w:rsidP="005B218C">
    <w:pPr>
      <w:pStyle w:val="a6"/>
      <w:framePr w:wrap="auto" w:vAnchor="page" w:hAnchor="page" w:x="6871" w:y="64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84BA4248"/>
    <w:lvl w:ilvl="0">
      <w:start w:val="1"/>
      <w:numFmt w:val="bullet"/>
      <w:pStyle w:val="a"/>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2F22B2EC"/>
    <w:lvl w:ilvl="0">
      <w:start w:val="1"/>
      <w:numFmt w:val="decimal"/>
      <w:pStyle w:val="9"/>
      <w:lvlText w:val="%1."/>
      <w:lvlJc w:val="left"/>
      <w:pPr>
        <w:tabs>
          <w:tab w:val="num" w:pos="360"/>
        </w:tabs>
        <w:ind w:left="360" w:hanging="360"/>
      </w:pPr>
    </w:lvl>
  </w:abstractNum>
  <w:abstractNum w:abstractNumId="2" w15:restartNumberingAfterBreak="0">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3" w15:restartNumberingAfterBreak="0">
    <w:nsid w:val="FFFFFFFE"/>
    <w:multiLevelType w:val="singleLevel"/>
    <w:tmpl w:val="1968F39A"/>
    <w:lvl w:ilvl="0">
      <w:numFmt w:val="bullet"/>
      <w:lvlText w:val="*"/>
      <w:lvlJc w:val="left"/>
      <w:pPr>
        <w:ind w:left="0" w:firstLine="0"/>
      </w:pPr>
    </w:lvl>
  </w:abstractNum>
  <w:abstractNum w:abstractNumId="4"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5"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6"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7"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00EB6B9B"/>
    <w:multiLevelType w:val="hybridMultilevel"/>
    <w:tmpl w:val="E82209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59E36F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12"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4" w15:restartNumberingAfterBreak="0">
    <w:nsid w:val="14DB50A8"/>
    <w:multiLevelType w:val="multilevel"/>
    <w:tmpl w:val="ADB2F328"/>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5EF6CE1"/>
    <w:multiLevelType w:val="hybridMultilevel"/>
    <w:tmpl w:val="86CE2CC4"/>
    <w:numStyleLink w:val="80"/>
  </w:abstractNum>
  <w:abstractNum w:abstractNumId="17"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CF021B7"/>
    <w:multiLevelType w:val="multilevel"/>
    <w:tmpl w:val="268879A0"/>
    <w:lvl w:ilvl="0">
      <w:start w:val="8"/>
      <w:numFmt w:val="decimal"/>
      <w:lvlText w:val="%1"/>
      <w:lvlJc w:val="left"/>
      <w:pPr>
        <w:ind w:left="810" w:hanging="810"/>
      </w:pPr>
      <w:rPr>
        <w:rFonts w:hint="default"/>
      </w:rPr>
    </w:lvl>
    <w:lvl w:ilvl="1">
      <w:start w:val="2"/>
      <w:numFmt w:val="decimal"/>
      <w:lvlText w:val="%1.%2"/>
      <w:lvlJc w:val="left"/>
      <w:pPr>
        <w:ind w:left="952" w:hanging="810"/>
      </w:pPr>
      <w:rPr>
        <w:rFonts w:hint="default"/>
      </w:rPr>
    </w:lvl>
    <w:lvl w:ilvl="2">
      <w:start w:val="3"/>
      <w:numFmt w:val="decimal"/>
      <w:lvlText w:val="%1.%2.%3"/>
      <w:lvlJc w:val="left"/>
      <w:pPr>
        <w:ind w:left="1094" w:hanging="81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0" w15:restartNumberingAfterBreak="0">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1" w15:restartNumberingAfterBreak="0">
    <w:nsid w:val="32C74430"/>
    <w:multiLevelType w:val="multilevel"/>
    <w:tmpl w:val="6090E6B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23"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10"/>
        </w:tabs>
        <w:ind w:left="708"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1704"/>
        </w:tabs>
        <w:ind w:left="4536"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4" w15:restartNumberingAfterBreak="0">
    <w:nsid w:val="35BD4A54"/>
    <w:multiLevelType w:val="hybridMultilevel"/>
    <w:tmpl w:val="31889870"/>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8BC5C1D"/>
    <w:multiLevelType w:val="hybridMultilevel"/>
    <w:tmpl w:val="8C92585C"/>
    <w:lvl w:ilvl="0" w:tplc="D7D000C4">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AFD5BA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33" w15:restartNumberingAfterBreak="0">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4"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23B33EE"/>
    <w:multiLevelType w:val="hybridMultilevel"/>
    <w:tmpl w:val="F0048A08"/>
    <w:lvl w:ilvl="0" w:tplc="1CA8E2B2">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6"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9" w15:restartNumberingAfterBreak="0">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37526D0"/>
    <w:multiLevelType w:val="hybridMultilevel"/>
    <w:tmpl w:val="5EF0B6CE"/>
    <w:lvl w:ilvl="0" w:tplc="72F0E3B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1" w15:restartNumberingAfterBreak="0">
    <w:nsid w:val="76236F29"/>
    <w:multiLevelType w:val="multilevel"/>
    <w:tmpl w:val="DC762FEE"/>
    <w:lvl w:ilvl="0">
      <w:start w:val="9"/>
      <w:numFmt w:val="decimal"/>
      <w:lvlText w:val="%1."/>
      <w:lvlJc w:val="left"/>
      <w:pPr>
        <w:ind w:left="450" w:hanging="450"/>
      </w:pPr>
      <w:rPr>
        <w:rFonts w:hint="default"/>
      </w:rPr>
    </w:lvl>
    <w:lvl w:ilvl="1">
      <w:start w:val="1"/>
      <w:numFmt w:val="decimal"/>
      <w:lvlText w:val="%1.%2."/>
      <w:lvlJc w:val="left"/>
      <w:pPr>
        <w:ind w:left="1075" w:hanging="720"/>
      </w:pPr>
      <w:rPr>
        <w:rFonts w:hint="default"/>
      </w:rPr>
    </w:lvl>
    <w:lvl w:ilvl="2">
      <w:start w:val="1"/>
      <w:numFmt w:val="decimal"/>
      <w:lvlText w:val="%1.%2.%3."/>
      <w:lvlJc w:val="left"/>
      <w:pPr>
        <w:ind w:left="1430" w:hanging="720"/>
      </w:pPr>
      <w:rPr>
        <w:rFonts w:hint="default"/>
      </w:rPr>
    </w:lvl>
    <w:lvl w:ilvl="3">
      <w:start w:val="2"/>
      <w:numFmt w:val="russianLower"/>
      <w:lvlText w:val="%4)"/>
      <w:lvlJc w:val="left"/>
      <w:pPr>
        <w:ind w:left="2145" w:hanging="1080"/>
      </w:pPr>
      <w:rPr>
        <w:rFonts w:cs="Times New Roman"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4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4"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5" w15:restartNumberingAfterBreak="0">
    <w:nsid w:val="7CC72B1F"/>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46" w15:restartNumberingAfterBreak="0">
    <w:nsid w:val="7DEF7D74"/>
    <w:multiLevelType w:val="multilevel"/>
    <w:tmpl w:val="B4107334"/>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47" w15:restartNumberingAfterBreak="0">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2"/>
  </w:num>
  <w:num w:numId="2">
    <w:abstractNumId w:val="1"/>
  </w:num>
  <w:num w:numId="3">
    <w:abstractNumId w:val="2"/>
  </w:num>
  <w:num w:numId="4">
    <w:abstractNumId w:val="23"/>
  </w:num>
  <w:num w:numId="5">
    <w:abstractNumId w:val="23"/>
  </w:num>
  <w:num w:numId="6">
    <w:abstractNumId w:val="11"/>
  </w:num>
  <w:num w:numId="7">
    <w:abstractNumId w:val="13"/>
  </w:num>
  <w:num w:numId="8">
    <w:abstractNumId w:val="38"/>
  </w:num>
  <w:num w:numId="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7"/>
  </w:num>
  <w:num w:numId="11">
    <w:abstractNumId w:val="37"/>
  </w:num>
  <w:num w:numId="12">
    <w:abstractNumId w:val="20"/>
  </w:num>
  <w:num w:numId="13">
    <w:abstractNumId w:val="22"/>
  </w:num>
  <w:num w:numId="14">
    <w:abstractNumId w:val="35"/>
  </w:num>
  <w:num w:numId="15">
    <w:abstractNumId w:val="26"/>
  </w:num>
  <w:num w:numId="16">
    <w:abstractNumId w:val="40"/>
  </w:num>
  <w:num w:numId="17">
    <w:abstractNumId w:val="24"/>
  </w:num>
  <w:num w:numId="18">
    <w:abstractNumId w:val="30"/>
  </w:num>
  <w:num w:numId="19">
    <w:abstractNumId w:val="8"/>
  </w:num>
  <w:num w:numId="20">
    <w:abstractNumId w:val="33"/>
  </w:num>
  <w:num w:numId="21">
    <w:abstractNumId w:val="18"/>
  </w:num>
  <w:num w:numId="22">
    <w:abstractNumId w:val="10"/>
  </w:num>
  <w:num w:numId="23">
    <w:abstractNumId w:val="3"/>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25"/>
  </w:num>
  <w:num w:numId="28">
    <w:abstractNumId w:val="34"/>
  </w:num>
  <w:num w:numId="29">
    <w:abstractNumId w:val="16"/>
  </w:num>
  <w:num w:numId="30">
    <w:abstractNumId w:val="17"/>
  </w:num>
  <w:num w:numId="31">
    <w:abstractNumId w:val="9"/>
  </w:num>
  <w:num w:numId="32">
    <w:abstractNumId w:val="15"/>
  </w:num>
  <w:num w:numId="33">
    <w:abstractNumId w:val="36"/>
  </w:num>
  <w:num w:numId="34">
    <w:abstractNumId w:val="12"/>
  </w:num>
  <w:num w:numId="35">
    <w:abstractNumId w:val="44"/>
  </w:num>
  <w:num w:numId="36">
    <w:abstractNumId w:val="27"/>
  </w:num>
  <w:num w:numId="37">
    <w:abstractNumId w:val="0"/>
  </w:num>
  <w:num w:numId="38">
    <w:abstractNumId w:val="21"/>
  </w:num>
  <w:num w:numId="39">
    <w:abstractNumId w:val="14"/>
  </w:num>
  <w:num w:numId="40">
    <w:abstractNumId w:val="46"/>
  </w:num>
  <w:num w:numId="41">
    <w:abstractNumId w:val="41"/>
  </w:num>
  <w:num w:numId="42">
    <w:abstractNumId w:val="19"/>
  </w:num>
  <w:num w:numId="43">
    <w:abstractNumId w:val="31"/>
  </w:num>
  <w:num w:numId="44">
    <w:abstractNumId w:val="42"/>
  </w:num>
  <w:num w:numId="45">
    <w:abstractNumId w:val="32"/>
  </w:num>
  <w:num w:numId="46">
    <w:abstractNumId w:val="45"/>
  </w:num>
  <w:num w:numId="47">
    <w:abstractNumId w:val="2"/>
  </w:num>
  <w:num w:numId="48">
    <w:abstractNumId w:val="2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567"/>
  <w:hyphenationZone w:val="357"/>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F6F"/>
    <w:rsid w:val="00000C5A"/>
    <w:rsid w:val="0000156E"/>
    <w:rsid w:val="000037D2"/>
    <w:rsid w:val="0000453A"/>
    <w:rsid w:val="00006423"/>
    <w:rsid w:val="00011AF5"/>
    <w:rsid w:val="00012FC7"/>
    <w:rsid w:val="000212CA"/>
    <w:rsid w:val="00024151"/>
    <w:rsid w:val="00025ACE"/>
    <w:rsid w:val="00030477"/>
    <w:rsid w:val="00033F6E"/>
    <w:rsid w:val="00036E8D"/>
    <w:rsid w:val="000374FE"/>
    <w:rsid w:val="0004126A"/>
    <w:rsid w:val="000460E2"/>
    <w:rsid w:val="000473E0"/>
    <w:rsid w:val="0005091B"/>
    <w:rsid w:val="00055ACE"/>
    <w:rsid w:val="00060ABD"/>
    <w:rsid w:val="000637CA"/>
    <w:rsid w:val="000659DA"/>
    <w:rsid w:val="00065C66"/>
    <w:rsid w:val="00065F0B"/>
    <w:rsid w:val="000674D0"/>
    <w:rsid w:val="0007059C"/>
    <w:rsid w:val="000713DA"/>
    <w:rsid w:val="00073B07"/>
    <w:rsid w:val="000778AB"/>
    <w:rsid w:val="00077C34"/>
    <w:rsid w:val="00082F61"/>
    <w:rsid w:val="000850D1"/>
    <w:rsid w:val="00085984"/>
    <w:rsid w:val="00087BD1"/>
    <w:rsid w:val="00090E6A"/>
    <w:rsid w:val="000A0FF4"/>
    <w:rsid w:val="000A5015"/>
    <w:rsid w:val="000A58F4"/>
    <w:rsid w:val="000B1D70"/>
    <w:rsid w:val="000B21CB"/>
    <w:rsid w:val="000B3FB2"/>
    <w:rsid w:val="000C18AC"/>
    <w:rsid w:val="000C1A75"/>
    <w:rsid w:val="000C23B1"/>
    <w:rsid w:val="000C33A8"/>
    <w:rsid w:val="000C34B7"/>
    <w:rsid w:val="000C3863"/>
    <w:rsid w:val="000C58AB"/>
    <w:rsid w:val="000C5977"/>
    <w:rsid w:val="000C758B"/>
    <w:rsid w:val="000D4A1C"/>
    <w:rsid w:val="000D6DB5"/>
    <w:rsid w:val="000D7D5D"/>
    <w:rsid w:val="000E38F3"/>
    <w:rsid w:val="000E635E"/>
    <w:rsid w:val="00103A4D"/>
    <w:rsid w:val="00112821"/>
    <w:rsid w:val="00123FA6"/>
    <w:rsid w:val="00124605"/>
    <w:rsid w:val="001276D0"/>
    <w:rsid w:val="00134CE1"/>
    <w:rsid w:val="00136B3A"/>
    <w:rsid w:val="00136B55"/>
    <w:rsid w:val="001420E7"/>
    <w:rsid w:val="001436B3"/>
    <w:rsid w:val="001523CF"/>
    <w:rsid w:val="001573A8"/>
    <w:rsid w:val="00161103"/>
    <w:rsid w:val="00164587"/>
    <w:rsid w:val="0016674C"/>
    <w:rsid w:val="00174731"/>
    <w:rsid w:val="001761A3"/>
    <w:rsid w:val="001768E6"/>
    <w:rsid w:val="001805F9"/>
    <w:rsid w:val="0018213E"/>
    <w:rsid w:val="00183B8C"/>
    <w:rsid w:val="001848F5"/>
    <w:rsid w:val="00190C8D"/>
    <w:rsid w:val="0019389F"/>
    <w:rsid w:val="00193EB0"/>
    <w:rsid w:val="00196FA6"/>
    <w:rsid w:val="001A04C5"/>
    <w:rsid w:val="001A4193"/>
    <w:rsid w:val="001A43E9"/>
    <w:rsid w:val="001A709B"/>
    <w:rsid w:val="001A7BD4"/>
    <w:rsid w:val="001B6010"/>
    <w:rsid w:val="001B70BC"/>
    <w:rsid w:val="001C0833"/>
    <w:rsid w:val="001C1382"/>
    <w:rsid w:val="001C3B19"/>
    <w:rsid w:val="001C6012"/>
    <w:rsid w:val="001C6712"/>
    <w:rsid w:val="001D0D9F"/>
    <w:rsid w:val="001D3DC4"/>
    <w:rsid w:val="001D4B3F"/>
    <w:rsid w:val="001D6052"/>
    <w:rsid w:val="001D63EE"/>
    <w:rsid w:val="001D7BFC"/>
    <w:rsid w:val="001E309A"/>
    <w:rsid w:val="001E3B7A"/>
    <w:rsid w:val="001E5C6D"/>
    <w:rsid w:val="001E674B"/>
    <w:rsid w:val="001F15D2"/>
    <w:rsid w:val="001F1A26"/>
    <w:rsid w:val="001F2F34"/>
    <w:rsid w:val="001F31C7"/>
    <w:rsid w:val="001F7AD7"/>
    <w:rsid w:val="00201DCA"/>
    <w:rsid w:val="00212594"/>
    <w:rsid w:val="00212F49"/>
    <w:rsid w:val="00212F6A"/>
    <w:rsid w:val="00213044"/>
    <w:rsid w:val="0021713D"/>
    <w:rsid w:val="00221378"/>
    <w:rsid w:val="002215D6"/>
    <w:rsid w:val="00221C17"/>
    <w:rsid w:val="00222469"/>
    <w:rsid w:val="0022369E"/>
    <w:rsid w:val="00223D2C"/>
    <w:rsid w:val="002248F7"/>
    <w:rsid w:val="00231D35"/>
    <w:rsid w:val="0023622C"/>
    <w:rsid w:val="002366A2"/>
    <w:rsid w:val="00236FA2"/>
    <w:rsid w:val="0023743E"/>
    <w:rsid w:val="00237AB4"/>
    <w:rsid w:val="00245703"/>
    <w:rsid w:val="0025526E"/>
    <w:rsid w:val="002572B3"/>
    <w:rsid w:val="0026600B"/>
    <w:rsid w:val="00271675"/>
    <w:rsid w:val="00275F1F"/>
    <w:rsid w:val="002810F0"/>
    <w:rsid w:val="0028248E"/>
    <w:rsid w:val="00283D0C"/>
    <w:rsid w:val="00283E2C"/>
    <w:rsid w:val="00285709"/>
    <w:rsid w:val="002973D9"/>
    <w:rsid w:val="002979B1"/>
    <w:rsid w:val="00297B01"/>
    <w:rsid w:val="00297D21"/>
    <w:rsid w:val="002A15D2"/>
    <w:rsid w:val="002A2D28"/>
    <w:rsid w:val="002A5712"/>
    <w:rsid w:val="002B09EB"/>
    <w:rsid w:val="002B0C2A"/>
    <w:rsid w:val="002B2D45"/>
    <w:rsid w:val="002B36DB"/>
    <w:rsid w:val="002B525C"/>
    <w:rsid w:val="002B7B4C"/>
    <w:rsid w:val="002B7F5D"/>
    <w:rsid w:val="002C0A23"/>
    <w:rsid w:val="002C239D"/>
    <w:rsid w:val="002C2543"/>
    <w:rsid w:val="002C48B1"/>
    <w:rsid w:val="002C7E6D"/>
    <w:rsid w:val="002D1DCB"/>
    <w:rsid w:val="002D3B73"/>
    <w:rsid w:val="002D45C2"/>
    <w:rsid w:val="002D5AAD"/>
    <w:rsid w:val="002D743A"/>
    <w:rsid w:val="002D7DEE"/>
    <w:rsid w:val="002D7EA2"/>
    <w:rsid w:val="002E07CA"/>
    <w:rsid w:val="002E19F7"/>
    <w:rsid w:val="002E4A00"/>
    <w:rsid w:val="002E68C2"/>
    <w:rsid w:val="002E7723"/>
    <w:rsid w:val="002F3BF9"/>
    <w:rsid w:val="003017D2"/>
    <w:rsid w:val="00302926"/>
    <w:rsid w:val="00303565"/>
    <w:rsid w:val="00303667"/>
    <w:rsid w:val="003052B7"/>
    <w:rsid w:val="00307E25"/>
    <w:rsid w:val="00311C34"/>
    <w:rsid w:val="0031328F"/>
    <w:rsid w:val="00316695"/>
    <w:rsid w:val="00321814"/>
    <w:rsid w:val="0032337B"/>
    <w:rsid w:val="00323911"/>
    <w:rsid w:val="00324392"/>
    <w:rsid w:val="00324F91"/>
    <w:rsid w:val="00331BBD"/>
    <w:rsid w:val="00331C8A"/>
    <w:rsid w:val="00331D14"/>
    <w:rsid w:val="00332BE5"/>
    <w:rsid w:val="00333640"/>
    <w:rsid w:val="00334141"/>
    <w:rsid w:val="003343EC"/>
    <w:rsid w:val="00337ECF"/>
    <w:rsid w:val="003400F0"/>
    <w:rsid w:val="0034072D"/>
    <w:rsid w:val="0034358E"/>
    <w:rsid w:val="0034651B"/>
    <w:rsid w:val="00350C7B"/>
    <w:rsid w:val="00357350"/>
    <w:rsid w:val="0036000E"/>
    <w:rsid w:val="00363D90"/>
    <w:rsid w:val="00363FFC"/>
    <w:rsid w:val="00364CB9"/>
    <w:rsid w:val="003677DB"/>
    <w:rsid w:val="00371775"/>
    <w:rsid w:val="0037197C"/>
    <w:rsid w:val="00371B69"/>
    <w:rsid w:val="00373F7B"/>
    <w:rsid w:val="00381D91"/>
    <w:rsid w:val="00383037"/>
    <w:rsid w:val="00383B6C"/>
    <w:rsid w:val="00391111"/>
    <w:rsid w:val="00391ABE"/>
    <w:rsid w:val="00393D3E"/>
    <w:rsid w:val="003A1217"/>
    <w:rsid w:val="003A611E"/>
    <w:rsid w:val="003B08C8"/>
    <w:rsid w:val="003B28BD"/>
    <w:rsid w:val="003B375F"/>
    <w:rsid w:val="003B3E24"/>
    <w:rsid w:val="003C3E7B"/>
    <w:rsid w:val="003C428A"/>
    <w:rsid w:val="003D0F93"/>
    <w:rsid w:val="003D4CBC"/>
    <w:rsid w:val="003D7058"/>
    <w:rsid w:val="003E6B5C"/>
    <w:rsid w:val="003F0891"/>
    <w:rsid w:val="003F2344"/>
    <w:rsid w:val="003F7C83"/>
    <w:rsid w:val="00401875"/>
    <w:rsid w:val="00401DF2"/>
    <w:rsid w:val="00401EC2"/>
    <w:rsid w:val="004037D9"/>
    <w:rsid w:val="004044E7"/>
    <w:rsid w:val="00405971"/>
    <w:rsid w:val="00413C5D"/>
    <w:rsid w:val="00414201"/>
    <w:rsid w:val="004157C5"/>
    <w:rsid w:val="00416F34"/>
    <w:rsid w:val="0041770A"/>
    <w:rsid w:val="00417A6D"/>
    <w:rsid w:val="004210F0"/>
    <w:rsid w:val="0042302C"/>
    <w:rsid w:val="0042486F"/>
    <w:rsid w:val="004304E1"/>
    <w:rsid w:val="00431757"/>
    <w:rsid w:val="004334A6"/>
    <w:rsid w:val="0043631D"/>
    <w:rsid w:val="0043676E"/>
    <w:rsid w:val="00437D45"/>
    <w:rsid w:val="00442193"/>
    <w:rsid w:val="00442A94"/>
    <w:rsid w:val="004456E5"/>
    <w:rsid w:val="0044730C"/>
    <w:rsid w:val="004512B4"/>
    <w:rsid w:val="00455DF9"/>
    <w:rsid w:val="00456737"/>
    <w:rsid w:val="004567A3"/>
    <w:rsid w:val="004601C8"/>
    <w:rsid w:val="00463473"/>
    <w:rsid w:val="00464C5E"/>
    <w:rsid w:val="00470FE8"/>
    <w:rsid w:val="00475D24"/>
    <w:rsid w:val="00477600"/>
    <w:rsid w:val="00484B25"/>
    <w:rsid w:val="004908FB"/>
    <w:rsid w:val="00495819"/>
    <w:rsid w:val="004965B3"/>
    <w:rsid w:val="004A79F2"/>
    <w:rsid w:val="004B2045"/>
    <w:rsid w:val="004B47D3"/>
    <w:rsid w:val="004C3D09"/>
    <w:rsid w:val="004C41F6"/>
    <w:rsid w:val="004C55FB"/>
    <w:rsid w:val="004C65E9"/>
    <w:rsid w:val="004C722E"/>
    <w:rsid w:val="004D3D38"/>
    <w:rsid w:val="004D40F8"/>
    <w:rsid w:val="004D4B0C"/>
    <w:rsid w:val="004E3D64"/>
    <w:rsid w:val="004F3832"/>
    <w:rsid w:val="004F714C"/>
    <w:rsid w:val="004F721A"/>
    <w:rsid w:val="0050084B"/>
    <w:rsid w:val="00501202"/>
    <w:rsid w:val="005060AB"/>
    <w:rsid w:val="00506CF6"/>
    <w:rsid w:val="00510B6F"/>
    <w:rsid w:val="005133C1"/>
    <w:rsid w:val="00520F5A"/>
    <w:rsid w:val="005219D4"/>
    <w:rsid w:val="0052318F"/>
    <w:rsid w:val="00526D02"/>
    <w:rsid w:val="00530ED6"/>
    <w:rsid w:val="00532E5A"/>
    <w:rsid w:val="00533095"/>
    <w:rsid w:val="00535BA5"/>
    <w:rsid w:val="005435C6"/>
    <w:rsid w:val="00543684"/>
    <w:rsid w:val="005454FE"/>
    <w:rsid w:val="005512C2"/>
    <w:rsid w:val="005528E0"/>
    <w:rsid w:val="00554BB6"/>
    <w:rsid w:val="00556C79"/>
    <w:rsid w:val="00566777"/>
    <w:rsid w:val="00570480"/>
    <w:rsid w:val="005734EB"/>
    <w:rsid w:val="00573770"/>
    <w:rsid w:val="00573F97"/>
    <w:rsid w:val="0057588B"/>
    <w:rsid w:val="005776B5"/>
    <w:rsid w:val="005804A5"/>
    <w:rsid w:val="00581D24"/>
    <w:rsid w:val="005861F7"/>
    <w:rsid w:val="00592424"/>
    <w:rsid w:val="005943F1"/>
    <w:rsid w:val="00595E94"/>
    <w:rsid w:val="00596AE1"/>
    <w:rsid w:val="005A60F4"/>
    <w:rsid w:val="005B218C"/>
    <w:rsid w:val="005B43B3"/>
    <w:rsid w:val="005B4F34"/>
    <w:rsid w:val="005B5F0A"/>
    <w:rsid w:val="005B7B78"/>
    <w:rsid w:val="005C2A95"/>
    <w:rsid w:val="005C42E5"/>
    <w:rsid w:val="005C4983"/>
    <w:rsid w:val="005C6EE6"/>
    <w:rsid w:val="005D1C42"/>
    <w:rsid w:val="005E1548"/>
    <w:rsid w:val="005E3AC2"/>
    <w:rsid w:val="005E78AB"/>
    <w:rsid w:val="005F0A96"/>
    <w:rsid w:val="005F4CFA"/>
    <w:rsid w:val="005F5132"/>
    <w:rsid w:val="005F5B1C"/>
    <w:rsid w:val="00601274"/>
    <w:rsid w:val="00601C16"/>
    <w:rsid w:val="00604BE3"/>
    <w:rsid w:val="00606FBF"/>
    <w:rsid w:val="00610706"/>
    <w:rsid w:val="00611EE3"/>
    <w:rsid w:val="006122F1"/>
    <w:rsid w:val="00612860"/>
    <w:rsid w:val="006135D6"/>
    <w:rsid w:val="00613697"/>
    <w:rsid w:val="00614F6A"/>
    <w:rsid w:val="00616D0E"/>
    <w:rsid w:val="006204DA"/>
    <w:rsid w:val="00623DF7"/>
    <w:rsid w:val="006274EC"/>
    <w:rsid w:val="006451A0"/>
    <w:rsid w:val="0064712A"/>
    <w:rsid w:val="0065030E"/>
    <w:rsid w:val="0065215B"/>
    <w:rsid w:val="00656C5D"/>
    <w:rsid w:val="006638AB"/>
    <w:rsid w:val="00677DD3"/>
    <w:rsid w:val="006804AB"/>
    <w:rsid w:val="00682B3D"/>
    <w:rsid w:val="00684357"/>
    <w:rsid w:val="00685203"/>
    <w:rsid w:val="006872BC"/>
    <w:rsid w:val="00693010"/>
    <w:rsid w:val="00693173"/>
    <w:rsid w:val="00695E9D"/>
    <w:rsid w:val="006977EC"/>
    <w:rsid w:val="006A0003"/>
    <w:rsid w:val="006A334D"/>
    <w:rsid w:val="006A3630"/>
    <w:rsid w:val="006A6172"/>
    <w:rsid w:val="006A7DB7"/>
    <w:rsid w:val="006B388A"/>
    <w:rsid w:val="006C13F3"/>
    <w:rsid w:val="006C32AB"/>
    <w:rsid w:val="006C36B9"/>
    <w:rsid w:val="006C5EE7"/>
    <w:rsid w:val="006C7E23"/>
    <w:rsid w:val="006E0F55"/>
    <w:rsid w:val="006E61DB"/>
    <w:rsid w:val="006E78A9"/>
    <w:rsid w:val="006F0691"/>
    <w:rsid w:val="006F32EC"/>
    <w:rsid w:val="0070062D"/>
    <w:rsid w:val="00700DFE"/>
    <w:rsid w:val="00701CBD"/>
    <w:rsid w:val="0070655A"/>
    <w:rsid w:val="007070C9"/>
    <w:rsid w:val="00710A8C"/>
    <w:rsid w:val="00714421"/>
    <w:rsid w:val="00716EE9"/>
    <w:rsid w:val="0072109A"/>
    <w:rsid w:val="00723431"/>
    <w:rsid w:val="0072453A"/>
    <w:rsid w:val="00732338"/>
    <w:rsid w:val="00733625"/>
    <w:rsid w:val="0073744E"/>
    <w:rsid w:val="007376CB"/>
    <w:rsid w:val="00745340"/>
    <w:rsid w:val="00750101"/>
    <w:rsid w:val="0075264C"/>
    <w:rsid w:val="00752F35"/>
    <w:rsid w:val="00765C03"/>
    <w:rsid w:val="007714C4"/>
    <w:rsid w:val="007765D6"/>
    <w:rsid w:val="00781091"/>
    <w:rsid w:val="007862BA"/>
    <w:rsid w:val="007A0621"/>
    <w:rsid w:val="007A1FF1"/>
    <w:rsid w:val="007A21F3"/>
    <w:rsid w:val="007A31DF"/>
    <w:rsid w:val="007B2B68"/>
    <w:rsid w:val="007C0F80"/>
    <w:rsid w:val="007C1A3B"/>
    <w:rsid w:val="007C468C"/>
    <w:rsid w:val="007C6E12"/>
    <w:rsid w:val="007D0CA0"/>
    <w:rsid w:val="007D1EF1"/>
    <w:rsid w:val="007E234B"/>
    <w:rsid w:val="007E2B16"/>
    <w:rsid w:val="007E7826"/>
    <w:rsid w:val="007F3C8A"/>
    <w:rsid w:val="007F6DB3"/>
    <w:rsid w:val="007F7BA6"/>
    <w:rsid w:val="007F7BAE"/>
    <w:rsid w:val="00802B51"/>
    <w:rsid w:val="00803DF3"/>
    <w:rsid w:val="0080479B"/>
    <w:rsid w:val="00806C6D"/>
    <w:rsid w:val="00811E86"/>
    <w:rsid w:val="00820B5A"/>
    <w:rsid w:val="0082198D"/>
    <w:rsid w:val="00825987"/>
    <w:rsid w:val="00825BA5"/>
    <w:rsid w:val="0082649A"/>
    <w:rsid w:val="008303A1"/>
    <w:rsid w:val="00833687"/>
    <w:rsid w:val="008349D3"/>
    <w:rsid w:val="00844556"/>
    <w:rsid w:val="00844ED0"/>
    <w:rsid w:val="00846A27"/>
    <w:rsid w:val="008504EC"/>
    <w:rsid w:val="008508A7"/>
    <w:rsid w:val="00852031"/>
    <w:rsid w:val="008531E8"/>
    <w:rsid w:val="00853C79"/>
    <w:rsid w:val="00862E37"/>
    <w:rsid w:val="00863DF7"/>
    <w:rsid w:val="00872623"/>
    <w:rsid w:val="008728A7"/>
    <w:rsid w:val="00873A2D"/>
    <w:rsid w:val="00873B61"/>
    <w:rsid w:val="00874352"/>
    <w:rsid w:val="00874624"/>
    <w:rsid w:val="00877443"/>
    <w:rsid w:val="008816B5"/>
    <w:rsid w:val="008835CA"/>
    <w:rsid w:val="00885265"/>
    <w:rsid w:val="00886AB3"/>
    <w:rsid w:val="00887B85"/>
    <w:rsid w:val="00890C86"/>
    <w:rsid w:val="00890D08"/>
    <w:rsid w:val="008915B0"/>
    <w:rsid w:val="00897C7E"/>
    <w:rsid w:val="008A1489"/>
    <w:rsid w:val="008A3D33"/>
    <w:rsid w:val="008B2DE2"/>
    <w:rsid w:val="008B3013"/>
    <w:rsid w:val="008B62FD"/>
    <w:rsid w:val="008B72AE"/>
    <w:rsid w:val="008C4588"/>
    <w:rsid w:val="008C4C3A"/>
    <w:rsid w:val="008C50AC"/>
    <w:rsid w:val="008D0107"/>
    <w:rsid w:val="008D25D5"/>
    <w:rsid w:val="008D3FE6"/>
    <w:rsid w:val="008D745B"/>
    <w:rsid w:val="008F4383"/>
    <w:rsid w:val="008F6182"/>
    <w:rsid w:val="009023B9"/>
    <w:rsid w:val="009045ED"/>
    <w:rsid w:val="00912784"/>
    <w:rsid w:val="00912C6B"/>
    <w:rsid w:val="00913778"/>
    <w:rsid w:val="009153B5"/>
    <w:rsid w:val="0091623F"/>
    <w:rsid w:val="009166BE"/>
    <w:rsid w:val="00916793"/>
    <w:rsid w:val="00923106"/>
    <w:rsid w:val="009242B3"/>
    <w:rsid w:val="0092501C"/>
    <w:rsid w:val="00931E0D"/>
    <w:rsid w:val="00933325"/>
    <w:rsid w:val="00933E3D"/>
    <w:rsid w:val="00933EB4"/>
    <w:rsid w:val="009439FD"/>
    <w:rsid w:val="0094588A"/>
    <w:rsid w:val="00950366"/>
    <w:rsid w:val="00950430"/>
    <w:rsid w:val="00955C37"/>
    <w:rsid w:val="009573E8"/>
    <w:rsid w:val="00963116"/>
    <w:rsid w:val="009749C1"/>
    <w:rsid w:val="009756A9"/>
    <w:rsid w:val="00976622"/>
    <w:rsid w:val="009771B8"/>
    <w:rsid w:val="00980055"/>
    <w:rsid w:val="009806F9"/>
    <w:rsid w:val="009815EA"/>
    <w:rsid w:val="009859AD"/>
    <w:rsid w:val="00987540"/>
    <w:rsid w:val="009A399C"/>
    <w:rsid w:val="009A3A25"/>
    <w:rsid w:val="009A3E3D"/>
    <w:rsid w:val="009A4A23"/>
    <w:rsid w:val="009B7262"/>
    <w:rsid w:val="009C0DDE"/>
    <w:rsid w:val="009C60AE"/>
    <w:rsid w:val="009D200F"/>
    <w:rsid w:val="009D2CEF"/>
    <w:rsid w:val="009D5DFA"/>
    <w:rsid w:val="009D65B6"/>
    <w:rsid w:val="009E4194"/>
    <w:rsid w:val="009E5349"/>
    <w:rsid w:val="009F2221"/>
    <w:rsid w:val="009F6108"/>
    <w:rsid w:val="009F6A44"/>
    <w:rsid w:val="00A02FBE"/>
    <w:rsid w:val="00A03AA8"/>
    <w:rsid w:val="00A04D56"/>
    <w:rsid w:val="00A052FB"/>
    <w:rsid w:val="00A12178"/>
    <w:rsid w:val="00A133E4"/>
    <w:rsid w:val="00A16F94"/>
    <w:rsid w:val="00A21945"/>
    <w:rsid w:val="00A25CE9"/>
    <w:rsid w:val="00A339A2"/>
    <w:rsid w:val="00A344A4"/>
    <w:rsid w:val="00A34E99"/>
    <w:rsid w:val="00A41C7C"/>
    <w:rsid w:val="00A42F19"/>
    <w:rsid w:val="00A434F0"/>
    <w:rsid w:val="00A441A4"/>
    <w:rsid w:val="00A44B8C"/>
    <w:rsid w:val="00A532AF"/>
    <w:rsid w:val="00A53396"/>
    <w:rsid w:val="00A53482"/>
    <w:rsid w:val="00A56843"/>
    <w:rsid w:val="00A6235D"/>
    <w:rsid w:val="00A6403C"/>
    <w:rsid w:val="00A650C7"/>
    <w:rsid w:val="00A66972"/>
    <w:rsid w:val="00A66B05"/>
    <w:rsid w:val="00A75ECB"/>
    <w:rsid w:val="00A87185"/>
    <w:rsid w:val="00A92B15"/>
    <w:rsid w:val="00A933FB"/>
    <w:rsid w:val="00A957FA"/>
    <w:rsid w:val="00A966F9"/>
    <w:rsid w:val="00AA03A0"/>
    <w:rsid w:val="00AA0B09"/>
    <w:rsid w:val="00AA12FE"/>
    <w:rsid w:val="00AA30F5"/>
    <w:rsid w:val="00AB296E"/>
    <w:rsid w:val="00AB2CAE"/>
    <w:rsid w:val="00AB2E60"/>
    <w:rsid w:val="00AB6966"/>
    <w:rsid w:val="00AB7A5A"/>
    <w:rsid w:val="00AB7C31"/>
    <w:rsid w:val="00AC043F"/>
    <w:rsid w:val="00AC3202"/>
    <w:rsid w:val="00AC4D96"/>
    <w:rsid w:val="00AC7074"/>
    <w:rsid w:val="00AD10A6"/>
    <w:rsid w:val="00AD1474"/>
    <w:rsid w:val="00AD2046"/>
    <w:rsid w:val="00AE03D6"/>
    <w:rsid w:val="00AE1431"/>
    <w:rsid w:val="00AE29A4"/>
    <w:rsid w:val="00AE3CA9"/>
    <w:rsid w:val="00AE4531"/>
    <w:rsid w:val="00AE5917"/>
    <w:rsid w:val="00AF36FF"/>
    <w:rsid w:val="00AF4009"/>
    <w:rsid w:val="00B0076A"/>
    <w:rsid w:val="00B00B19"/>
    <w:rsid w:val="00B01AC8"/>
    <w:rsid w:val="00B034DC"/>
    <w:rsid w:val="00B03B3C"/>
    <w:rsid w:val="00B10EF2"/>
    <w:rsid w:val="00B177AE"/>
    <w:rsid w:val="00B20ADC"/>
    <w:rsid w:val="00B266DA"/>
    <w:rsid w:val="00B327AC"/>
    <w:rsid w:val="00B368AA"/>
    <w:rsid w:val="00B40AC6"/>
    <w:rsid w:val="00B415BB"/>
    <w:rsid w:val="00B41E13"/>
    <w:rsid w:val="00B433A3"/>
    <w:rsid w:val="00B47B8E"/>
    <w:rsid w:val="00B51691"/>
    <w:rsid w:val="00B52994"/>
    <w:rsid w:val="00B63F8A"/>
    <w:rsid w:val="00B655A8"/>
    <w:rsid w:val="00B656FC"/>
    <w:rsid w:val="00B6763D"/>
    <w:rsid w:val="00B716D7"/>
    <w:rsid w:val="00B73F9E"/>
    <w:rsid w:val="00B759B3"/>
    <w:rsid w:val="00B76BC5"/>
    <w:rsid w:val="00B8100B"/>
    <w:rsid w:val="00B828F6"/>
    <w:rsid w:val="00B832F1"/>
    <w:rsid w:val="00B901FC"/>
    <w:rsid w:val="00B92BF0"/>
    <w:rsid w:val="00B95777"/>
    <w:rsid w:val="00B9639C"/>
    <w:rsid w:val="00BA32C0"/>
    <w:rsid w:val="00BA3766"/>
    <w:rsid w:val="00BA744A"/>
    <w:rsid w:val="00BB1BA2"/>
    <w:rsid w:val="00BB4AA5"/>
    <w:rsid w:val="00BB5581"/>
    <w:rsid w:val="00BC00F7"/>
    <w:rsid w:val="00BC2C5D"/>
    <w:rsid w:val="00BC32EC"/>
    <w:rsid w:val="00BC426C"/>
    <w:rsid w:val="00BC5321"/>
    <w:rsid w:val="00BC6C7D"/>
    <w:rsid w:val="00BD0C5F"/>
    <w:rsid w:val="00BD324F"/>
    <w:rsid w:val="00BE4694"/>
    <w:rsid w:val="00BF1BDF"/>
    <w:rsid w:val="00BF39BF"/>
    <w:rsid w:val="00BF57F6"/>
    <w:rsid w:val="00BF5BCE"/>
    <w:rsid w:val="00BF6AB5"/>
    <w:rsid w:val="00C00604"/>
    <w:rsid w:val="00C008D9"/>
    <w:rsid w:val="00C015C4"/>
    <w:rsid w:val="00C056F5"/>
    <w:rsid w:val="00C05DDB"/>
    <w:rsid w:val="00C0647D"/>
    <w:rsid w:val="00C06ECF"/>
    <w:rsid w:val="00C10FC3"/>
    <w:rsid w:val="00C15B0F"/>
    <w:rsid w:val="00C17075"/>
    <w:rsid w:val="00C20AD7"/>
    <w:rsid w:val="00C23D93"/>
    <w:rsid w:val="00C3349F"/>
    <w:rsid w:val="00C33A1D"/>
    <w:rsid w:val="00C33A9F"/>
    <w:rsid w:val="00C406DE"/>
    <w:rsid w:val="00C432D1"/>
    <w:rsid w:val="00C45C06"/>
    <w:rsid w:val="00C46F65"/>
    <w:rsid w:val="00C56166"/>
    <w:rsid w:val="00C57863"/>
    <w:rsid w:val="00C6227F"/>
    <w:rsid w:val="00C638C5"/>
    <w:rsid w:val="00C669DD"/>
    <w:rsid w:val="00C83069"/>
    <w:rsid w:val="00C8789F"/>
    <w:rsid w:val="00C9288F"/>
    <w:rsid w:val="00C943AB"/>
    <w:rsid w:val="00C94DE4"/>
    <w:rsid w:val="00CA30A2"/>
    <w:rsid w:val="00CA3A51"/>
    <w:rsid w:val="00CA4550"/>
    <w:rsid w:val="00CB01FE"/>
    <w:rsid w:val="00CB036D"/>
    <w:rsid w:val="00CB0AFB"/>
    <w:rsid w:val="00CB10FC"/>
    <w:rsid w:val="00CB2357"/>
    <w:rsid w:val="00CB2362"/>
    <w:rsid w:val="00CB2E23"/>
    <w:rsid w:val="00CB5ABB"/>
    <w:rsid w:val="00CC6FD2"/>
    <w:rsid w:val="00CD2A55"/>
    <w:rsid w:val="00CD486D"/>
    <w:rsid w:val="00CD7650"/>
    <w:rsid w:val="00CE1CFC"/>
    <w:rsid w:val="00CE5FA8"/>
    <w:rsid w:val="00CE76C4"/>
    <w:rsid w:val="00CE7775"/>
    <w:rsid w:val="00CF1277"/>
    <w:rsid w:val="00CF1758"/>
    <w:rsid w:val="00CF6342"/>
    <w:rsid w:val="00D009B8"/>
    <w:rsid w:val="00D03274"/>
    <w:rsid w:val="00D17C2B"/>
    <w:rsid w:val="00D236CE"/>
    <w:rsid w:val="00D246DB"/>
    <w:rsid w:val="00D2564E"/>
    <w:rsid w:val="00D25C20"/>
    <w:rsid w:val="00D279EA"/>
    <w:rsid w:val="00D40454"/>
    <w:rsid w:val="00D44D3E"/>
    <w:rsid w:val="00D45A15"/>
    <w:rsid w:val="00D45CF2"/>
    <w:rsid w:val="00D64E7B"/>
    <w:rsid w:val="00D706EB"/>
    <w:rsid w:val="00D73403"/>
    <w:rsid w:val="00D751DB"/>
    <w:rsid w:val="00D77F6F"/>
    <w:rsid w:val="00D82EA5"/>
    <w:rsid w:val="00D84589"/>
    <w:rsid w:val="00D86EDD"/>
    <w:rsid w:val="00D8716C"/>
    <w:rsid w:val="00D87C18"/>
    <w:rsid w:val="00D87F62"/>
    <w:rsid w:val="00D92DE0"/>
    <w:rsid w:val="00D944CC"/>
    <w:rsid w:val="00D95BB4"/>
    <w:rsid w:val="00D96A0A"/>
    <w:rsid w:val="00DA1318"/>
    <w:rsid w:val="00DA35B1"/>
    <w:rsid w:val="00DA3B67"/>
    <w:rsid w:val="00DB2E00"/>
    <w:rsid w:val="00DB58EF"/>
    <w:rsid w:val="00DB5A29"/>
    <w:rsid w:val="00DC68E1"/>
    <w:rsid w:val="00DD262A"/>
    <w:rsid w:val="00DD289A"/>
    <w:rsid w:val="00DD510D"/>
    <w:rsid w:val="00DE26DA"/>
    <w:rsid w:val="00DE5821"/>
    <w:rsid w:val="00DE749A"/>
    <w:rsid w:val="00DF5053"/>
    <w:rsid w:val="00DF6641"/>
    <w:rsid w:val="00E00DC4"/>
    <w:rsid w:val="00E06213"/>
    <w:rsid w:val="00E10A30"/>
    <w:rsid w:val="00E149A3"/>
    <w:rsid w:val="00E15ABD"/>
    <w:rsid w:val="00E200B0"/>
    <w:rsid w:val="00E2098B"/>
    <w:rsid w:val="00E21F24"/>
    <w:rsid w:val="00E25A35"/>
    <w:rsid w:val="00E32F90"/>
    <w:rsid w:val="00E4607D"/>
    <w:rsid w:val="00E50043"/>
    <w:rsid w:val="00E55CE5"/>
    <w:rsid w:val="00E57110"/>
    <w:rsid w:val="00E57E7B"/>
    <w:rsid w:val="00E60791"/>
    <w:rsid w:val="00E60854"/>
    <w:rsid w:val="00E66163"/>
    <w:rsid w:val="00E720FA"/>
    <w:rsid w:val="00E76C1E"/>
    <w:rsid w:val="00E81F5D"/>
    <w:rsid w:val="00E821BB"/>
    <w:rsid w:val="00E8515C"/>
    <w:rsid w:val="00E85362"/>
    <w:rsid w:val="00E85F99"/>
    <w:rsid w:val="00E945D3"/>
    <w:rsid w:val="00EA1873"/>
    <w:rsid w:val="00EA29B4"/>
    <w:rsid w:val="00EA31A9"/>
    <w:rsid w:val="00EA4FFC"/>
    <w:rsid w:val="00EA500C"/>
    <w:rsid w:val="00EA5F68"/>
    <w:rsid w:val="00EA75C7"/>
    <w:rsid w:val="00EA7C7F"/>
    <w:rsid w:val="00EC2643"/>
    <w:rsid w:val="00EC4680"/>
    <w:rsid w:val="00ED19A8"/>
    <w:rsid w:val="00ED30E8"/>
    <w:rsid w:val="00ED3716"/>
    <w:rsid w:val="00ED38F5"/>
    <w:rsid w:val="00ED511D"/>
    <w:rsid w:val="00EE03EB"/>
    <w:rsid w:val="00EE04BB"/>
    <w:rsid w:val="00EE0A30"/>
    <w:rsid w:val="00EE36BD"/>
    <w:rsid w:val="00EE46CC"/>
    <w:rsid w:val="00EE5862"/>
    <w:rsid w:val="00EF1FE3"/>
    <w:rsid w:val="00EF4315"/>
    <w:rsid w:val="00EF5B38"/>
    <w:rsid w:val="00EF6646"/>
    <w:rsid w:val="00EF6BE4"/>
    <w:rsid w:val="00F02FAF"/>
    <w:rsid w:val="00F103B7"/>
    <w:rsid w:val="00F15AD2"/>
    <w:rsid w:val="00F175CF"/>
    <w:rsid w:val="00F21624"/>
    <w:rsid w:val="00F220DC"/>
    <w:rsid w:val="00F235F0"/>
    <w:rsid w:val="00F32173"/>
    <w:rsid w:val="00F35AF8"/>
    <w:rsid w:val="00F4204A"/>
    <w:rsid w:val="00F439C3"/>
    <w:rsid w:val="00F50B89"/>
    <w:rsid w:val="00F51833"/>
    <w:rsid w:val="00F52D5D"/>
    <w:rsid w:val="00F53FE9"/>
    <w:rsid w:val="00F55102"/>
    <w:rsid w:val="00F60D37"/>
    <w:rsid w:val="00F619EC"/>
    <w:rsid w:val="00F63AA1"/>
    <w:rsid w:val="00F803EC"/>
    <w:rsid w:val="00F83476"/>
    <w:rsid w:val="00F90AD6"/>
    <w:rsid w:val="00F946B6"/>
    <w:rsid w:val="00F94A34"/>
    <w:rsid w:val="00F94B30"/>
    <w:rsid w:val="00F95FC0"/>
    <w:rsid w:val="00FA0188"/>
    <w:rsid w:val="00FA4255"/>
    <w:rsid w:val="00FB011B"/>
    <w:rsid w:val="00FB3FBC"/>
    <w:rsid w:val="00FB58C9"/>
    <w:rsid w:val="00FB5FCE"/>
    <w:rsid w:val="00FC0CC8"/>
    <w:rsid w:val="00FC13C4"/>
    <w:rsid w:val="00FC22AF"/>
    <w:rsid w:val="00FC58D8"/>
    <w:rsid w:val="00FC61A9"/>
    <w:rsid w:val="00FC767A"/>
    <w:rsid w:val="00FC76FC"/>
    <w:rsid w:val="00FD18DF"/>
    <w:rsid w:val="00FD25B3"/>
    <w:rsid w:val="00FD33CA"/>
    <w:rsid w:val="00FD407C"/>
    <w:rsid w:val="00FD4F02"/>
    <w:rsid w:val="00FE764E"/>
    <w:rsid w:val="00FF0162"/>
    <w:rsid w:val="00FF1CA3"/>
    <w:rsid w:val="00FF48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DB14EE9-587E-4BBF-A6A1-299309331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0"/>
    <w:next w:val="a0"/>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0"/>
    <w:next w:val="a0"/>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0"/>
    <w:next w:val="a0"/>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0"/>
    <w:next w:val="a0"/>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0"/>
    <w:next w:val="a0"/>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0"/>
    <w:next w:val="a0"/>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0"/>
    <w:next w:val="a0"/>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0"/>
    <w:next w:val="a0"/>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0"/>
    <w:next w:val="a0"/>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4">
    <w:name w:val="Balloon Text"/>
    <w:basedOn w:val="a0"/>
    <w:link w:val="a5"/>
    <w:uiPriority w:val="99"/>
    <w:semiHidden/>
    <w:rPr>
      <w:rFonts w:ascii="Tahoma" w:hAnsi="Tahoma"/>
      <w:sz w:val="16"/>
      <w:szCs w:val="16"/>
      <w:lang w:val="x-none" w:eastAsia="x-none"/>
    </w:rPr>
  </w:style>
  <w:style w:type="character" w:customStyle="1" w:styleId="a5">
    <w:name w:val="Текст выноски Знак"/>
    <w:link w:val="a4"/>
    <w:uiPriority w:val="99"/>
    <w:semiHidden/>
    <w:rPr>
      <w:rFonts w:ascii="Tahoma" w:hAnsi="Tahoma" w:cs="Tahoma"/>
      <w:sz w:val="16"/>
      <w:szCs w:val="16"/>
    </w:rPr>
  </w:style>
  <w:style w:type="paragraph" w:styleId="a6">
    <w:name w:val="header"/>
    <w:basedOn w:val="a0"/>
    <w:link w:val="a7"/>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7">
    <w:name w:val="Верхний колонтитул Знак"/>
    <w:link w:val="a6"/>
    <w:uiPriority w:val="99"/>
    <w:semiHidden/>
    <w:rPr>
      <w:sz w:val="28"/>
      <w:szCs w:val="28"/>
    </w:rPr>
  </w:style>
  <w:style w:type="paragraph" w:styleId="a8">
    <w:name w:val="footer"/>
    <w:basedOn w:val="a0"/>
    <w:link w:val="a9"/>
    <w:uiPriority w:val="99"/>
    <w:pPr>
      <w:tabs>
        <w:tab w:val="center" w:pos="4253"/>
        <w:tab w:val="right" w:pos="9356"/>
      </w:tabs>
      <w:spacing w:line="240" w:lineRule="auto"/>
      <w:ind w:firstLine="0"/>
    </w:pPr>
    <w:rPr>
      <w:lang w:val="x-none" w:eastAsia="x-none"/>
    </w:rPr>
  </w:style>
  <w:style w:type="character" w:customStyle="1" w:styleId="a9">
    <w:name w:val="Нижний колонтитул Знак"/>
    <w:link w:val="a8"/>
    <w:uiPriority w:val="99"/>
    <w:semiHidden/>
    <w:rPr>
      <w:sz w:val="28"/>
      <w:szCs w:val="28"/>
    </w:rPr>
  </w:style>
  <w:style w:type="character" w:styleId="aa">
    <w:name w:val="Hyperlink"/>
    <w:uiPriority w:val="99"/>
    <w:rPr>
      <w:color w:val="0000FF"/>
      <w:u w:val="single"/>
    </w:rPr>
  </w:style>
  <w:style w:type="character" w:styleId="ab">
    <w:name w:val="footnote reference"/>
    <w:uiPriority w:val="99"/>
    <w:rPr>
      <w:vertAlign w:val="superscript"/>
    </w:rPr>
  </w:style>
  <w:style w:type="character" w:styleId="ac">
    <w:name w:val="page number"/>
    <w:uiPriority w:val="99"/>
    <w:rPr>
      <w:rFonts w:ascii="Times New Roman" w:hAnsi="Times New Roman" w:cs="Times New Roman"/>
      <w:sz w:val="20"/>
      <w:szCs w:val="20"/>
    </w:rPr>
  </w:style>
  <w:style w:type="paragraph" w:styleId="12">
    <w:name w:val="toc 1"/>
    <w:basedOn w:val="a0"/>
    <w:next w:val="a0"/>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0"/>
    <w:next w:val="a0"/>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0"/>
    <w:next w:val="a0"/>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0"/>
    <w:next w:val="a0"/>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d">
    <w:name w:val="FollowedHyperlink"/>
    <w:uiPriority w:val="99"/>
    <w:rPr>
      <w:color w:val="800080"/>
      <w:u w:val="single"/>
    </w:rPr>
  </w:style>
  <w:style w:type="paragraph" w:styleId="ae">
    <w:name w:val="Document Map"/>
    <w:basedOn w:val="a0"/>
    <w:link w:val="af"/>
    <w:uiPriority w:val="99"/>
    <w:semiHidden/>
    <w:pPr>
      <w:shd w:val="clear" w:color="auto" w:fill="000080"/>
    </w:pPr>
    <w:rPr>
      <w:rFonts w:ascii="Tahoma" w:hAnsi="Tahoma"/>
      <w:sz w:val="16"/>
      <w:szCs w:val="16"/>
      <w:lang w:val="x-none" w:eastAsia="x-none"/>
    </w:rPr>
  </w:style>
  <w:style w:type="character" w:customStyle="1" w:styleId="af">
    <w:name w:val="Схема документа Знак"/>
    <w:link w:val="ae"/>
    <w:uiPriority w:val="99"/>
    <w:semiHidden/>
    <w:rPr>
      <w:rFonts w:ascii="Tahoma" w:hAnsi="Tahoma" w:cs="Tahoma"/>
      <w:sz w:val="16"/>
      <w:szCs w:val="16"/>
    </w:rPr>
  </w:style>
  <w:style w:type="paragraph" w:customStyle="1" w:styleId="af0">
    <w:name w:val="Таблица шапка"/>
    <w:basedOn w:val="a0"/>
    <w:pPr>
      <w:keepNext/>
      <w:spacing w:before="40" w:after="40" w:line="240" w:lineRule="auto"/>
      <w:ind w:left="57" w:right="57" w:firstLine="0"/>
      <w:jc w:val="left"/>
    </w:pPr>
    <w:rPr>
      <w:sz w:val="22"/>
      <w:szCs w:val="22"/>
    </w:rPr>
  </w:style>
  <w:style w:type="paragraph" w:styleId="af1">
    <w:name w:val="footnote text"/>
    <w:basedOn w:val="a0"/>
    <w:link w:val="af2"/>
    <w:uiPriority w:val="99"/>
    <w:pPr>
      <w:spacing w:line="240" w:lineRule="auto"/>
    </w:pPr>
    <w:rPr>
      <w:sz w:val="20"/>
      <w:szCs w:val="20"/>
      <w:lang w:val="x-none" w:eastAsia="x-none"/>
    </w:rPr>
  </w:style>
  <w:style w:type="character" w:customStyle="1" w:styleId="af2">
    <w:name w:val="Текст сноски Знак"/>
    <w:link w:val="af1"/>
    <w:uiPriority w:val="99"/>
    <w:rPr>
      <w:sz w:val="20"/>
      <w:szCs w:val="20"/>
    </w:rPr>
  </w:style>
  <w:style w:type="paragraph" w:customStyle="1" w:styleId="af3">
    <w:name w:val="Таблица текст"/>
    <w:basedOn w:val="a0"/>
    <w:link w:val="af4"/>
    <w:pPr>
      <w:spacing w:before="40" w:after="40" w:line="240" w:lineRule="auto"/>
      <w:ind w:left="57" w:right="57" w:firstLine="0"/>
      <w:jc w:val="left"/>
    </w:pPr>
    <w:rPr>
      <w:sz w:val="24"/>
      <w:szCs w:val="24"/>
      <w:lang w:val="x-none" w:eastAsia="x-none"/>
    </w:rPr>
  </w:style>
  <w:style w:type="paragraph" w:styleId="af5">
    <w:name w:val="caption"/>
    <w:basedOn w:val="a0"/>
    <w:next w:val="a0"/>
    <w:uiPriority w:val="99"/>
    <w:qFormat/>
    <w:pPr>
      <w:pageBreakBefore/>
      <w:suppressAutoHyphens/>
      <w:spacing w:before="120" w:after="120" w:line="240" w:lineRule="auto"/>
      <w:ind w:firstLine="0"/>
    </w:pPr>
    <w:rPr>
      <w:i/>
      <w:iCs/>
      <w:sz w:val="24"/>
      <w:szCs w:val="24"/>
    </w:rPr>
  </w:style>
  <w:style w:type="paragraph" w:styleId="51">
    <w:name w:val="toc 5"/>
    <w:basedOn w:val="a0"/>
    <w:next w:val="a0"/>
    <w:autoRedefine/>
    <w:uiPriority w:val="99"/>
    <w:semiHidden/>
    <w:pPr>
      <w:ind w:left="1120"/>
      <w:jc w:val="left"/>
    </w:pPr>
    <w:rPr>
      <w:sz w:val="18"/>
      <w:szCs w:val="18"/>
    </w:rPr>
  </w:style>
  <w:style w:type="paragraph" w:styleId="61">
    <w:name w:val="toc 6"/>
    <w:basedOn w:val="a0"/>
    <w:next w:val="a0"/>
    <w:autoRedefine/>
    <w:uiPriority w:val="99"/>
    <w:semiHidden/>
    <w:pPr>
      <w:ind w:left="1400"/>
      <w:jc w:val="left"/>
    </w:pPr>
    <w:rPr>
      <w:sz w:val="18"/>
      <w:szCs w:val="18"/>
    </w:rPr>
  </w:style>
  <w:style w:type="paragraph" w:styleId="71">
    <w:name w:val="toc 7"/>
    <w:basedOn w:val="a0"/>
    <w:next w:val="a0"/>
    <w:autoRedefine/>
    <w:uiPriority w:val="99"/>
    <w:semiHidden/>
    <w:pPr>
      <w:ind w:left="1680"/>
      <w:jc w:val="left"/>
    </w:pPr>
    <w:rPr>
      <w:sz w:val="18"/>
      <w:szCs w:val="18"/>
    </w:rPr>
  </w:style>
  <w:style w:type="paragraph" w:styleId="82">
    <w:name w:val="toc 8"/>
    <w:basedOn w:val="a0"/>
    <w:next w:val="a0"/>
    <w:autoRedefine/>
    <w:uiPriority w:val="99"/>
    <w:semiHidden/>
    <w:pPr>
      <w:ind w:left="1960"/>
      <w:jc w:val="left"/>
    </w:pPr>
    <w:rPr>
      <w:sz w:val="18"/>
      <w:szCs w:val="18"/>
    </w:rPr>
  </w:style>
  <w:style w:type="paragraph" w:styleId="91">
    <w:name w:val="toc 9"/>
    <w:basedOn w:val="a0"/>
    <w:next w:val="a0"/>
    <w:autoRedefine/>
    <w:uiPriority w:val="99"/>
    <w:semiHidden/>
    <w:pPr>
      <w:ind w:left="2240"/>
      <w:jc w:val="left"/>
    </w:pPr>
    <w:rPr>
      <w:sz w:val="18"/>
      <w:szCs w:val="18"/>
    </w:rPr>
  </w:style>
  <w:style w:type="paragraph" w:customStyle="1" w:styleId="af6">
    <w:name w:val="маркированный"/>
    <w:basedOn w:val="a0"/>
    <w:uiPriority w:val="99"/>
    <w:pPr>
      <w:ind w:firstLine="0"/>
    </w:pPr>
  </w:style>
  <w:style w:type="paragraph" w:customStyle="1" w:styleId="af7">
    <w:name w:val="Пункт"/>
    <w:basedOn w:val="a0"/>
    <w:pPr>
      <w:numPr>
        <w:ilvl w:val="2"/>
        <w:numId w:val="3"/>
      </w:numPr>
    </w:pPr>
  </w:style>
  <w:style w:type="character" w:customStyle="1" w:styleId="af8">
    <w:name w:val="Пункт Знак"/>
    <w:uiPriority w:val="99"/>
    <w:rPr>
      <w:sz w:val="28"/>
      <w:szCs w:val="28"/>
      <w:lang w:val="ru-RU" w:eastAsia="ru-RU"/>
    </w:rPr>
  </w:style>
  <w:style w:type="paragraph" w:customStyle="1" w:styleId="af9">
    <w:name w:val="Подпункт"/>
    <w:basedOn w:val="af7"/>
    <w:link w:val="13"/>
    <w:pPr>
      <w:numPr>
        <w:ilvl w:val="3"/>
      </w:numPr>
    </w:pPr>
    <w:rPr>
      <w:lang w:val="x-none" w:eastAsia="x-none"/>
    </w:rPr>
  </w:style>
  <w:style w:type="character" w:customStyle="1" w:styleId="afa">
    <w:name w:val="Подпункт Знак"/>
    <w:uiPriority w:val="99"/>
  </w:style>
  <w:style w:type="character" w:customStyle="1" w:styleId="afb">
    <w:name w:val="комментарий"/>
    <w:rPr>
      <w:b/>
      <w:bCs/>
      <w:i/>
      <w:iCs/>
      <w:shd w:val="clear" w:color="auto" w:fill="FFFF99"/>
    </w:rPr>
  </w:style>
  <w:style w:type="paragraph" w:customStyle="1" w:styleId="-2">
    <w:name w:val="Пункт-2"/>
    <w:basedOn w:val="af7"/>
    <w:uiPriority w:val="99"/>
    <w:pPr>
      <w:keepNext/>
      <w:outlineLvl w:val="2"/>
    </w:pPr>
    <w:rPr>
      <w:b/>
      <w:bCs/>
    </w:rPr>
  </w:style>
  <w:style w:type="paragraph" w:customStyle="1" w:styleId="afc">
    <w:name w:val="Подподпункт"/>
    <w:basedOn w:val="af9"/>
    <w:link w:val="afd"/>
    <w:pPr>
      <w:numPr>
        <w:ilvl w:val="4"/>
      </w:numPr>
    </w:pPr>
  </w:style>
  <w:style w:type="paragraph" w:styleId="afe">
    <w:name w:val="List Number"/>
    <w:basedOn w:val="a0"/>
    <w:uiPriority w:val="99"/>
    <w:pPr>
      <w:autoSpaceDE w:val="0"/>
      <w:autoSpaceDN w:val="0"/>
      <w:spacing w:before="60"/>
      <w:ind w:firstLine="0"/>
    </w:pPr>
  </w:style>
  <w:style w:type="paragraph" w:customStyle="1" w:styleId="aff">
    <w:name w:val="Текст таблицы"/>
    <w:basedOn w:val="a0"/>
    <w:uiPriority w:val="99"/>
    <w:pPr>
      <w:spacing w:before="40" w:after="40" w:line="240" w:lineRule="auto"/>
      <w:ind w:left="57" w:right="57" w:firstLine="0"/>
      <w:jc w:val="left"/>
    </w:pPr>
    <w:rPr>
      <w:sz w:val="24"/>
      <w:szCs w:val="24"/>
    </w:rPr>
  </w:style>
  <w:style w:type="paragraph" w:customStyle="1" w:styleId="aff0">
    <w:name w:val="Пункт б/н"/>
    <w:basedOn w:val="a0"/>
    <w:uiPriority w:val="99"/>
    <w:pPr>
      <w:tabs>
        <w:tab w:val="left" w:pos="1134"/>
      </w:tabs>
    </w:pPr>
  </w:style>
  <w:style w:type="paragraph" w:styleId="aff1">
    <w:name w:val="List Bullet"/>
    <w:basedOn w:val="a0"/>
    <w:autoRedefine/>
    <w:uiPriority w:val="99"/>
    <w:pPr>
      <w:ind w:firstLine="0"/>
    </w:pPr>
  </w:style>
  <w:style w:type="paragraph" w:styleId="23">
    <w:name w:val="Body Text 2"/>
    <w:basedOn w:val="a0"/>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2">
    <w:name w:val="annotation text"/>
    <w:basedOn w:val="a0"/>
    <w:link w:val="aff3"/>
    <w:semiHidden/>
    <w:rsid w:val="00AE5917"/>
    <w:rPr>
      <w:sz w:val="20"/>
      <w:szCs w:val="20"/>
    </w:rPr>
  </w:style>
  <w:style w:type="character" w:styleId="aff4">
    <w:name w:val="annotation reference"/>
    <w:semiHidden/>
    <w:rsid w:val="00AE5917"/>
    <w:rPr>
      <w:sz w:val="16"/>
    </w:rPr>
  </w:style>
  <w:style w:type="paragraph" w:customStyle="1" w:styleId="32">
    <w:name w:val="Пункт_3"/>
    <w:basedOn w:val="a0"/>
    <w:uiPriority w:val="99"/>
    <w:rsid w:val="00B828F6"/>
    <w:pPr>
      <w:spacing w:line="240" w:lineRule="auto"/>
      <w:ind w:firstLine="0"/>
    </w:pPr>
  </w:style>
  <w:style w:type="paragraph" w:styleId="aff5">
    <w:name w:val="annotation subject"/>
    <w:basedOn w:val="aff2"/>
    <w:next w:val="aff2"/>
    <w:link w:val="aff6"/>
    <w:uiPriority w:val="99"/>
    <w:semiHidden/>
    <w:unhideWhenUsed/>
    <w:rsid w:val="004157C5"/>
    <w:rPr>
      <w:b/>
      <w:bCs/>
      <w:lang w:val="x-none" w:eastAsia="x-none"/>
    </w:rPr>
  </w:style>
  <w:style w:type="character" w:customStyle="1" w:styleId="aff3">
    <w:name w:val="Текст примечания Знак"/>
    <w:basedOn w:val="a1"/>
    <w:link w:val="aff2"/>
    <w:semiHidden/>
    <w:rsid w:val="004157C5"/>
  </w:style>
  <w:style w:type="character" w:customStyle="1" w:styleId="aff6">
    <w:name w:val="Тема примечания Знак"/>
    <w:link w:val="aff5"/>
    <w:uiPriority w:val="99"/>
    <w:semiHidden/>
    <w:rsid w:val="004157C5"/>
    <w:rPr>
      <w:b/>
      <w:bCs/>
    </w:rPr>
  </w:style>
  <w:style w:type="paragraph" w:customStyle="1" w:styleId="Text">
    <w:name w:val="Text"/>
    <w:basedOn w:val="a0"/>
    <w:rsid w:val="008D745B"/>
    <w:pPr>
      <w:spacing w:after="120"/>
      <w:ind w:left="1418" w:firstLine="0"/>
    </w:pPr>
    <w:rPr>
      <w:rFonts w:ascii="Arial" w:hAnsi="Arial"/>
      <w:sz w:val="20"/>
      <w:szCs w:val="24"/>
      <w:lang w:eastAsia="en-US"/>
    </w:rPr>
  </w:style>
  <w:style w:type="paragraph" w:customStyle="1" w:styleId="aff7">
    <w:name w:val="[Основной абзац]"/>
    <w:basedOn w:val="a0"/>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0"/>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9"/>
    <w:rsid w:val="005C42E5"/>
    <w:rPr>
      <w:sz w:val="28"/>
      <w:szCs w:val="28"/>
      <w:lang w:val="x-none" w:eastAsia="x-none"/>
    </w:rPr>
  </w:style>
  <w:style w:type="paragraph" w:styleId="aff8">
    <w:name w:val="Body Text Indent"/>
    <w:basedOn w:val="a0"/>
    <w:link w:val="aff9"/>
    <w:uiPriority w:val="99"/>
    <w:unhideWhenUsed/>
    <w:rsid w:val="00A41C7C"/>
    <w:pPr>
      <w:spacing w:after="120"/>
      <w:ind w:left="283"/>
    </w:pPr>
    <w:rPr>
      <w:lang w:val="x-none" w:eastAsia="x-none"/>
    </w:rPr>
  </w:style>
  <w:style w:type="character" w:customStyle="1" w:styleId="aff9">
    <w:name w:val="Основной текст с отступом Знак"/>
    <w:link w:val="aff8"/>
    <w:uiPriority w:val="99"/>
    <w:rsid w:val="00A41C7C"/>
    <w:rPr>
      <w:sz w:val="28"/>
      <w:szCs w:val="28"/>
    </w:rPr>
  </w:style>
  <w:style w:type="character" w:customStyle="1" w:styleId="af4">
    <w:name w:val="Таблица текст Знак"/>
    <w:link w:val="af3"/>
    <w:locked/>
    <w:rsid w:val="00A41C7C"/>
    <w:rPr>
      <w:sz w:val="24"/>
      <w:szCs w:val="24"/>
    </w:rPr>
  </w:style>
  <w:style w:type="paragraph" w:customStyle="1" w:styleId="1">
    <w:name w:val="1 уровень"/>
    <w:basedOn w:val="aff8"/>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0"/>
    <w:link w:val="affb"/>
    <w:uiPriority w:val="34"/>
    <w:qFormat/>
    <w:rsid w:val="00886AB3"/>
    <w:pPr>
      <w:ind w:left="708"/>
    </w:pPr>
  </w:style>
  <w:style w:type="paragraph" w:customStyle="1" w:styleId="ConsPlusNormal">
    <w:name w:val="ConsPlusNormal"/>
    <w:rsid w:val="00732338"/>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732338"/>
    <w:pPr>
      <w:widowControl w:val="0"/>
      <w:autoSpaceDE w:val="0"/>
      <w:autoSpaceDN w:val="0"/>
      <w:adjustRightInd w:val="0"/>
    </w:pPr>
    <w:rPr>
      <w:rFonts w:ascii="Courier New" w:hAnsi="Courier New" w:cs="Courier New"/>
    </w:rPr>
  </w:style>
  <w:style w:type="paragraph" w:styleId="affc">
    <w:name w:val="endnote text"/>
    <w:basedOn w:val="a0"/>
    <w:link w:val="affd"/>
    <w:uiPriority w:val="99"/>
    <w:rsid w:val="00245703"/>
    <w:pPr>
      <w:spacing w:line="240" w:lineRule="auto"/>
      <w:ind w:firstLine="0"/>
      <w:jc w:val="left"/>
    </w:pPr>
    <w:rPr>
      <w:sz w:val="20"/>
      <w:szCs w:val="20"/>
      <w:lang w:val="x-none" w:eastAsia="x-none"/>
    </w:rPr>
  </w:style>
  <w:style w:type="character" w:customStyle="1" w:styleId="affd">
    <w:name w:val="Текст концевой сноски Знак"/>
    <w:link w:val="affc"/>
    <w:uiPriority w:val="99"/>
    <w:rsid w:val="00245703"/>
    <w:rPr>
      <w:lang w:val="x-none" w:eastAsia="x-none"/>
    </w:rPr>
  </w:style>
  <w:style w:type="character" w:styleId="affe">
    <w:name w:val="endnote reference"/>
    <w:uiPriority w:val="99"/>
    <w:rsid w:val="00245703"/>
    <w:rPr>
      <w:rFonts w:cs="Times New Roman"/>
      <w:vertAlign w:val="superscript"/>
    </w:rPr>
  </w:style>
  <w:style w:type="paragraph" w:customStyle="1" w:styleId="afff">
    <w:name w:val="Ариал"/>
    <w:basedOn w:val="a0"/>
    <w:link w:val="16"/>
    <w:rsid w:val="009D200F"/>
    <w:pPr>
      <w:spacing w:before="120" w:after="120"/>
      <w:ind w:firstLine="851"/>
    </w:pPr>
    <w:rPr>
      <w:rFonts w:ascii="Arial" w:hAnsi="Arial"/>
      <w:sz w:val="24"/>
      <w:szCs w:val="20"/>
      <w:lang w:val="x-none" w:eastAsia="x-none"/>
    </w:rPr>
  </w:style>
  <w:style w:type="character" w:customStyle="1" w:styleId="16">
    <w:name w:val="Ариал Знак1"/>
    <w:link w:val="afff"/>
    <w:locked/>
    <w:rsid w:val="009D200F"/>
    <w:rPr>
      <w:rFonts w:ascii="Arial" w:hAnsi="Arial"/>
      <w:sz w:val="24"/>
    </w:rPr>
  </w:style>
  <w:style w:type="paragraph" w:customStyle="1" w:styleId="17">
    <w:name w:val="Текст сноски1"/>
    <w:basedOn w:val="a0"/>
    <w:next w:val="af1"/>
    <w:uiPriority w:val="99"/>
    <w:semiHidden/>
    <w:unhideWhenUsed/>
    <w:rsid w:val="00F15AD2"/>
    <w:pPr>
      <w:spacing w:line="240" w:lineRule="auto"/>
      <w:ind w:firstLine="0"/>
      <w:jc w:val="left"/>
    </w:pPr>
    <w:rPr>
      <w:rFonts w:ascii="Calibri" w:eastAsia="Calibri" w:hAnsi="Calibri"/>
      <w:sz w:val="20"/>
      <w:szCs w:val="20"/>
      <w:lang w:eastAsia="en-US"/>
    </w:rPr>
  </w:style>
  <w:style w:type="table" w:styleId="afff0">
    <w:name w:val="Table Grid"/>
    <w:basedOn w:val="a2"/>
    <w:uiPriority w:val="59"/>
    <w:rsid w:val="006128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a"/>
    <w:uiPriority w:val="34"/>
    <w:qFormat/>
    <w:locked/>
    <w:rsid w:val="00863DF7"/>
    <w:rPr>
      <w:sz w:val="28"/>
      <w:szCs w:val="28"/>
    </w:rPr>
  </w:style>
  <w:style w:type="table" w:customStyle="1" w:styleId="18">
    <w:name w:val="Сетка таблицы1"/>
    <w:basedOn w:val="a2"/>
    <w:next w:val="afff0"/>
    <w:uiPriority w:val="39"/>
    <w:rsid w:val="001747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N">
    <w:name w:val="FTN_таб"/>
    <w:basedOn w:val="a0"/>
    <w:rsid w:val="002973D9"/>
    <w:pPr>
      <w:widowControl w:val="0"/>
      <w:tabs>
        <w:tab w:val="left" w:pos="709"/>
      </w:tabs>
      <w:spacing w:line="240" w:lineRule="auto"/>
      <w:ind w:firstLine="0"/>
    </w:pPr>
    <w:rPr>
      <w:rFonts w:eastAsia="Arial Unicode MS"/>
      <w:sz w:val="22"/>
      <w:szCs w:val="24"/>
    </w:rPr>
  </w:style>
  <w:style w:type="paragraph" w:customStyle="1" w:styleId="Style5">
    <w:name w:val="Style5"/>
    <w:basedOn w:val="a0"/>
    <w:uiPriority w:val="99"/>
    <w:rsid w:val="007D0CA0"/>
    <w:pPr>
      <w:autoSpaceDE w:val="0"/>
      <w:autoSpaceDN w:val="0"/>
      <w:spacing w:line="320" w:lineRule="exact"/>
      <w:ind w:firstLine="706"/>
    </w:pPr>
    <w:rPr>
      <w:rFonts w:eastAsia="Calibri"/>
      <w:sz w:val="24"/>
      <w:szCs w:val="24"/>
    </w:rPr>
  </w:style>
  <w:style w:type="paragraph" w:customStyle="1" w:styleId="Default">
    <w:name w:val="Default"/>
    <w:rsid w:val="0072453A"/>
    <w:pPr>
      <w:autoSpaceDE w:val="0"/>
      <w:autoSpaceDN w:val="0"/>
      <w:adjustRightInd w:val="0"/>
    </w:pPr>
    <w:rPr>
      <w:color w:val="000000"/>
      <w:sz w:val="24"/>
      <w:szCs w:val="24"/>
    </w:rPr>
  </w:style>
  <w:style w:type="character" w:customStyle="1" w:styleId="afd">
    <w:name w:val="Подподпункт Знак"/>
    <w:link w:val="afc"/>
    <w:locked/>
    <w:rsid w:val="00E50043"/>
    <w:rPr>
      <w:sz w:val="28"/>
      <w:szCs w:val="28"/>
      <w:lang w:val="x-none" w:eastAsia="x-none"/>
    </w:rPr>
  </w:style>
  <w:style w:type="paragraph" w:customStyle="1" w:styleId="-">
    <w:name w:val="_Маркер (номер) - с заголовком"/>
    <w:basedOn w:val="a0"/>
    <w:rsid w:val="00E50043"/>
    <w:pPr>
      <w:spacing w:before="240" w:after="60"/>
      <w:ind w:firstLine="0"/>
      <w:jc w:val="left"/>
    </w:pPr>
    <w:rPr>
      <w:b/>
      <w:bCs/>
      <w:sz w:val="24"/>
      <w:szCs w:val="20"/>
    </w:rPr>
  </w:style>
  <w:style w:type="numbering" w:customStyle="1" w:styleId="80">
    <w:name w:val="Импортированный стиль 8.0"/>
    <w:rsid w:val="00417A6D"/>
    <w:pPr>
      <w:numPr>
        <w:numId w:val="28"/>
      </w:numPr>
    </w:pPr>
  </w:style>
  <w:style w:type="paragraph" w:customStyle="1" w:styleId="19">
    <w:name w:val="Заголовок_1"/>
    <w:basedOn w:val="a0"/>
    <w:uiPriority w:val="99"/>
    <w:locked/>
    <w:rsid w:val="000C758B"/>
    <w:pPr>
      <w:keepNext/>
      <w:keepLines/>
      <w:tabs>
        <w:tab w:val="num" w:pos="2977"/>
      </w:tabs>
      <w:suppressAutoHyphens/>
      <w:snapToGrid w:val="0"/>
      <w:spacing w:before="360" w:after="120" w:line="240" w:lineRule="auto"/>
      <w:ind w:firstLine="0"/>
      <w:jc w:val="center"/>
      <w:outlineLvl w:val="0"/>
    </w:pPr>
    <w:rPr>
      <w:rFonts w:ascii="Arial" w:hAnsi="Arial" w:cs="Arial"/>
      <w:b/>
      <w:bCs/>
      <w:caps/>
      <w:sz w:val="36"/>
    </w:rPr>
  </w:style>
  <w:style w:type="paragraph" w:customStyle="1" w:styleId="26">
    <w:name w:val="Пункт_2"/>
    <w:basedOn w:val="a0"/>
    <w:uiPriority w:val="99"/>
    <w:rsid w:val="000C758B"/>
    <w:pPr>
      <w:tabs>
        <w:tab w:val="num" w:pos="4680"/>
      </w:tabs>
      <w:spacing w:line="240" w:lineRule="auto"/>
    </w:pPr>
    <w:rPr>
      <w:szCs w:val="20"/>
    </w:rPr>
  </w:style>
  <w:style w:type="paragraph" w:customStyle="1" w:styleId="52">
    <w:name w:val="Пункт_5"/>
    <w:basedOn w:val="32"/>
    <w:uiPriority w:val="99"/>
    <w:rsid w:val="000C758B"/>
    <w:pPr>
      <w:tabs>
        <w:tab w:val="num" w:pos="1703"/>
      </w:tabs>
      <w:snapToGrid w:val="0"/>
      <w:ind w:firstLine="567"/>
    </w:pPr>
  </w:style>
  <w:style w:type="paragraph" w:styleId="afff1">
    <w:name w:val="Normal (Web)"/>
    <w:basedOn w:val="a0"/>
    <w:rsid w:val="000C758B"/>
    <w:pPr>
      <w:spacing w:before="100" w:beforeAutospacing="1" w:after="100" w:afterAutospacing="1" w:line="240" w:lineRule="auto"/>
      <w:ind w:firstLine="0"/>
      <w:jc w:val="left"/>
    </w:pPr>
    <w:rPr>
      <w:sz w:val="24"/>
      <w:szCs w:val="24"/>
    </w:rPr>
  </w:style>
  <w:style w:type="paragraph" w:customStyle="1" w:styleId="a">
    <w:name w:val="АриалНум"/>
    <w:basedOn w:val="a0"/>
    <w:rsid w:val="00887B85"/>
    <w:pPr>
      <w:numPr>
        <w:numId w:val="37"/>
      </w:numPr>
      <w:tabs>
        <w:tab w:val="clear" w:pos="926"/>
        <w:tab w:val="num" w:pos="720"/>
      </w:tabs>
      <w:spacing w:line="240" w:lineRule="auto"/>
      <w:ind w:left="720"/>
    </w:pPr>
    <w:rPr>
      <w:rFonts w:ascii="Arial" w:hAnsi="Arial" w:cs="Arial"/>
      <w:sz w:val="24"/>
      <w:szCs w:val="24"/>
    </w:rPr>
  </w:style>
  <w:style w:type="character" w:customStyle="1" w:styleId="afff2">
    <w:name w:val="коммент"/>
    <w:uiPriority w:val="99"/>
    <w:rsid w:val="00C015C4"/>
    <w:rPr>
      <w:i/>
      <w:iCs w:val="0"/>
      <w:sz w:val="24"/>
      <w:u w:val="single"/>
      <w:shd w:val="clear" w:color="auto" w:fill="FFFF99"/>
    </w:rPr>
  </w:style>
  <w:style w:type="paragraph" w:customStyle="1" w:styleId="42">
    <w:name w:val="Пункт_4"/>
    <w:basedOn w:val="a0"/>
    <w:link w:val="43"/>
    <w:uiPriority w:val="99"/>
    <w:rsid w:val="00271675"/>
    <w:pPr>
      <w:spacing w:line="240" w:lineRule="auto"/>
      <w:ind w:firstLine="0"/>
    </w:pPr>
    <w:rPr>
      <w:szCs w:val="20"/>
      <w:lang w:eastAsia="ko-KR"/>
    </w:rPr>
  </w:style>
  <w:style w:type="character" w:customStyle="1" w:styleId="43">
    <w:name w:val="Пункт_4 Знак"/>
    <w:link w:val="42"/>
    <w:uiPriority w:val="99"/>
    <w:rsid w:val="00271675"/>
    <w:rPr>
      <w:sz w:val="28"/>
      <w:lang w:eastAsia="ko-KR"/>
    </w:rPr>
  </w:style>
  <w:style w:type="character" w:styleId="afff3">
    <w:name w:val="Strong"/>
    <w:basedOn w:val="a1"/>
    <w:uiPriority w:val="22"/>
    <w:qFormat/>
    <w:rsid w:val="005B5F0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341353">
      <w:bodyDiv w:val="1"/>
      <w:marLeft w:val="0"/>
      <w:marRight w:val="0"/>
      <w:marTop w:val="0"/>
      <w:marBottom w:val="0"/>
      <w:divBdr>
        <w:top w:val="none" w:sz="0" w:space="0" w:color="auto"/>
        <w:left w:val="none" w:sz="0" w:space="0" w:color="auto"/>
        <w:bottom w:val="none" w:sz="0" w:space="0" w:color="auto"/>
        <w:right w:val="none" w:sz="0" w:space="0" w:color="auto"/>
      </w:divBdr>
    </w:div>
    <w:div w:id="157310951">
      <w:bodyDiv w:val="1"/>
      <w:marLeft w:val="0"/>
      <w:marRight w:val="0"/>
      <w:marTop w:val="0"/>
      <w:marBottom w:val="0"/>
      <w:divBdr>
        <w:top w:val="none" w:sz="0" w:space="0" w:color="auto"/>
        <w:left w:val="none" w:sz="0" w:space="0" w:color="auto"/>
        <w:bottom w:val="none" w:sz="0" w:space="0" w:color="auto"/>
        <w:right w:val="none" w:sz="0" w:space="0" w:color="auto"/>
      </w:divBdr>
    </w:div>
    <w:div w:id="951589762">
      <w:bodyDiv w:val="1"/>
      <w:marLeft w:val="0"/>
      <w:marRight w:val="0"/>
      <w:marTop w:val="0"/>
      <w:marBottom w:val="0"/>
      <w:divBdr>
        <w:top w:val="none" w:sz="0" w:space="0" w:color="auto"/>
        <w:left w:val="none" w:sz="0" w:space="0" w:color="auto"/>
        <w:bottom w:val="none" w:sz="0" w:space="0" w:color="auto"/>
        <w:right w:val="none" w:sz="0" w:space="0" w:color="auto"/>
      </w:divBdr>
      <w:divsChild>
        <w:div w:id="220755868">
          <w:marLeft w:val="0"/>
          <w:marRight w:val="0"/>
          <w:marTop w:val="0"/>
          <w:marBottom w:val="0"/>
          <w:divBdr>
            <w:top w:val="none" w:sz="0" w:space="0" w:color="auto"/>
            <w:left w:val="none" w:sz="0" w:space="0" w:color="auto"/>
            <w:bottom w:val="none" w:sz="0" w:space="0" w:color="auto"/>
            <w:right w:val="none" w:sz="0" w:space="0" w:color="auto"/>
          </w:divBdr>
          <w:divsChild>
            <w:div w:id="395324339">
              <w:marLeft w:val="30"/>
              <w:marRight w:val="30"/>
              <w:marTop w:val="30"/>
              <w:marBottom w:val="30"/>
              <w:divBdr>
                <w:top w:val="single" w:sz="6" w:space="4" w:color="AAAAAA"/>
                <w:left w:val="single" w:sz="6" w:space="4" w:color="AAAAAA"/>
                <w:bottom w:val="single" w:sz="6" w:space="4" w:color="AAAAAA"/>
                <w:right w:val="single" w:sz="6" w:space="4" w:color="AAAAAA"/>
              </w:divBdr>
              <w:divsChild>
                <w:div w:id="214661082">
                  <w:marLeft w:val="0"/>
                  <w:marRight w:val="0"/>
                  <w:marTop w:val="0"/>
                  <w:marBottom w:val="0"/>
                  <w:divBdr>
                    <w:top w:val="none" w:sz="0" w:space="0" w:color="auto"/>
                    <w:left w:val="none" w:sz="0" w:space="0" w:color="auto"/>
                    <w:bottom w:val="none" w:sz="0" w:space="0" w:color="auto"/>
                    <w:right w:val="none" w:sz="0" w:space="0" w:color="auto"/>
                  </w:divBdr>
                  <w:divsChild>
                    <w:div w:id="1434519369">
                      <w:marLeft w:val="0"/>
                      <w:marRight w:val="0"/>
                      <w:marTop w:val="0"/>
                      <w:marBottom w:val="0"/>
                      <w:divBdr>
                        <w:top w:val="none" w:sz="0" w:space="0" w:color="auto"/>
                        <w:left w:val="none" w:sz="0" w:space="0" w:color="auto"/>
                        <w:bottom w:val="none" w:sz="0" w:space="0" w:color="auto"/>
                        <w:right w:val="none" w:sz="0" w:space="0" w:color="auto"/>
                      </w:divBdr>
                      <w:divsChild>
                        <w:div w:id="1741558130">
                          <w:marLeft w:val="0"/>
                          <w:marRight w:val="0"/>
                          <w:marTop w:val="0"/>
                          <w:marBottom w:val="0"/>
                          <w:divBdr>
                            <w:top w:val="none" w:sz="0" w:space="0" w:color="auto"/>
                            <w:left w:val="none" w:sz="0" w:space="0" w:color="auto"/>
                            <w:bottom w:val="none" w:sz="0" w:space="0" w:color="auto"/>
                            <w:right w:val="none" w:sz="0" w:space="0" w:color="auto"/>
                          </w:divBdr>
                          <w:divsChild>
                            <w:div w:id="1440879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6770721">
      <w:bodyDiv w:val="1"/>
      <w:marLeft w:val="0"/>
      <w:marRight w:val="0"/>
      <w:marTop w:val="0"/>
      <w:marBottom w:val="0"/>
      <w:divBdr>
        <w:top w:val="none" w:sz="0" w:space="0" w:color="auto"/>
        <w:left w:val="none" w:sz="0" w:space="0" w:color="auto"/>
        <w:bottom w:val="none" w:sz="0" w:space="0" w:color="auto"/>
        <w:right w:val="none" w:sz="0" w:space="0" w:color="auto"/>
      </w:divBdr>
    </w:div>
    <w:div w:id="1462260655">
      <w:bodyDiv w:val="1"/>
      <w:marLeft w:val="0"/>
      <w:marRight w:val="0"/>
      <w:marTop w:val="0"/>
      <w:marBottom w:val="0"/>
      <w:divBdr>
        <w:top w:val="none" w:sz="0" w:space="0" w:color="auto"/>
        <w:left w:val="none" w:sz="0" w:space="0" w:color="auto"/>
        <w:bottom w:val="none" w:sz="0" w:space="0" w:color="auto"/>
        <w:right w:val="none" w:sz="0" w:space="0" w:color="auto"/>
      </w:divBdr>
    </w:div>
    <w:div w:id="2055882504">
      <w:bodyDiv w:val="1"/>
      <w:marLeft w:val="0"/>
      <w:marRight w:val="0"/>
      <w:marTop w:val="0"/>
      <w:marBottom w:val="0"/>
      <w:divBdr>
        <w:top w:val="none" w:sz="0" w:space="0" w:color="auto"/>
        <w:left w:val="none" w:sz="0" w:space="0" w:color="auto"/>
        <w:bottom w:val="none" w:sz="0" w:space="0" w:color="auto"/>
        <w:right w:val="none" w:sz="0" w:space="0" w:color="auto"/>
      </w:divBdr>
    </w:div>
    <w:div w:id="2143646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posta@mrsk-1.ru" TargetMode="External"/><Relationship Id="rId18" Type="http://schemas.openxmlformats.org/officeDocument/2006/relationships/hyperlink" Target="http://www.rosseti.ru/investment/science/attestation/"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mrsk-cp.ru/about/anti-corruption_policy/feedback/" TargetMode="External"/><Relationship Id="rId17" Type="http://schemas.openxmlformats.org/officeDocument/2006/relationships/hyperlink" Target="https://www.rosseti.ru/suppliers/technical-policy/equipment-quality-control/" TargetMode="External"/><Relationship Id="rId2" Type="http://schemas.openxmlformats.org/officeDocument/2006/relationships/numbering" Target="numbering.xml"/><Relationship Id="rId16" Type="http://schemas.openxmlformats.org/officeDocument/2006/relationships/hyperlink" Target="https://rmsp.nalog.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rsk-1.ru/customers/customer-service/feedback/" TargetMode="External"/><Relationship Id="rId5" Type="http://schemas.openxmlformats.org/officeDocument/2006/relationships/webSettings" Target="webSettings.xml"/><Relationship Id="rId15" Type="http://schemas.openxmlformats.org/officeDocument/2006/relationships/hyperlink" Target="https://zakupki.gov.ru/epz/dishonestsupplier/search/results.html" TargetMode="External"/><Relationship Id="rId10" Type="http://schemas.openxmlformats.org/officeDocument/2006/relationships/hyperlink" Target="https://tender.lot-online.r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mailto:info@mrsk-c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2684F6-8949-4265-B256-AD3327D40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4346</TotalTime>
  <Pages>1</Pages>
  <Words>11270</Words>
  <Characters>64242</Characters>
  <Application>Microsoft Office Word</Application>
  <DocSecurity>0</DocSecurity>
  <Lines>535</Lines>
  <Paragraphs>150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75362</CharactersWithSpaces>
  <SharedDoc>false</SharedDoc>
  <HLinks>
    <vt:vector size="108" baseType="variant">
      <vt:variant>
        <vt:i4>655379</vt:i4>
      </vt:variant>
      <vt:variant>
        <vt:i4>246</vt:i4>
      </vt:variant>
      <vt:variant>
        <vt:i4>0</vt:i4>
      </vt:variant>
      <vt:variant>
        <vt:i4>5</vt:i4>
      </vt:variant>
      <vt:variant>
        <vt:lpwstr>https://eac-reestr.digital.gov.ru/reestr/</vt:lpwstr>
      </vt:variant>
      <vt:variant>
        <vt:lpwstr/>
      </vt:variant>
      <vt:variant>
        <vt:i4>4587541</vt:i4>
      </vt:variant>
      <vt:variant>
        <vt:i4>243</vt:i4>
      </vt:variant>
      <vt:variant>
        <vt:i4>0</vt:i4>
      </vt:variant>
      <vt:variant>
        <vt:i4>5</vt:i4>
      </vt:variant>
      <vt:variant>
        <vt:lpwstr>https://reestr.digital.gov.ru/reestr/</vt:lpwstr>
      </vt:variant>
      <vt:variant>
        <vt:lpwstr/>
      </vt:variant>
      <vt:variant>
        <vt:i4>8126527</vt:i4>
      </vt:variant>
      <vt:variant>
        <vt:i4>240</vt:i4>
      </vt:variant>
      <vt:variant>
        <vt:i4>0</vt:i4>
      </vt:variant>
      <vt:variant>
        <vt:i4>5</vt:i4>
      </vt:variant>
      <vt:variant>
        <vt:lpwstr>https://goszakupki.eaeunion.org/erpt/ru/registers/products</vt:lpwstr>
      </vt:variant>
      <vt:variant>
        <vt:lpwstr/>
      </vt:variant>
      <vt:variant>
        <vt:i4>1048591</vt:i4>
      </vt:variant>
      <vt:variant>
        <vt:i4>237</vt:i4>
      </vt:variant>
      <vt:variant>
        <vt:i4>0</vt:i4>
      </vt:variant>
      <vt:variant>
        <vt:i4>5</vt:i4>
      </vt:variant>
      <vt:variant>
        <vt:lpwstr>https://gisp.gov.ru/pp719v2/pub/prod/</vt:lpwstr>
      </vt:variant>
      <vt:variant>
        <vt:lpwstr/>
      </vt:variant>
      <vt:variant>
        <vt:i4>262167</vt:i4>
      </vt:variant>
      <vt:variant>
        <vt:i4>182</vt:i4>
      </vt:variant>
      <vt:variant>
        <vt:i4>0</vt:i4>
      </vt:variant>
      <vt:variant>
        <vt:i4>5</vt:i4>
      </vt:variant>
      <vt:variant>
        <vt:lpwstr>http://www.rosseti.ru/investment/science/attestation/</vt:lpwstr>
      </vt:variant>
      <vt:variant>
        <vt:lpwstr/>
      </vt:variant>
      <vt:variant>
        <vt:i4>589844</vt:i4>
      </vt:variant>
      <vt:variant>
        <vt:i4>180</vt:i4>
      </vt:variant>
      <vt:variant>
        <vt:i4>0</vt:i4>
      </vt:variant>
      <vt:variant>
        <vt:i4>5</vt:i4>
      </vt:variant>
      <vt:variant>
        <vt:lpwstr>https://www.rosseti.ru/suppliers/technical-policy/equipment-quality-control/</vt:lpwstr>
      </vt:variant>
      <vt:variant>
        <vt:lpwstr/>
      </vt:variant>
      <vt:variant>
        <vt:i4>3407930</vt:i4>
      </vt:variant>
      <vt:variant>
        <vt:i4>66</vt:i4>
      </vt:variant>
      <vt:variant>
        <vt:i4>0</vt:i4>
      </vt:variant>
      <vt:variant>
        <vt:i4>5</vt:i4>
      </vt:variant>
      <vt:variant>
        <vt:lpwstr>https://rmsp.nalog.ru/</vt:lpwstr>
      </vt:variant>
      <vt:variant>
        <vt:lpwstr/>
      </vt:variant>
      <vt:variant>
        <vt:i4>1048582</vt:i4>
      </vt:variant>
      <vt:variant>
        <vt:i4>60</vt:i4>
      </vt:variant>
      <vt:variant>
        <vt:i4>0</vt:i4>
      </vt:variant>
      <vt:variant>
        <vt:i4>5</vt:i4>
      </vt:variant>
      <vt:variant>
        <vt:lpwstr>https://zakupki.gov.ru/epz/dishonestsupplier/search/results.html</vt:lpwstr>
      </vt:variant>
      <vt:variant>
        <vt:lpwstr/>
      </vt:variant>
      <vt:variant>
        <vt:i4>6815819</vt:i4>
      </vt:variant>
      <vt:variant>
        <vt:i4>30</vt:i4>
      </vt:variant>
      <vt:variant>
        <vt:i4>0</vt:i4>
      </vt:variant>
      <vt:variant>
        <vt:i4>5</vt:i4>
      </vt:variant>
      <vt:variant>
        <vt:lpwstr>mailto:posta@mrsk-1.ru</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Колотова Юлия Николаевна</cp:lastModifiedBy>
  <cp:revision>76</cp:revision>
  <cp:lastPrinted>2026-05-21T07:30:00Z</cp:lastPrinted>
  <dcterms:created xsi:type="dcterms:W3CDTF">2025-08-21T14:29:00Z</dcterms:created>
  <dcterms:modified xsi:type="dcterms:W3CDTF">2026-06-04T07:10:00Z</dcterms:modified>
</cp:coreProperties>
</file>